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DBE" w:rsidRPr="00F62DBE" w:rsidRDefault="00F62DBE" w:rsidP="00F62DBE">
      <w:pPr>
        <w:widowControl w:val="0"/>
        <w:autoSpaceDE w:val="0"/>
        <w:autoSpaceDN w:val="0"/>
        <w:spacing w:after="0" w:line="240" w:lineRule="auto"/>
        <w:jc w:val="right"/>
        <w:rPr>
          <w:rFonts w:ascii="Times New Roman" w:eastAsia="Times New Roman" w:hAnsi="Times New Roman" w:cs="Times New Roman"/>
          <w:sz w:val="24"/>
          <w:szCs w:val="24"/>
        </w:rPr>
      </w:pPr>
      <w:r w:rsidRPr="00F62DBE">
        <w:rPr>
          <w:rFonts w:ascii="Times New Roman" w:eastAsia="Times New Roman" w:hAnsi="Times New Roman" w:cs="Times New Roman"/>
          <w:sz w:val="20"/>
          <w:szCs w:val="26"/>
        </w:rPr>
        <w:t xml:space="preserve">                           </w:t>
      </w:r>
      <w:r w:rsidRPr="00F62DBE">
        <w:rPr>
          <w:rFonts w:ascii="Times New Roman" w:eastAsia="Times New Roman" w:hAnsi="Times New Roman" w:cs="Times New Roman"/>
          <w:sz w:val="24"/>
          <w:szCs w:val="24"/>
        </w:rPr>
        <w:t xml:space="preserve">Приложение 10 </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0"/>
          <w:szCs w:val="26"/>
        </w:rPr>
      </w:pPr>
    </w:p>
    <w:p w:rsidR="00F62DBE" w:rsidRPr="00F62DBE" w:rsidRDefault="00F62DBE" w:rsidP="00F62DBE">
      <w:pPr>
        <w:widowControl w:val="0"/>
        <w:autoSpaceDE w:val="0"/>
        <w:autoSpaceDN w:val="0"/>
        <w:spacing w:before="240" w:after="0" w:line="240" w:lineRule="auto"/>
        <w:ind w:left="1269" w:right="1084"/>
        <w:jc w:val="center"/>
        <w:rPr>
          <w:rFonts w:ascii="Times New Roman" w:eastAsia="Times New Roman" w:hAnsi="Times New Roman" w:cs="Times New Roman"/>
          <w:b/>
          <w:sz w:val="32"/>
        </w:rPr>
      </w:pPr>
      <w:r w:rsidRPr="00F62DBE">
        <w:rPr>
          <w:rFonts w:ascii="Times New Roman" w:eastAsia="Times New Roman" w:hAnsi="Times New Roman" w:cs="Times New Roman"/>
          <w:b/>
          <w:sz w:val="32"/>
        </w:rPr>
        <w:t>РАБОЧАЯ</w:t>
      </w:r>
      <w:r w:rsidRPr="00F62DBE">
        <w:rPr>
          <w:rFonts w:ascii="Times New Roman" w:eastAsia="Times New Roman" w:hAnsi="Times New Roman" w:cs="Times New Roman"/>
          <w:b/>
          <w:spacing w:val="-2"/>
          <w:sz w:val="32"/>
        </w:rPr>
        <w:t xml:space="preserve"> </w:t>
      </w:r>
      <w:r w:rsidRPr="00F62DBE">
        <w:rPr>
          <w:rFonts w:ascii="Times New Roman" w:eastAsia="Times New Roman" w:hAnsi="Times New Roman" w:cs="Times New Roman"/>
          <w:b/>
          <w:sz w:val="32"/>
        </w:rPr>
        <w:t>ПРОГРАММА</w:t>
      </w:r>
    </w:p>
    <w:p w:rsidR="00F62DBE" w:rsidRPr="00F62DBE" w:rsidRDefault="00F62DBE" w:rsidP="00F62DBE">
      <w:pPr>
        <w:widowControl w:val="0"/>
        <w:autoSpaceDE w:val="0"/>
        <w:autoSpaceDN w:val="0"/>
        <w:spacing w:before="184" w:after="0" w:line="240" w:lineRule="auto"/>
        <w:ind w:left="1269" w:right="1083"/>
        <w:jc w:val="center"/>
        <w:rPr>
          <w:rFonts w:ascii="Times New Roman" w:eastAsia="Times New Roman" w:hAnsi="Times New Roman" w:cs="Times New Roman"/>
          <w:b/>
          <w:sz w:val="32"/>
        </w:rPr>
      </w:pPr>
      <w:r w:rsidRPr="00F62DBE">
        <w:rPr>
          <w:rFonts w:ascii="Times New Roman" w:eastAsia="Times New Roman" w:hAnsi="Times New Roman" w:cs="Times New Roman"/>
          <w:b/>
          <w:sz w:val="32"/>
        </w:rPr>
        <w:t>учебного</w:t>
      </w:r>
      <w:r w:rsidRPr="00F62DBE">
        <w:rPr>
          <w:rFonts w:ascii="Times New Roman" w:eastAsia="Times New Roman" w:hAnsi="Times New Roman" w:cs="Times New Roman"/>
          <w:b/>
          <w:spacing w:val="-8"/>
          <w:sz w:val="32"/>
        </w:rPr>
        <w:t xml:space="preserve"> </w:t>
      </w:r>
      <w:r w:rsidRPr="00F62DBE">
        <w:rPr>
          <w:rFonts w:ascii="Times New Roman" w:eastAsia="Times New Roman" w:hAnsi="Times New Roman" w:cs="Times New Roman"/>
          <w:b/>
          <w:sz w:val="32"/>
        </w:rPr>
        <w:t>предмета</w:t>
      </w:r>
    </w:p>
    <w:p w:rsidR="00F62DBE" w:rsidRPr="00F62DBE" w:rsidRDefault="00F62DBE" w:rsidP="00F62DBE">
      <w:pPr>
        <w:widowControl w:val="0"/>
        <w:autoSpaceDE w:val="0"/>
        <w:autoSpaceDN w:val="0"/>
        <w:spacing w:before="184" w:after="0" w:line="240" w:lineRule="auto"/>
        <w:ind w:left="1269" w:right="1084"/>
        <w:jc w:val="center"/>
        <w:rPr>
          <w:rFonts w:ascii="Times New Roman" w:eastAsia="Times New Roman" w:hAnsi="Times New Roman" w:cs="Times New Roman"/>
          <w:b/>
          <w:sz w:val="32"/>
        </w:rPr>
      </w:pPr>
      <w:r w:rsidRPr="00F62DBE">
        <w:rPr>
          <w:rFonts w:ascii="Times New Roman" w:eastAsia="Times New Roman" w:hAnsi="Times New Roman" w:cs="Times New Roman"/>
          <w:b/>
          <w:sz w:val="32"/>
        </w:rPr>
        <w:t>«ИЗОБРАЗИТЕЛЬНОЕ</w:t>
      </w:r>
      <w:r w:rsidRPr="00F62DBE">
        <w:rPr>
          <w:rFonts w:ascii="Times New Roman" w:eastAsia="Times New Roman" w:hAnsi="Times New Roman" w:cs="Times New Roman"/>
          <w:b/>
          <w:spacing w:val="-6"/>
          <w:sz w:val="32"/>
        </w:rPr>
        <w:t xml:space="preserve"> </w:t>
      </w:r>
      <w:r w:rsidRPr="00F62DBE">
        <w:rPr>
          <w:rFonts w:ascii="Times New Roman" w:eastAsia="Times New Roman" w:hAnsi="Times New Roman" w:cs="Times New Roman"/>
          <w:b/>
          <w:sz w:val="32"/>
        </w:rPr>
        <w:t>ИСКУССТВО»</w:t>
      </w:r>
    </w:p>
    <w:p w:rsidR="00F62DBE" w:rsidRPr="00F62DBE" w:rsidRDefault="00F62DBE" w:rsidP="00F62DBE">
      <w:pPr>
        <w:widowControl w:val="0"/>
        <w:autoSpaceDE w:val="0"/>
        <w:autoSpaceDN w:val="0"/>
        <w:spacing w:before="184" w:after="0" w:line="240" w:lineRule="auto"/>
        <w:ind w:left="1269" w:right="1086"/>
        <w:jc w:val="center"/>
        <w:rPr>
          <w:rFonts w:ascii="Times New Roman" w:eastAsia="Times New Roman" w:hAnsi="Times New Roman" w:cs="Times New Roman"/>
          <w:b/>
          <w:sz w:val="32"/>
        </w:rPr>
      </w:pPr>
      <w:r w:rsidRPr="00F62DBE">
        <w:rPr>
          <w:rFonts w:ascii="Times New Roman" w:eastAsia="Times New Roman" w:hAnsi="Times New Roman" w:cs="Times New Roman"/>
          <w:b/>
          <w:sz w:val="32"/>
        </w:rPr>
        <w:t>Срок</w:t>
      </w:r>
      <w:r w:rsidRPr="00F62DBE">
        <w:rPr>
          <w:rFonts w:ascii="Times New Roman" w:eastAsia="Times New Roman" w:hAnsi="Times New Roman" w:cs="Times New Roman"/>
          <w:b/>
          <w:spacing w:val="-4"/>
          <w:sz w:val="32"/>
        </w:rPr>
        <w:t xml:space="preserve"> </w:t>
      </w:r>
      <w:r w:rsidRPr="00F62DBE">
        <w:rPr>
          <w:rFonts w:ascii="Times New Roman" w:eastAsia="Times New Roman" w:hAnsi="Times New Roman" w:cs="Times New Roman"/>
          <w:b/>
          <w:sz w:val="32"/>
        </w:rPr>
        <w:t>освоения</w:t>
      </w:r>
      <w:r w:rsidRPr="00F62DBE">
        <w:rPr>
          <w:rFonts w:ascii="Times New Roman" w:eastAsia="Times New Roman" w:hAnsi="Times New Roman" w:cs="Times New Roman"/>
          <w:b/>
          <w:spacing w:val="-3"/>
          <w:sz w:val="32"/>
        </w:rPr>
        <w:t xml:space="preserve"> </w:t>
      </w:r>
      <w:r w:rsidRPr="00F62DBE">
        <w:rPr>
          <w:rFonts w:ascii="Times New Roman" w:eastAsia="Times New Roman" w:hAnsi="Times New Roman" w:cs="Times New Roman"/>
          <w:b/>
          <w:sz w:val="32"/>
        </w:rPr>
        <w:t>программы:</w:t>
      </w:r>
      <w:r w:rsidRPr="00F62DBE">
        <w:rPr>
          <w:rFonts w:ascii="Times New Roman" w:eastAsia="Times New Roman" w:hAnsi="Times New Roman" w:cs="Times New Roman"/>
          <w:b/>
          <w:spacing w:val="-3"/>
          <w:sz w:val="32"/>
        </w:rPr>
        <w:t xml:space="preserve"> </w:t>
      </w:r>
      <w:r w:rsidRPr="00F62DBE">
        <w:rPr>
          <w:rFonts w:ascii="Times New Roman" w:eastAsia="Times New Roman" w:hAnsi="Times New Roman" w:cs="Times New Roman"/>
          <w:b/>
          <w:sz w:val="32"/>
        </w:rPr>
        <w:t>1</w:t>
      </w:r>
      <w:r w:rsidRPr="00F62DBE">
        <w:rPr>
          <w:rFonts w:ascii="Times New Roman" w:eastAsia="Times New Roman" w:hAnsi="Times New Roman" w:cs="Times New Roman"/>
          <w:b/>
          <w:spacing w:val="-3"/>
          <w:sz w:val="32"/>
        </w:rPr>
        <w:t xml:space="preserve"> </w:t>
      </w:r>
      <w:r w:rsidRPr="00F62DBE">
        <w:rPr>
          <w:rFonts w:ascii="Times New Roman" w:eastAsia="Times New Roman" w:hAnsi="Times New Roman" w:cs="Times New Roman"/>
          <w:b/>
          <w:sz w:val="32"/>
        </w:rPr>
        <w:t>год</w:t>
      </w:r>
      <w:r w:rsidRPr="00F62DBE">
        <w:rPr>
          <w:rFonts w:ascii="Times New Roman" w:eastAsia="Times New Roman" w:hAnsi="Times New Roman" w:cs="Times New Roman"/>
          <w:b/>
          <w:spacing w:val="-1"/>
          <w:sz w:val="32"/>
        </w:rPr>
        <w:t xml:space="preserve"> </w:t>
      </w:r>
      <w:r w:rsidRPr="00F62DBE">
        <w:rPr>
          <w:rFonts w:ascii="Times New Roman" w:eastAsia="Times New Roman" w:hAnsi="Times New Roman" w:cs="Times New Roman"/>
          <w:b/>
          <w:sz w:val="32"/>
        </w:rPr>
        <w:t>(1</w:t>
      </w:r>
      <w:r w:rsidRPr="00F62DBE">
        <w:rPr>
          <w:rFonts w:ascii="Times New Roman" w:eastAsia="Times New Roman" w:hAnsi="Times New Roman" w:cs="Times New Roman"/>
          <w:b/>
          <w:spacing w:val="1"/>
          <w:sz w:val="32"/>
        </w:rPr>
        <w:t xml:space="preserve"> </w:t>
      </w:r>
      <w:r w:rsidRPr="00F62DBE">
        <w:rPr>
          <w:rFonts w:ascii="Times New Roman" w:eastAsia="Times New Roman" w:hAnsi="Times New Roman" w:cs="Times New Roman"/>
          <w:b/>
          <w:sz w:val="32"/>
        </w:rPr>
        <w:t>-</w:t>
      </w:r>
      <w:r w:rsidRPr="00F62DBE">
        <w:rPr>
          <w:rFonts w:ascii="Times New Roman" w:eastAsia="Times New Roman" w:hAnsi="Times New Roman" w:cs="Times New Roman"/>
          <w:b/>
          <w:spacing w:val="-5"/>
          <w:sz w:val="32"/>
        </w:rPr>
        <w:t xml:space="preserve"> </w:t>
      </w:r>
      <w:r w:rsidRPr="00F62DBE">
        <w:rPr>
          <w:rFonts w:ascii="Times New Roman" w:eastAsia="Times New Roman" w:hAnsi="Times New Roman" w:cs="Times New Roman"/>
          <w:b/>
          <w:sz w:val="32"/>
        </w:rPr>
        <w:t>4</w:t>
      </w:r>
      <w:r w:rsidRPr="00F62DBE">
        <w:rPr>
          <w:rFonts w:ascii="Times New Roman" w:eastAsia="Times New Roman" w:hAnsi="Times New Roman" w:cs="Times New Roman"/>
          <w:b/>
          <w:spacing w:val="-2"/>
          <w:sz w:val="32"/>
        </w:rPr>
        <w:t xml:space="preserve"> </w:t>
      </w:r>
      <w:r w:rsidRPr="00F62DBE">
        <w:rPr>
          <w:rFonts w:ascii="Times New Roman" w:eastAsia="Times New Roman" w:hAnsi="Times New Roman" w:cs="Times New Roman"/>
          <w:b/>
          <w:sz w:val="32"/>
        </w:rPr>
        <w:t>классы)</w:t>
      </w:r>
    </w:p>
    <w:p w:rsidR="00F62DBE" w:rsidRPr="00F62DBE" w:rsidRDefault="00F62DBE" w:rsidP="00F62DBE">
      <w:pPr>
        <w:widowControl w:val="0"/>
        <w:autoSpaceDE w:val="0"/>
        <w:autoSpaceDN w:val="0"/>
        <w:spacing w:after="0" w:line="240" w:lineRule="auto"/>
        <w:jc w:val="center"/>
        <w:rPr>
          <w:rFonts w:ascii="Times New Roman" w:eastAsia="Times New Roman" w:hAnsi="Times New Roman" w:cs="Times New Roman"/>
          <w:sz w:val="32"/>
        </w:rPr>
        <w:sectPr w:rsidR="00F62DBE" w:rsidRPr="00F62DBE">
          <w:footerReference w:type="default" r:id="rId5"/>
          <w:pgSz w:w="11910" w:h="16840"/>
          <w:pgMar w:top="760" w:right="740" w:bottom="280" w:left="980" w:header="0" w:footer="0" w:gutter="0"/>
          <w:cols w:space="720"/>
        </w:sectPr>
      </w:pPr>
    </w:p>
    <w:p w:rsidR="00F62DBE" w:rsidRPr="00F62DBE" w:rsidRDefault="00F62DBE" w:rsidP="00F62DBE">
      <w:pPr>
        <w:widowControl w:val="0"/>
        <w:autoSpaceDE w:val="0"/>
        <w:autoSpaceDN w:val="0"/>
        <w:spacing w:before="60" w:after="0" w:line="240" w:lineRule="auto"/>
        <w:ind w:left="1269" w:right="1079"/>
        <w:jc w:val="center"/>
        <w:outlineLvl w:val="0"/>
        <w:rPr>
          <w:rFonts w:ascii="Times New Roman" w:eastAsia="Times New Roman" w:hAnsi="Times New Roman" w:cs="Times New Roman"/>
          <w:b/>
          <w:bCs/>
          <w:sz w:val="28"/>
          <w:szCs w:val="28"/>
          <w:u w:color="000000"/>
        </w:rPr>
      </w:pPr>
      <w:r w:rsidRPr="00F62DBE">
        <w:rPr>
          <w:rFonts w:ascii="Times New Roman" w:eastAsia="Times New Roman" w:hAnsi="Times New Roman" w:cs="Times New Roman"/>
          <w:b/>
          <w:bCs/>
          <w:sz w:val="28"/>
          <w:szCs w:val="28"/>
          <w:u w:color="000000"/>
        </w:rPr>
        <w:lastRenderedPageBreak/>
        <w:t>СОДЕРЖАНИЕ</w:t>
      </w:r>
    </w:p>
    <w:p w:rsidR="00F62DBE" w:rsidRPr="00F62DBE" w:rsidRDefault="00F62DBE" w:rsidP="00F62DBE">
      <w:pPr>
        <w:widowControl w:val="0"/>
        <w:autoSpaceDE w:val="0"/>
        <w:autoSpaceDN w:val="0"/>
        <w:spacing w:before="269" w:after="0" w:line="240" w:lineRule="auto"/>
        <w:ind w:left="297"/>
        <w:rPr>
          <w:rFonts w:ascii="Times New Roman" w:eastAsia="Times New Roman" w:hAnsi="Times New Roman" w:cs="Times New Roman"/>
          <w:sz w:val="28"/>
        </w:rPr>
      </w:pPr>
      <w:r w:rsidRPr="00F62DBE">
        <w:rPr>
          <w:rFonts w:ascii="Times New Roman" w:eastAsia="Times New Roman" w:hAnsi="Times New Roman" w:cs="Times New Roman"/>
          <w:sz w:val="28"/>
        </w:rPr>
        <w:t>Пояснительная</w:t>
      </w:r>
      <w:r w:rsidRPr="00F62DBE">
        <w:rPr>
          <w:rFonts w:ascii="Times New Roman" w:eastAsia="Times New Roman" w:hAnsi="Times New Roman" w:cs="Times New Roman"/>
          <w:spacing w:val="-3"/>
          <w:sz w:val="28"/>
        </w:rPr>
        <w:t xml:space="preserve"> </w:t>
      </w:r>
      <w:r w:rsidRPr="00F62DBE">
        <w:rPr>
          <w:rFonts w:ascii="Times New Roman" w:eastAsia="Times New Roman" w:hAnsi="Times New Roman" w:cs="Times New Roman"/>
          <w:sz w:val="28"/>
        </w:rPr>
        <w:t>записка</w:t>
      </w:r>
    </w:p>
    <w:p w:rsidR="00F62DBE" w:rsidRPr="00F62DBE" w:rsidRDefault="00F62DBE" w:rsidP="00F62DBE">
      <w:pPr>
        <w:widowControl w:val="0"/>
        <w:autoSpaceDE w:val="0"/>
        <w:autoSpaceDN w:val="0"/>
        <w:spacing w:before="7" w:after="0" w:line="240" w:lineRule="auto"/>
        <w:rPr>
          <w:rFonts w:ascii="Times New Roman" w:eastAsia="Times New Roman" w:hAnsi="Times New Roman" w:cs="Times New Roman"/>
          <w:sz w:val="25"/>
          <w:szCs w:val="26"/>
        </w:rPr>
      </w:pPr>
    </w:p>
    <w:p w:rsidR="00F62DBE" w:rsidRPr="00F62DBE" w:rsidRDefault="00F62DBE" w:rsidP="00F62DBE">
      <w:pPr>
        <w:widowControl w:val="0"/>
        <w:autoSpaceDE w:val="0"/>
        <w:autoSpaceDN w:val="0"/>
        <w:spacing w:before="89" w:after="0" w:line="523" w:lineRule="auto"/>
        <w:ind w:left="297" w:right="2298"/>
        <w:rPr>
          <w:rFonts w:ascii="Times New Roman" w:eastAsia="Times New Roman" w:hAnsi="Times New Roman" w:cs="Times New Roman"/>
          <w:sz w:val="28"/>
        </w:rPr>
      </w:pPr>
      <w:r w:rsidRPr="00F62DBE">
        <w:rPr>
          <w:rFonts w:ascii="Times New Roman" w:eastAsia="Times New Roman" w:hAnsi="Times New Roman" w:cs="Times New Roman"/>
          <w:sz w:val="28"/>
        </w:rPr>
        <w:t>Содержание учебного предмета</w:t>
      </w:r>
      <w:r w:rsidRPr="00F62DBE">
        <w:rPr>
          <w:rFonts w:ascii="Times New Roman" w:eastAsia="Times New Roman" w:hAnsi="Times New Roman" w:cs="Times New Roman"/>
          <w:spacing w:val="1"/>
          <w:sz w:val="28"/>
        </w:rPr>
        <w:t xml:space="preserve"> </w:t>
      </w:r>
      <w:r w:rsidRPr="00F62DBE">
        <w:rPr>
          <w:rFonts w:ascii="Times New Roman" w:eastAsia="Times New Roman" w:hAnsi="Times New Roman" w:cs="Times New Roman"/>
          <w:sz w:val="28"/>
        </w:rPr>
        <w:t>«Изобразительное искусство»</w:t>
      </w:r>
      <w:r w:rsidRPr="00F62DBE">
        <w:rPr>
          <w:rFonts w:ascii="Times New Roman" w:eastAsia="Times New Roman" w:hAnsi="Times New Roman" w:cs="Times New Roman"/>
          <w:spacing w:val="-67"/>
          <w:sz w:val="28"/>
        </w:rPr>
        <w:t xml:space="preserve"> </w:t>
      </w:r>
      <w:r w:rsidRPr="00F62DBE">
        <w:rPr>
          <w:rFonts w:ascii="Times New Roman" w:eastAsia="Times New Roman" w:hAnsi="Times New Roman" w:cs="Times New Roman"/>
          <w:sz w:val="28"/>
        </w:rPr>
        <w:t>1</w:t>
      </w:r>
      <w:r w:rsidRPr="00F62DBE">
        <w:rPr>
          <w:rFonts w:ascii="Times New Roman" w:eastAsia="Times New Roman" w:hAnsi="Times New Roman" w:cs="Times New Roman"/>
          <w:spacing w:val="1"/>
          <w:sz w:val="28"/>
        </w:rPr>
        <w:t xml:space="preserve"> </w:t>
      </w:r>
      <w:r w:rsidRPr="00F62DBE">
        <w:rPr>
          <w:rFonts w:ascii="Times New Roman" w:eastAsia="Times New Roman" w:hAnsi="Times New Roman" w:cs="Times New Roman"/>
          <w:sz w:val="28"/>
        </w:rPr>
        <w:t>класс</w:t>
      </w:r>
    </w:p>
    <w:p w:rsidR="00F62DBE" w:rsidRPr="00F62DBE" w:rsidRDefault="00F62DBE" w:rsidP="00F62DBE">
      <w:pPr>
        <w:widowControl w:val="0"/>
        <w:numPr>
          <w:ilvl w:val="0"/>
          <w:numId w:val="13"/>
        </w:numPr>
        <w:tabs>
          <w:tab w:val="left" w:pos="509"/>
        </w:tabs>
        <w:autoSpaceDE w:val="0"/>
        <w:autoSpaceDN w:val="0"/>
        <w:spacing w:before="2"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before="4" w:after="0" w:line="240" w:lineRule="auto"/>
        <w:rPr>
          <w:rFonts w:ascii="Times New Roman" w:eastAsia="Times New Roman" w:hAnsi="Times New Roman" w:cs="Times New Roman"/>
          <w:sz w:val="33"/>
          <w:szCs w:val="26"/>
        </w:rPr>
      </w:pPr>
    </w:p>
    <w:p w:rsidR="00F62DBE" w:rsidRPr="00F62DBE" w:rsidRDefault="00F62DBE" w:rsidP="00F62DBE">
      <w:pPr>
        <w:widowControl w:val="0"/>
        <w:numPr>
          <w:ilvl w:val="0"/>
          <w:numId w:val="13"/>
        </w:numPr>
        <w:tabs>
          <w:tab w:val="left" w:pos="509"/>
        </w:tabs>
        <w:autoSpaceDE w:val="0"/>
        <w:autoSpaceDN w:val="0"/>
        <w:spacing w:before="1"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sz w:val="33"/>
          <w:szCs w:val="26"/>
        </w:rPr>
      </w:pPr>
    </w:p>
    <w:p w:rsidR="00F62DBE" w:rsidRPr="00F62DBE" w:rsidRDefault="00F62DBE" w:rsidP="00F62DBE">
      <w:pPr>
        <w:widowControl w:val="0"/>
        <w:numPr>
          <w:ilvl w:val="0"/>
          <w:numId w:val="13"/>
        </w:numPr>
        <w:tabs>
          <w:tab w:val="left" w:pos="509"/>
        </w:tabs>
        <w:autoSpaceDE w:val="0"/>
        <w:autoSpaceDN w:val="0"/>
        <w:spacing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30"/>
          <w:szCs w:val="26"/>
        </w:rPr>
      </w:pPr>
    </w:p>
    <w:p w:rsidR="00F62DBE" w:rsidRPr="00F62DBE" w:rsidRDefault="00F62DBE" w:rsidP="00F62DBE">
      <w:pPr>
        <w:widowControl w:val="0"/>
        <w:autoSpaceDE w:val="0"/>
        <w:autoSpaceDN w:val="0"/>
        <w:spacing w:before="208" w:after="0" w:line="240" w:lineRule="auto"/>
        <w:ind w:left="297"/>
        <w:rPr>
          <w:rFonts w:ascii="Times New Roman" w:eastAsia="Times New Roman" w:hAnsi="Times New Roman" w:cs="Times New Roman"/>
          <w:sz w:val="28"/>
        </w:rPr>
      </w:pPr>
      <w:r w:rsidRPr="00F62DBE">
        <w:rPr>
          <w:rFonts w:ascii="Times New Roman" w:eastAsia="Times New Roman" w:hAnsi="Times New Roman" w:cs="Times New Roman"/>
          <w:sz w:val="28"/>
        </w:rPr>
        <w:t>Планируемые</w:t>
      </w:r>
      <w:r w:rsidRPr="00F62DBE">
        <w:rPr>
          <w:rFonts w:ascii="Times New Roman" w:eastAsia="Times New Roman" w:hAnsi="Times New Roman" w:cs="Times New Roman"/>
          <w:spacing w:val="-7"/>
          <w:sz w:val="28"/>
        </w:rPr>
        <w:t xml:space="preserve"> </w:t>
      </w:r>
      <w:r w:rsidRPr="00F62DBE">
        <w:rPr>
          <w:rFonts w:ascii="Times New Roman" w:eastAsia="Times New Roman" w:hAnsi="Times New Roman" w:cs="Times New Roman"/>
          <w:sz w:val="28"/>
        </w:rPr>
        <w:t>результаты</w:t>
      </w:r>
      <w:r w:rsidRPr="00F62DBE">
        <w:rPr>
          <w:rFonts w:ascii="Times New Roman" w:eastAsia="Times New Roman" w:hAnsi="Times New Roman" w:cs="Times New Roman"/>
          <w:spacing w:val="-1"/>
          <w:sz w:val="28"/>
        </w:rPr>
        <w:t xml:space="preserve"> </w:t>
      </w:r>
      <w:r w:rsidRPr="00F62DBE">
        <w:rPr>
          <w:rFonts w:ascii="Times New Roman" w:eastAsia="Times New Roman" w:hAnsi="Times New Roman" w:cs="Times New Roman"/>
          <w:sz w:val="28"/>
        </w:rPr>
        <w:t>освоения</w:t>
      </w:r>
      <w:r w:rsidRPr="00F62DBE">
        <w:rPr>
          <w:rFonts w:ascii="Times New Roman" w:eastAsia="Times New Roman" w:hAnsi="Times New Roman" w:cs="Times New Roman"/>
          <w:spacing w:val="-4"/>
          <w:sz w:val="28"/>
        </w:rPr>
        <w:t xml:space="preserve"> </w:t>
      </w:r>
      <w:r w:rsidRPr="00F62DBE">
        <w:rPr>
          <w:rFonts w:ascii="Times New Roman" w:eastAsia="Times New Roman" w:hAnsi="Times New Roman" w:cs="Times New Roman"/>
          <w:sz w:val="28"/>
        </w:rPr>
        <w:t>учебного</w:t>
      </w:r>
      <w:r w:rsidRPr="00F62DBE">
        <w:rPr>
          <w:rFonts w:ascii="Times New Roman" w:eastAsia="Times New Roman" w:hAnsi="Times New Roman" w:cs="Times New Roman"/>
          <w:spacing w:val="-2"/>
          <w:sz w:val="28"/>
        </w:rPr>
        <w:t xml:space="preserve"> </w:t>
      </w:r>
      <w:r w:rsidRPr="00F62DBE">
        <w:rPr>
          <w:rFonts w:ascii="Times New Roman" w:eastAsia="Times New Roman" w:hAnsi="Times New Roman" w:cs="Times New Roman"/>
          <w:sz w:val="28"/>
        </w:rPr>
        <w:t>предмета</w:t>
      </w:r>
    </w:p>
    <w:p w:rsidR="00F62DBE" w:rsidRPr="00F62DBE" w:rsidRDefault="00F62DBE" w:rsidP="00F62DBE">
      <w:pPr>
        <w:widowControl w:val="0"/>
        <w:autoSpaceDE w:val="0"/>
        <w:autoSpaceDN w:val="0"/>
        <w:spacing w:before="47" w:after="0" w:line="278" w:lineRule="auto"/>
        <w:ind w:left="297" w:right="2672"/>
        <w:rPr>
          <w:rFonts w:ascii="Times New Roman" w:eastAsia="Times New Roman" w:hAnsi="Times New Roman" w:cs="Times New Roman"/>
          <w:sz w:val="28"/>
        </w:rPr>
      </w:pPr>
      <w:r w:rsidRPr="00F62DBE">
        <w:rPr>
          <w:rFonts w:ascii="Times New Roman" w:eastAsia="Times New Roman" w:hAnsi="Times New Roman" w:cs="Times New Roman"/>
          <w:sz w:val="28"/>
        </w:rPr>
        <w:t>«Изобразительное искусство» на уровне начального общего</w:t>
      </w:r>
      <w:r w:rsidRPr="00F62DBE">
        <w:rPr>
          <w:rFonts w:ascii="Times New Roman" w:eastAsia="Times New Roman" w:hAnsi="Times New Roman" w:cs="Times New Roman"/>
          <w:spacing w:val="-67"/>
          <w:sz w:val="28"/>
        </w:rPr>
        <w:t xml:space="preserve"> </w:t>
      </w:r>
      <w:r w:rsidRPr="00F62DBE">
        <w:rPr>
          <w:rFonts w:ascii="Times New Roman" w:eastAsia="Times New Roman" w:hAnsi="Times New Roman" w:cs="Times New Roman"/>
          <w:sz w:val="28"/>
        </w:rPr>
        <w:t>образования</w:t>
      </w:r>
    </w:p>
    <w:p w:rsidR="00F62DBE" w:rsidRPr="00F62DBE" w:rsidRDefault="00F62DBE" w:rsidP="00F62DBE">
      <w:pPr>
        <w:widowControl w:val="0"/>
        <w:autoSpaceDE w:val="0"/>
        <w:autoSpaceDN w:val="0"/>
        <w:spacing w:before="216" w:after="0" w:line="525" w:lineRule="auto"/>
        <w:ind w:left="297" w:right="6401"/>
        <w:rPr>
          <w:rFonts w:ascii="Times New Roman" w:eastAsia="Times New Roman" w:hAnsi="Times New Roman" w:cs="Times New Roman"/>
          <w:sz w:val="28"/>
        </w:rPr>
      </w:pPr>
      <w:r w:rsidRPr="00F62DBE">
        <w:rPr>
          <w:rFonts w:ascii="Times New Roman" w:eastAsia="Times New Roman" w:hAnsi="Times New Roman" w:cs="Times New Roman"/>
          <w:sz w:val="28"/>
        </w:rPr>
        <w:t>Личностные результаты</w:t>
      </w:r>
      <w:r w:rsidRPr="00F62DBE">
        <w:rPr>
          <w:rFonts w:ascii="Times New Roman" w:eastAsia="Times New Roman" w:hAnsi="Times New Roman" w:cs="Times New Roman"/>
          <w:spacing w:val="1"/>
          <w:sz w:val="28"/>
        </w:rPr>
        <w:t xml:space="preserve"> </w:t>
      </w:r>
      <w:r w:rsidRPr="00F62DBE">
        <w:rPr>
          <w:rFonts w:ascii="Times New Roman" w:eastAsia="Times New Roman" w:hAnsi="Times New Roman" w:cs="Times New Roman"/>
          <w:sz w:val="28"/>
        </w:rPr>
        <w:t>Метапредметные результаты</w:t>
      </w:r>
      <w:r w:rsidRPr="00F62DBE">
        <w:rPr>
          <w:rFonts w:ascii="Times New Roman" w:eastAsia="Times New Roman" w:hAnsi="Times New Roman" w:cs="Times New Roman"/>
          <w:spacing w:val="-67"/>
          <w:sz w:val="28"/>
        </w:rPr>
        <w:t xml:space="preserve"> </w:t>
      </w:r>
      <w:r w:rsidRPr="00F62DBE">
        <w:rPr>
          <w:rFonts w:ascii="Times New Roman" w:eastAsia="Times New Roman" w:hAnsi="Times New Roman" w:cs="Times New Roman"/>
          <w:sz w:val="28"/>
        </w:rPr>
        <w:t>Предметные</w:t>
      </w:r>
      <w:r w:rsidRPr="00F62DBE">
        <w:rPr>
          <w:rFonts w:ascii="Times New Roman" w:eastAsia="Times New Roman" w:hAnsi="Times New Roman" w:cs="Times New Roman"/>
          <w:spacing w:val="-4"/>
          <w:sz w:val="28"/>
        </w:rPr>
        <w:t xml:space="preserve"> </w:t>
      </w:r>
      <w:r w:rsidRPr="00F62DBE">
        <w:rPr>
          <w:rFonts w:ascii="Times New Roman" w:eastAsia="Times New Roman" w:hAnsi="Times New Roman" w:cs="Times New Roman"/>
          <w:sz w:val="28"/>
        </w:rPr>
        <w:t>результаты</w:t>
      </w:r>
    </w:p>
    <w:p w:rsidR="00F62DBE" w:rsidRPr="00F62DBE" w:rsidRDefault="00F62DBE" w:rsidP="00F62DBE">
      <w:pPr>
        <w:widowControl w:val="0"/>
        <w:autoSpaceDE w:val="0"/>
        <w:autoSpaceDN w:val="0"/>
        <w:spacing w:after="0" w:line="523" w:lineRule="auto"/>
        <w:ind w:left="297" w:right="6470"/>
        <w:rPr>
          <w:rFonts w:ascii="Times New Roman" w:eastAsia="Times New Roman" w:hAnsi="Times New Roman" w:cs="Times New Roman"/>
          <w:sz w:val="28"/>
        </w:rPr>
      </w:pPr>
      <w:r w:rsidRPr="00F62DBE">
        <w:rPr>
          <w:rFonts w:ascii="Times New Roman" w:eastAsia="Times New Roman" w:hAnsi="Times New Roman" w:cs="Times New Roman"/>
          <w:sz w:val="28"/>
        </w:rPr>
        <w:t>Тематическое планирование</w:t>
      </w:r>
      <w:r w:rsidRPr="00F62DBE">
        <w:rPr>
          <w:rFonts w:ascii="Times New Roman" w:eastAsia="Times New Roman" w:hAnsi="Times New Roman" w:cs="Times New Roman"/>
          <w:spacing w:val="-67"/>
          <w:sz w:val="28"/>
        </w:rPr>
        <w:t xml:space="preserve"> </w:t>
      </w:r>
      <w:r w:rsidRPr="00F62DBE">
        <w:rPr>
          <w:rFonts w:ascii="Times New Roman" w:eastAsia="Times New Roman" w:hAnsi="Times New Roman" w:cs="Times New Roman"/>
          <w:sz w:val="28"/>
        </w:rPr>
        <w:t>1</w:t>
      </w:r>
      <w:r w:rsidRPr="00F62DBE">
        <w:rPr>
          <w:rFonts w:ascii="Times New Roman" w:eastAsia="Times New Roman" w:hAnsi="Times New Roman" w:cs="Times New Roman"/>
          <w:spacing w:val="1"/>
          <w:sz w:val="28"/>
        </w:rPr>
        <w:t xml:space="preserve"> </w:t>
      </w:r>
      <w:r w:rsidRPr="00F62DBE">
        <w:rPr>
          <w:rFonts w:ascii="Times New Roman" w:eastAsia="Times New Roman" w:hAnsi="Times New Roman" w:cs="Times New Roman"/>
          <w:sz w:val="28"/>
        </w:rPr>
        <w:t>класс</w:t>
      </w:r>
    </w:p>
    <w:p w:rsidR="00F62DBE" w:rsidRPr="00F62DBE" w:rsidRDefault="00F62DBE" w:rsidP="00F62DBE">
      <w:pPr>
        <w:widowControl w:val="0"/>
        <w:numPr>
          <w:ilvl w:val="0"/>
          <w:numId w:val="12"/>
        </w:numPr>
        <w:tabs>
          <w:tab w:val="left" w:pos="509"/>
        </w:tabs>
        <w:autoSpaceDE w:val="0"/>
        <w:autoSpaceDN w:val="0"/>
        <w:spacing w:before="2"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sz w:val="33"/>
          <w:szCs w:val="26"/>
        </w:rPr>
      </w:pPr>
    </w:p>
    <w:p w:rsidR="00F62DBE" w:rsidRPr="00F62DBE" w:rsidRDefault="00F62DBE" w:rsidP="00F62DBE">
      <w:pPr>
        <w:widowControl w:val="0"/>
        <w:numPr>
          <w:ilvl w:val="0"/>
          <w:numId w:val="12"/>
        </w:numPr>
        <w:tabs>
          <w:tab w:val="left" w:pos="509"/>
        </w:tabs>
        <w:autoSpaceDE w:val="0"/>
        <w:autoSpaceDN w:val="0"/>
        <w:spacing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before="10" w:after="0" w:line="240" w:lineRule="auto"/>
        <w:rPr>
          <w:rFonts w:ascii="Times New Roman" w:eastAsia="Times New Roman" w:hAnsi="Times New Roman" w:cs="Times New Roman"/>
          <w:sz w:val="34"/>
          <w:szCs w:val="26"/>
        </w:rPr>
      </w:pPr>
    </w:p>
    <w:p w:rsidR="00F62DBE" w:rsidRPr="00F62DBE" w:rsidRDefault="00F62DBE" w:rsidP="00F62DBE">
      <w:pPr>
        <w:widowControl w:val="0"/>
        <w:numPr>
          <w:ilvl w:val="0"/>
          <w:numId w:val="12"/>
        </w:numPr>
        <w:tabs>
          <w:tab w:val="left" w:pos="509"/>
        </w:tabs>
        <w:autoSpaceDE w:val="0"/>
        <w:autoSpaceDN w:val="0"/>
        <w:spacing w:after="0" w:line="240" w:lineRule="auto"/>
        <w:rPr>
          <w:rFonts w:ascii="Times New Roman" w:eastAsia="Times New Roman" w:hAnsi="Times New Roman" w:cs="Times New Roman"/>
          <w:sz w:val="28"/>
        </w:rPr>
      </w:pPr>
      <w:r w:rsidRPr="00F62DBE">
        <w:rPr>
          <w:rFonts w:ascii="Times New Roman" w:eastAsia="Times New Roman" w:hAnsi="Times New Roman" w:cs="Times New Roman"/>
          <w:sz w:val="28"/>
        </w:rPr>
        <w:t>класс</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8"/>
        </w:rPr>
        <w:sectPr w:rsidR="00F62DBE" w:rsidRPr="00F62DBE">
          <w:footerReference w:type="default" r:id="rId6"/>
          <w:pgSz w:w="11910" w:h="16840"/>
          <w:pgMar w:top="860" w:right="740" w:bottom="760" w:left="980" w:header="0" w:footer="576" w:gutter="0"/>
          <w:pgNumType w:start="2"/>
          <w:cols w:space="720"/>
        </w:sectPr>
      </w:pPr>
    </w:p>
    <w:p w:rsidR="00F62DBE" w:rsidRPr="00F62DBE" w:rsidRDefault="00F62DBE" w:rsidP="00F62DBE">
      <w:pPr>
        <w:widowControl w:val="0"/>
        <w:autoSpaceDE w:val="0"/>
        <w:autoSpaceDN w:val="0"/>
        <w:spacing w:before="59" w:after="0" w:line="240" w:lineRule="auto"/>
        <w:ind w:left="1269" w:right="1083"/>
        <w:jc w:val="center"/>
        <w:outlineLvl w:val="0"/>
        <w:rPr>
          <w:rFonts w:ascii="Times New Roman" w:eastAsia="Times New Roman" w:hAnsi="Times New Roman" w:cs="Times New Roman"/>
          <w:b/>
          <w:bCs/>
          <w:sz w:val="28"/>
          <w:szCs w:val="28"/>
          <w:u w:color="000000"/>
        </w:rPr>
      </w:pPr>
      <w:r w:rsidRPr="00F62DBE">
        <w:rPr>
          <w:rFonts w:ascii="Times New Roman" w:eastAsia="Times New Roman" w:hAnsi="Times New Roman" w:cs="Times New Roman"/>
          <w:b/>
          <w:bCs/>
          <w:sz w:val="28"/>
          <w:szCs w:val="28"/>
          <w:u w:color="000000"/>
        </w:rPr>
        <w:lastRenderedPageBreak/>
        <w:t>ПОЯСНИТЕЛЬНАЯ</w:t>
      </w:r>
      <w:r w:rsidRPr="00F62DBE">
        <w:rPr>
          <w:rFonts w:ascii="Times New Roman" w:eastAsia="Times New Roman" w:hAnsi="Times New Roman" w:cs="Times New Roman"/>
          <w:b/>
          <w:bCs/>
          <w:spacing w:val="-5"/>
          <w:sz w:val="28"/>
          <w:szCs w:val="28"/>
          <w:u w:color="000000"/>
        </w:rPr>
        <w:t xml:space="preserve"> </w:t>
      </w:r>
      <w:r w:rsidRPr="00F62DBE">
        <w:rPr>
          <w:rFonts w:ascii="Times New Roman" w:eastAsia="Times New Roman" w:hAnsi="Times New Roman" w:cs="Times New Roman"/>
          <w:b/>
          <w:bCs/>
          <w:sz w:val="28"/>
          <w:szCs w:val="28"/>
          <w:u w:color="000000"/>
        </w:rPr>
        <w:t>ЗАПИСКА</w:t>
      </w:r>
    </w:p>
    <w:p w:rsidR="00F62DBE" w:rsidRPr="00F62DBE" w:rsidRDefault="00F62DBE" w:rsidP="00F62DBE">
      <w:pPr>
        <w:widowControl w:val="0"/>
        <w:autoSpaceDE w:val="0"/>
        <w:autoSpaceDN w:val="0"/>
        <w:spacing w:before="5" w:after="0" w:line="240" w:lineRule="auto"/>
        <w:rPr>
          <w:rFonts w:ascii="Times New Roman" w:eastAsia="Times New Roman" w:hAnsi="Times New Roman" w:cs="Times New Roman"/>
          <w:b/>
          <w:sz w:val="36"/>
          <w:szCs w:val="26"/>
        </w:rPr>
      </w:pPr>
    </w:p>
    <w:p w:rsidR="00F62DBE" w:rsidRPr="00F62DBE" w:rsidRDefault="00F62DBE" w:rsidP="00F62DBE">
      <w:pPr>
        <w:widowControl w:val="0"/>
        <w:autoSpaceDE w:val="0"/>
        <w:autoSpaceDN w:val="0"/>
        <w:spacing w:after="0" w:line="276" w:lineRule="auto"/>
        <w:ind w:left="297" w:firstLine="283"/>
        <w:rPr>
          <w:rFonts w:ascii="Times New Roman" w:eastAsia="Times New Roman" w:hAnsi="Times New Roman" w:cs="Times New Roman"/>
          <w:sz w:val="24"/>
        </w:rPr>
      </w:pPr>
      <w:r w:rsidRPr="00F62DBE">
        <w:rPr>
          <w:rFonts w:ascii="Times New Roman" w:eastAsia="Times New Roman" w:hAnsi="Times New Roman" w:cs="Times New Roman"/>
          <w:sz w:val="24"/>
        </w:rPr>
        <w:t>Рабочая программа по учебному курсу «Изобразительное искусство» для 4 классов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разработана в соответствии с нормативно-правовыми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инструктивно – методическими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документами:</w:t>
      </w:r>
    </w:p>
    <w:p w:rsidR="00F62DBE" w:rsidRPr="00F62DBE" w:rsidRDefault="00F62DBE" w:rsidP="00F62DBE">
      <w:pPr>
        <w:widowControl w:val="0"/>
        <w:numPr>
          <w:ilvl w:val="1"/>
          <w:numId w:val="14"/>
        </w:numPr>
        <w:tabs>
          <w:tab w:val="left" w:pos="581"/>
        </w:tabs>
        <w:autoSpaceDE w:val="0"/>
        <w:autoSpaceDN w:val="0"/>
        <w:spacing w:after="0" w:line="278" w:lineRule="auto"/>
        <w:ind w:right="230"/>
        <w:rPr>
          <w:rFonts w:ascii="Times New Roman" w:eastAsia="Times New Roman" w:hAnsi="Times New Roman" w:cs="Times New Roman"/>
          <w:sz w:val="24"/>
        </w:rPr>
      </w:pPr>
      <w:r w:rsidRPr="00F62DBE">
        <w:rPr>
          <w:rFonts w:ascii="Times New Roman" w:eastAsia="Times New Roman" w:hAnsi="Times New Roman" w:cs="Times New Roman"/>
          <w:sz w:val="24"/>
        </w:rPr>
        <w:t>Федеральный государственный образовательный стандарт начального общего образования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(приказ</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Министерства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просвещения РФ</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от 31</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мая 2021</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года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286)</w:t>
      </w:r>
    </w:p>
    <w:p w:rsidR="00F62DBE" w:rsidRPr="00F62DBE" w:rsidRDefault="00F62DBE" w:rsidP="00F62DBE">
      <w:pPr>
        <w:widowControl w:val="0"/>
        <w:numPr>
          <w:ilvl w:val="1"/>
          <w:numId w:val="14"/>
        </w:numPr>
        <w:tabs>
          <w:tab w:val="left" w:pos="581"/>
        </w:tabs>
        <w:autoSpaceDE w:val="0"/>
        <w:autoSpaceDN w:val="0"/>
        <w:spacing w:after="0" w:line="276" w:lineRule="auto"/>
        <w:ind w:right="797"/>
        <w:rPr>
          <w:rFonts w:ascii="Times New Roman" w:eastAsia="Times New Roman" w:hAnsi="Times New Roman" w:cs="Times New Roman"/>
          <w:sz w:val="24"/>
        </w:rPr>
      </w:pPr>
      <w:r w:rsidRPr="00F62DBE">
        <w:rPr>
          <w:rFonts w:ascii="Times New Roman" w:eastAsia="Times New Roman" w:hAnsi="Times New Roman" w:cs="Times New Roman"/>
          <w:sz w:val="24"/>
        </w:rPr>
        <w:t>Примерная программа начального общего образования «Изобразительное искусство»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(одобрена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решением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ФУМО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 общему образованию,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протокол 1/22</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18.03.2022 г.);</w:t>
      </w:r>
    </w:p>
    <w:p w:rsidR="00F62DBE" w:rsidRPr="00F62DBE" w:rsidRDefault="00F62DBE" w:rsidP="00F62DBE">
      <w:pPr>
        <w:widowControl w:val="0"/>
        <w:numPr>
          <w:ilvl w:val="1"/>
          <w:numId w:val="14"/>
        </w:numPr>
        <w:tabs>
          <w:tab w:val="left" w:pos="581"/>
        </w:tabs>
        <w:autoSpaceDE w:val="0"/>
        <w:autoSpaceDN w:val="0"/>
        <w:spacing w:after="0" w:line="275" w:lineRule="exact"/>
        <w:ind w:left="580"/>
        <w:rPr>
          <w:rFonts w:ascii="Times New Roman" w:eastAsia="Times New Roman" w:hAnsi="Times New Roman" w:cs="Times New Roman"/>
          <w:sz w:val="24"/>
        </w:rPr>
      </w:pPr>
      <w:r w:rsidRPr="00F62DBE">
        <w:rPr>
          <w:rFonts w:ascii="Times New Roman" w:eastAsia="Times New Roman" w:hAnsi="Times New Roman" w:cs="Times New Roman"/>
          <w:sz w:val="24"/>
        </w:rPr>
        <w:t>Примерная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программа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воспитания;</w:t>
      </w:r>
    </w:p>
    <w:p w:rsidR="00F62DBE" w:rsidRPr="00F62DBE" w:rsidRDefault="00F62DBE" w:rsidP="00F62DBE">
      <w:pPr>
        <w:widowControl w:val="0"/>
        <w:numPr>
          <w:ilvl w:val="1"/>
          <w:numId w:val="14"/>
        </w:numPr>
        <w:tabs>
          <w:tab w:val="left" w:pos="581"/>
        </w:tabs>
        <w:autoSpaceDE w:val="0"/>
        <w:autoSpaceDN w:val="0"/>
        <w:spacing w:before="35" w:after="0" w:line="240" w:lineRule="auto"/>
        <w:ind w:left="580"/>
        <w:rPr>
          <w:rFonts w:ascii="Times New Roman" w:eastAsia="Times New Roman" w:hAnsi="Times New Roman" w:cs="Times New Roman"/>
          <w:sz w:val="24"/>
        </w:rPr>
      </w:pPr>
      <w:r w:rsidRPr="00F62DBE">
        <w:rPr>
          <w:rFonts w:ascii="Times New Roman" w:eastAsia="Times New Roman" w:hAnsi="Times New Roman" w:cs="Times New Roman"/>
          <w:sz w:val="24"/>
        </w:rPr>
        <w:t>УМК: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Изобразительное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искусство 1</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класс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Копцева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В.П.,</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(АО</w:t>
      </w:r>
    </w:p>
    <w:p w:rsidR="00F62DBE" w:rsidRPr="00F62DBE" w:rsidRDefault="00F62DBE" w:rsidP="00F62DBE">
      <w:pPr>
        <w:widowControl w:val="0"/>
        <w:autoSpaceDE w:val="0"/>
        <w:autoSpaceDN w:val="0"/>
        <w:spacing w:before="43" w:after="0" w:line="240" w:lineRule="auto"/>
        <w:ind w:left="297"/>
        <w:rPr>
          <w:rFonts w:ascii="Times New Roman" w:eastAsia="Times New Roman" w:hAnsi="Times New Roman" w:cs="Times New Roman"/>
          <w:sz w:val="24"/>
        </w:rPr>
      </w:pPr>
      <w:r w:rsidRPr="00F62DBE">
        <w:rPr>
          <w:rFonts w:ascii="Times New Roman" w:eastAsia="Times New Roman" w:hAnsi="Times New Roman" w:cs="Times New Roman"/>
          <w:sz w:val="24"/>
        </w:rPr>
        <w:t>«Издательство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«Просвещение»);</w:t>
      </w:r>
    </w:p>
    <w:p w:rsidR="00F62DBE" w:rsidRPr="00F62DBE" w:rsidRDefault="00F62DBE" w:rsidP="00F62DBE">
      <w:pPr>
        <w:widowControl w:val="0"/>
        <w:numPr>
          <w:ilvl w:val="1"/>
          <w:numId w:val="14"/>
        </w:numPr>
        <w:tabs>
          <w:tab w:val="left" w:pos="581"/>
        </w:tabs>
        <w:autoSpaceDE w:val="0"/>
        <w:autoSpaceDN w:val="0"/>
        <w:spacing w:before="41" w:after="0" w:line="240" w:lineRule="auto"/>
        <w:ind w:left="580"/>
        <w:rPr>
          <w:rFonts w:ascii="Times New Roman" w:eastAsia="Times New Roman" w:hAnsi="Times New Roman" w:cs="Times New Roman"/>
          <w:sz w:val="24"/>
        </w:rPr>
      </w:pPr>
      <w:r w:rsidRPr="00F62DBE">
        <w:rPr>
          <w:rFonts w:ascii="Times New Roman" w:eastAsia="Times New Roman" w:hAnsi="Times New Roman" w:cs="Times New Roman"/>
          <w:sz w:val="24"/>
        </w:rPr>
        <w:t>УМК: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Изобразительное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искусство 2</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класс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Копцева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В.П.,</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(АО</w:t>
      </w:r>
    </w:p>
    <w:p w:rsidR="00F62DBE" w:rsidRPr="00F62DBE" w:rsidRDefault="00F62DBE" w:rsidP="00F62DBE">
      <w:pPr>
        <w:widowControl w:val="0"/>
        <w:autoSpaceDE w:val="0"/>
        <w:autoSpaceDN w:val="0"/>
        <w:spacing w:before="41" w:after="0" w:line="240" w:lineRule="auto"/>
        <w:ind w:left="297"/>
        <w:rPr>
          <w:rFonts w:ascii="Times New Roman" w:eastAsia="Times New Roman" w:hAnsi="Times New Roman" w:cs="Times New Roman"/>
          <w:sz w:val="24"/>
        </w:rPr>
      </w:pPr>
      <w:r w:rsidRPr="00F62DBE">
        <w:rPr>
          <w:rFonts w:ascii="Times New Roman" w:eastAsia="Times New Roman" w:hAnsi="Times New Roman" w:cs="Times New Roman"/>
          <w:sz w:val="24"/>
        </w:rPr>
        <w:t>«Издательство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«Просвещение»);</w:t>
      </w:r>
    </w:p>
    <w:p w:rsidR="00F62DBE" w:rsidRPr="00F62DBE" w:rsidRDefault="00F62DBE" w:rsidP="00F62DBE">
      <w:pPr>
        <w:widowControl w:val="0"/>
        <w:numPr>
          <w:ilvl w:val="1"/>
          <w:numId w:val="14"/>
        </w:numPr>
        <w:tabs>
          <w:tab w:val="left" w:pos="581"/>
        </w:tabs>
        <w:autoSpaceDE w:val="0"/>
        <w:autoSpaceDN w:val="0"/>
        <w:spacing w:before="41" w:after="0" w:line="240" w:lineRule="auto"/>
        <w:ind w:left="580"/>
        <w:rPr>
          <w:rFonts w:ascii="Times New Roman" w:eastAsia="Times New Roman" w:hAnsi="Times New Roman" w:cs="Times New Roman"/>
          <w:sz w:val="24"/>
        </w:rPr>
      </w:pPr>
      <w:r w:rsidRPr="00F62DBE">
        <w:rPr>
          <w:rFonts w:ascii="Times New Roman" w:eastAsia="Times New Roman" w:hAnsi="Times New Roman" w:cs="Times New Roman"/>
          <w:sz w:val="24"/>
        </w:rPr>
        <w:t>УМК: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Изобразительное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искусство 3</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класс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Копцева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В.П.,</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(АО</w:t>
      </w:r>
    </w:p>
    <w:p w:rsidR="00F62DBE" w:rsidRPr="00F62DBE" w:rsidRDefault="00F62DBE" w:rsidP="00F62DBE">
      <w:pPr>
        <w:widowControl w:val="0"/>
        <w:autoSpaceDE w:val="0"/>
        <w:autoSpaceDN w:val="0"/>
        <w:spacing w:before="43" w:after="0" w:line="240" w:lineRule="auto"/>
        <w:ind w:left="297"/>
        <w:rPr>
          <w:rFonts w:ascii="Times New Roman" w:eastAsia="Times New Roman" w:hAnsi="Times New Roman" w:cs="Times New Roman"/>
          <w:sz w:val="24"/>
        </w:rPr>
      </w:pPr>
      <w:r w:rsidRPr="00F62DBE">
        <w:rPr>
          <w:rFonts w:ascii="Times New Roman" w:eastAsia="Times New Roman" w:hAnsi="Times New Roman" w:cs="Times New Roman"/>
          <w:sz w:val="24"/>
        </w:rPr>
        <w:t>«Издательство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«Просвещение»);</w:t>
      </w:r>
    </w:p>
    <w:p w:rsidR="00F62DBE" w:rsidRPr="00F62DBE" w:rsidRDefault="00F62DBE" w:rsidP="00F62DBE">
      <w:pPr>
        <w:widowControl w:val="0"/>
        <w:numPr>
          <w:ilvl w:val="1"/>
          <w:numId w:val="14"/>
        </w:numPr>
        <w:tabs>
          <w:tab w:val="left" w:pos="581"/>
        </w:tabs>
        <w:autoSpaceDE w:val="0"/>
        <w:autoSpaceDN w:val="0"/>
        <w:spacing w:before="41" w:after="0" w:line="240" w:lineRule="auto"/>
        <w:ind w:left="580"/>
        <w:rPr>
          <w:rFonts w:ascii="Times New Roman" w:eastAsia="Times New Roman" w:hAnsi="Times New Roman" w:cs="Times New Roman"/>
          <w:sz w:val="24"/>
        </w:rPr>
      </w:pPr>
      <w:r w:rsidRPr="00F62DBE">
        <w:rPr>
          <w:rFonts w:ascii="Times New Roman" w:eastAsia="Times New Roman" w:hAnsi="Times New Roman" w:cs="Times New Roman"/>
          <w:sz w:val="24"/>
        </w:rPr>
        <w:t>УМК: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Изобразительное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искусство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4</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класс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Копцева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В.П.,</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Копцев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Е.В.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(АО</w:t>
      </w:r>
    </w:p>
    <w:p w:rsidR="00F62DBE" w:rsidRPr="00F62DBE" w:rsidRDefault="00F62DBE" w:rsidP="00F62DBE">
      <w:pPr>
        <w:widowControl w:val="0"/>
        <w:autoSpaceDE w:val="0"/>
        <w:autoSpaceDN w:val="0"/>
        <w:spacing w:before="41" w:after="0" w:line="240" w:lineRule="auto"/>
        <w:ind w:left="297"/>
        <w:rPr>
          <w:rFonts w:ascii="Times New Roman" w:eastAsia="Times New Roman" w:hAnsi="Times New Roman" w:cs="Times New Roman"/>
          <w:sz w:val="24"/>
        </w:rPr>
      </w:pPr>
      <w:r w:rsidRPr="00F62DBE">
        <w:rPr>
          <w:rFonts w:ascii="Times New Roman" w:eastAsia="Times New Roman" w:hAnsi="Times New Roman" w:cs="Times New Roman"/>
          <w:sz w:val="24"/>
        </w:rPr>
        <w:t>«Издательство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«Просвещение»);</w:t>
      </w:r>
    </w:p>
    <w:p w:rsidR="00F62DBE" w:rsidRPr="00F62DBE" w:rsidRDefault="00F62DBE" w:rsidP="00F62DBE">
      <w:pPr>
        <w:widowControl w:val="0"/>
        <w:numPr>
          <w:ilvl w:val="2"/>
          <w:numId w:val="14"/>
        </w:numPr>
        <w:tabs>
          <w:tab w:val="left" w:pos="1018"/>
        </w:tabs>
        <w:autoSpaceDE w:val="0"/>
        <w:autoSpaceDN w:val="0"/>
        <w:spacing w:before="41" w:after="0" w:line="240" w:lineRule="auto"/>
        <w:ind w:hanging="361"/>
        <w:jc w:val="both"/>
        <w:rPr>
          <w:rFonts w:ascii="Times New Roman" w:eastAsia="Times New Roman" w:hAnsi="Times New Roman" w:cs="Times New Roman"/>
          <w:sz w:val="24"/>
        </w:rPr>
      </w:pPr>
      <w:r w:rsidRPr="00F62DBE">
        <w:rPr>
          <w:rFonts w:ascii="Times New Roman" w:eastAsia="Times New Roman" w:hAnsi="Times New Roman" w:cs="Times New Roman"/>
          <w:sz w:val="24"/>
        </w:rPr>
        <w:t>Учебный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план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МБОУ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«СОШ№33»</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Грозного.</w:t>
      </w:r>
    </w:p>
    <w:p w:rsidR="00F62DBE" w:rsidRPr="00F62DBE" w:rsidRDefault="00F62DBE" w:rsidP="00F62DBE">
      <w:pPr>
        <w:widowControl w:val="0"/>
        <w:autoSpaceDE w:val="0"/>
        <w:autoSpaceDN w:val="0"/>
        <w:spacing w:before="44" w:after="0" w:line="240" w:lineRule="auto"/>
        <w:ind w:left="297" w:right="107" w:firstLine="36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Рабочая программа по изобразительному искусству на уровне начального общего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составлена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«Требований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результатам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образовательной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Федеральном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государственном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образовательном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стандарте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начального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образования.</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распределено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модулям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проверяемых</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требований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результатам освоения учебного предмета, выносимым на промежуточную аттестацию.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Цель</w:t>
      </w:r>
      <w:r w:rsidRPr="00F62DBE">
        <w:rPr>
          <w:rFonts w:ascii="Times New Roman" w:eastAsia="Times New Roman" w:hAnsi="Times New Roman" w:cs="Times New Roman"/>
          <w:spacing w:val="39"/>
          <w:sz w:val="26"/>
          <w:szCs w:val="26"/>
        </w:rPr>
        <w:t xml:space="preserve"> </w:t>
      </w:r>
      <w:r w:rsidRPr="00F62DBE">
        <w:rPr>
          <w:rFonts w:ascii="Times New Roman" w:eastAsia="Times New Roman" w:hAnsi="Times New Roman" w:cs="Times New Roman"/>
          <w:sz w:val="26"/>
          <w:szCs w:val="26"/>
        </w:rPr>
        <w:t>преподавания</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«Изобразительное</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45"/>
          <w:sz w:val="26"/>
          <w:szCs w:val="26"/>
        </w:rPr>
        <w:t xml:space="preserve"> </w:t>
      </w:r>
      <w:r w:rsidRPr="00F62DBE">
        <w:rPr>
          <w:rFonts w:ascii="Times New Roman" w:eastAsia="Times New Roman" w:hAnsi="Times New Roman" w:cs="Times New Roman"/>
          <w:sz w:val="26"/>
          <w:szCs w:val="26"/>
        </w:rPr>
        <w:t>состоит</w:t>
      </w:r>
      <w:r w:rsidRPr="00F62DBE">
        <w:rPr>
          <w:rFonts w:ascii="Times New Roman" w:eastAsia="Times New Roman" w:hAnsi="Times New Roman" w:cs="Times New Roman"/>
          <w:spacing w:val="39"/>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формировании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учащихся,</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развитии</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художественно-образного</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мышления</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явлениям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действительности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путём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освоения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начальных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основ</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знаний,</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умений,</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навыков</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развития</w:t>
      </w:r>
      <w:r w:rsidRPr="00F62DBE">
        <w:rPr>
          <w:rFonts w:ascii="Times New Roman" w:eastAsia="Times New Roman" w:hAnsi="Times New Roman" w:cs="Times New Roman"/>
          <w:spacing w:val="39"/>
          <w:sz w:val="26"/>
          <w:szCs w:val="26"/>
        </w:rPr>
        <w:t xml:space="preserve"> </w:t>
      </w:r>
      <w:r w:rsidRPr="00F62DBE">
        <w:rPr>
          <w:rFonts w:ascii="Times New Roman" w:eastAsia="Times New Roman" w:hAnsi="Times New Roman" w:cs="Times New Roman"/>
          <w:sz w:val="26"/>
          <w:szCs w:val="26"/>
        </w:rPr>
        <w:t>творческого</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потенциала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учащихся.</w:t>
      </w:r>
    </w:p>
    <w:p w:rsidR="00F62DBE" w:rsidRPr="00F62DBE" w:rsidRDefault="00F62DBE" w:rsidP="00F62DBE">
      <w:pPr>
        <w:widowControl w:val="0"/>
        <w:autoSpaceDE w:val="0"/>
        <w:autoSpaceDN w:val="0"/>
        <w:spacing w:before="2" w:after="0" w:line="240" w:lineRule="auto"/>
        <w:ind w:left="297" w:right="110" w:firstLine="7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Преподавание предмета направлено на развитие духовной культуры учащихся,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формирование активной эстетической позиции по отношению к действительности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произведениям искусства, понимание роли и значения художественной деятельности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людей.</w:t>
      </w:r>
    </w:p>
    <w:p w:rsidR="00F62DBE" w:rsidRPr="00F62DBE" w:rsidRDefault="00F62DBE" w:rsidP="00F62DBE">
      <w:pPr>
        <w:widowControl w:val="0"/>
        <w:autoSpaceDE w:val="0"/>
        <w:autoSpaceDN w:val="0"/>
        <w:spacing w:after="0" w:line="240" w:lineRule="auto"/>
        <w:ind w:left="297" w:right="105" w:firstLine="7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охватывает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все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визуально-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пространственных искусств (собственно изобразительных):начальные основы графики,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живописи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декоративно-прикладные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архитектуру и дизайн. Особое внимание уделено развитию эстетического 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 восприятию произведений искусства и формированию зрительских навыков,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художественному восприятию предметно-бытовой культуры. Для учащихся начальной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школы большое значение также имеет восприятие произведений детского творчества,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умение обсуждать и анализировать детские рисунки с позиций выраженного в них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средств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выразительности,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соответствия учеб-</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поставленной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рефлексия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позитивный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обучающий характер.</w:t>
      </w:r>
    </w:p>
    <w:p w:rsidR="00F62DBE" w:rsidRPr="00F62DBE" w:rsidRDefault="00F62DBE" w:rsidP="00F62DBE">
      <w:pPr>
        <w:widowControl w:val="0"/>
        <w:autoSpaceDE w:val="0"/>
        <w:autoSpaceDN w:val="0"/>
        <w:spacing w:after="0" w:line="240" w:lineRule="auto"/>
        <w:ind w:left="297" w:right="112" w:firstLine="7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Важнейшей задачей является формирование активного, ценностного 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истории</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отечественной</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выраженной</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архитектуре,</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изобразительном</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76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искусстве,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национальных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предметно-материальной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красоты человека.</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Учебные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связанные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могут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реализованы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отдельные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уроки, но чаще всего следует объединять задачи восприятия с задачами практической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творческой работы (при сохранении учебного времени на восприятие 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окружающей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действительности).</w:t>
      </w:r>
    </w:p>
    <w:p w:rsidR="00F62DBE" w:rsidRPr="00F62DBE" w:rsidRDefault="00F62DBE" w:rsidP="00F62DBE">
      <w:pPr>
        <w:widowControl w:val="0"/>
        <w:autoSpaceDE w:val="0"/>
        <w:autoSpaceDN w:val="0"/>
        <w:spacing w:before="2"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занятиях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учащиеся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знакомятся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многообразием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технически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доступным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разнообразием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материалов.</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rPr>
      </w:pPr>
      <w:r w:rsidRPr="00F62DBE">
        <w:rPr>
          <w:rFonts w:ascii="Times New Roman" w:eastAsia="Times New Roman" w:hAnsi="Times New Roman" w:cs="Times New Roman"/>
          <w:sz w:val="26"/>
        </w:rPr>
        <w:t>Практическая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i/>
          <w:sz w:val="26"/>
        </w:rPr>
        <w:t>художественно-творческая</w:t>
      </w:r>
      <w:r w:rsidRPr="00F62DBE">
        <w:rPr>
          <w:rFonts w:ascii="Times New Roman" w:eastAsia="Times New Roman" w:hAnsi="Times New Roman" w:cs="Times New Roman"/>
          <w:i/>
          <w:spacing w:val="1"/>
          <w:sz w:val="26"/>
        </w:rPr>
        <w:t xml:space="preserve"> </w:t>
      </w:r>
      <w:r w:rsidRPr="00F62DBE">
        <w:rPr>
          <w:rFonts w:ascii="Times New Roman" w:eastAsia="Times New Roman" w:hAnsi="Times New Roman" w:cs="Times New Roman"/>
          <w:i/>
          <w:sz w:val="26"/>
        </w:rPr>
        <w:t>деятельность</w:t>
      </w:r>
      <w:r w:rsidRPr="00F62DBE">
        <w:rPr>
          <w:rFonts w:ascii="Times New Roman" w:eastAsia="Times New Roman" w:hAnsi="Times New Roman" w:cs="Times New Roman"/>
          <w:i/>
          <w:spacing w:val="1"/>
          <w:sz w:val="26"/>
        </w:rPr>
        <w:t xml:space="preserve"> </w:t>
      </w:r>
      <w:r w:rsidRPr="00F62DBE">
        <w:rPr>
          <w:rFonts w:ascii="Times New Roman" w:eastAsia="Times New Roman" w:hAnsi="Times New Roman" w:cs="Times New Roman"/>
          <w:i/>
          <w:sz w:val="26"/>
        </w:rPr>
        <w:t>занимает</w:t>
      </w:r>
      <w:r w:rsidRPr="00F62DBE">
        <w:rPr>
          <w:rFonts w:ascii="Times New Roman" w:eastAsia="Times New Roman" w:hAnsi="Times New Roman" w:cs="Times New Roman"/>
          <w:i/>
          <w:spacing w:val="1"/>
          <w:sz w:val="26"/>
        </w:rPr>
        <w:t xml:space="preserve"> </w:t>
      </w:r>
      <w:r w:rsidRPr="00F62DBE">
        <w:rPr>
          <w:rFonts w:ascii="Times New Roman" w:eastAsia="Times New Roman" w:hAnsi="Times New Roman" w:cs="Times New Roman"/>
          <w:i/>
          <w:sz w:val="26"/>
        </w:rPr>
        <w:t>приоритетное</w:t>
      </w:r>
      <w:r w:rsidRPr="00F62DBE">
        <w:rPr>
          <w:rFonts w:ascii="Times New Roman" w:eastAsia="Times New Roman" w:hAnsi="Times New Roman" w:cs="Times New Roman"/>
          <w:i/>
          <w:spacing w:val="1"/>
          <w:sz w:val="26"/>
        </w:rPr>
        <w:t xml:space="preserve"> </w:t>
      </w:r>
      <w:r w:rsidRPr="00F62DBE">
        <w:rPr>
          <w:rFonts w:ascii="Times New Roman" w:eastAsia="Times New Roman" w:hAnsi="Times New Roman" w:cs="Times New Roman"/>
          <w:i/>
          <w:sz w:val="26"/>
        </w:rPr>
        <w:t xml:space="preserve">пространство учебного времени. При опоре на восприятие </w:t>
      </w:r>
      <w:r w:rsidRPr="00F62DBE">
        <w:rPr>
          <w:rFonts w:ascii="Times New Roman" w:eastAsia="Times New Roman" w:hAnsi="Times New Roman" w:cs="Times New Roman"/>
          <w:sz w:val="26"/>
        </w:rPr>
        <w:t>произведений искусства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художественно-эстетическое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отношение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миру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формируется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прежде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всего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собственной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деятельности,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практического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решения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художественно-творческих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задач.</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Рабочая</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программа</w:t>
      </w:r>
      <w:r w:rsidRPr="00F62DBE">
        <w:rPr>
          <w:rFonts w:ascii="Times New Roman" w:eastAsia="Times New Roman" w:hAnsi="Times New Roman" w:cs="Times New Roman"/>
          <w:spacing w:val="27"/>
          <w:sz w:val="26"/>
          <w:szCs w:val="26"/>
        </w:rPr>
        <w:t xml:space="preserve"> </w:t>
      </w:r>
      <w:r w:rsidRPr="00F62DBE">
        <w:rPr>
          <w:rFonts w:ascii="Times New Roman" w:eastAsia="Times New Roman" w:hAnsi="Times New Roman" w:cs="Times New Roman"/>
          <w:sz w:val="26"/>
          <w:szCs w:val="26"/>
        </w:rPr>
        <w:t>учитывает</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психолого-возрастные</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развития</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детей</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7—</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10</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занятий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может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адаптировано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индивидуальных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качеств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обучающихся,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проявляющих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выдающиеся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детей-инвалидов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детей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ОВЗ.</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 урочное время деятельность обучающихся организуется как в индивидуальном, так 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групповом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формате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формирования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сотрудничества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p>
    <w:p w:rsidR="00F62DBE" w:rsidRPr="00F62DBE" w:rsidRDefault="00F62DBE" w:rsidP="00F62DBE">
      <w:pPr>
        <w:widowControl w:val="0"/>
        <w:autoSpaceDE w:val="0"/>
        <w:autoSpaceDN w:val="0"/>
        <w:spacing w:before="1" w:after="0" w:line="240" w:lineRule="auto"/>
        <w:ind w:left="297" w:right="1012"/>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МЕСТО УЧЕБНОГО ПРЕДМЕТА «ИЗОБРАЗИТЕЛЬНОЕ ИСКУССТВО»</w:t>
      </w:r>
      <w:r w:rsidRPr="00F62DBE">
        <w:rPr>
          <w:rFonts w:ascii="Times New Roman" w:eastAsia="Times New Roman" w:hAnsi="Times New Roman" w:cs="Times New Roman"/>
          <w:b/>
          <w:bCs/>
          <w:spacing w:val="-63"/>
          <w:sz w:val="26"/>
          <w:szCs w:val="26"/>
        </w:rPr>
        <w:t xml:space="preserve"> </w:t>
      </w:r>
      <w:r w:rsidRPr="00F62DBE">
        <w:rPr>
          <w:rFonts w:ascii="Times New Roman" w:eastAsia="Times New Roman" w:hAnsi="Times New Roman" w:cs="Times New Roman"/>
          <w:b/>
          <w:bCs/>
          <w:sz w:val="26"/>
          <w:szCs w:val="26"/>
        </w:rPr>
        <w:t>В</w:t>
      </w:r>
      <w:r w:rsidRPr="00F62DBE">
        <w:rPr>
          <w:rFonts w:ascii="Times New Roman" w:eastAsia="Times New Roman" w:hAnsi="Times New Roman" w:cs="Times New Roman"/>
          <w:b/>
          <w:bCs/>
          <w:spacing w:val="-2"/>
          <w:sz w:val="26"/>
          <w:szCs w:val="26"/>
        </w:rPr>
        <w:t xml:space="preserve"> </w:t>
      </w:r>
      <w:r w:rsidRPr="00F62DBE">
        <w:rPr>
          <w:rFonts w:ascii="Times New Roman" w:eastAsia="Times New Roman" w:hAnsi="Times New Roman" w:cs="Times New Roman"/>
          <w:b/>
          <w:bCs/>
          <w:sz w:val="26"/>
          <w:szCs w:val="26"/>
        </w:rPr>
        <w:t>УЧЕБНОМ</w:t>
      </w:r>
      <w:r w:rsidRPr="00F62DBE">
        <w:rPr>
          <w:rFonts w:ascii="Times New Roman" w:eastAsia="Times New Roman" w:hAnsi="Times New Roman" w:cs="Times New Roman"/>
          <w:b/>
          <w:bCs/>
          <w:spacing w:val="-1"/>
          <w:sz w:val="26"/>
          <w:szCs w:val="26"/>
        </w:rPr>
        <w:t xml:space="preserve"> </w:t>
      </w:r>
      <w:r w:rsidRPr="00F62DBE">
        <w:rPr>
          <w:rFonts w:ascii="Times New Roman" w:eastAsia="Times New Roman" w:hAnsi="Times New Roman" w:cs="Times New Roman"/>
          <w:b/>
          <w:bCs/>
          <w:sz w:val="26"/>
          <w:szCs w:val="26"/>
        </w:rPr>
        <w:t>ПЛАНЕ</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Федеральным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государственным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образовательным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стандартом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начального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«Изобразительное</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входит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предметную</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область «Искусство»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является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обязательным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изучения.</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структурировано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система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тематических модулей и входит в учебный план 1—4 классов программы начального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1</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неделю.</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Изучение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всех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модулей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1—4</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классах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обязательно.</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Общее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число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отведённых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изучение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68,5 ч</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(один час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2</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недели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каждом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классе).</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1</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класс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16,5 ч,</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2</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класс —</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17</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3</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класс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 17</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ч,</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4</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класс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17 ч.</w:t>
      </w:r>
    </w:p>
    <w:p w:rsidR="00F62DBE" w:rsidRPr="00F62DBE" w:rsidRDefault="00F62DBE" w:rsidP="00F62DBE">
      <w:pPr>
        <w:widowControl w:val="0"/>
        <w:autoSpaceDE w:val="0"/>
        <w:autoSpaceDN w:val="0"/>
        <w:spacing w:before="11" w:after="0" w:line="240" w:lineRule="auto"/>
        <w:rPr>
          <w:rFonts w:ascii="Times New Roman" w:eastAsia="Times New Roman" w:hAnsi="Times New Roman" w:cs="Times New Roman"/>
          <w:sz w:val="25"/>
          <w:szCs w:val="26"/>
        </w:rPr>
      </w:pPr>
    </w:p>
    <w:p w:rsidR="00F62DBE" w:rsidRPr="00F62DBE" w:rsidRDefault="00F62DBE" w:rsidP="00F62DBE">
      <w:pPr>
        <w:widowControl w:val="0"/>
        <w:autoSpaceDE w:val="0"/>
        <w:autoSpaceDN w:val="0"/>
        <w:spacing w:after="0" w:line="240" w:lineRule="auto"/>
        <w:ind w:left="1269" w:right="1085"/>
        <w:jc w:val="center"/>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СОДЕРЖАНИЕ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УЧЕБНОГО</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ПРЕДМЕТА</w:t>
      </w:r>
    </w:p>
    <w:p w:rsidR="00F62DBE" w:rsidRPr="00F62DBE" w:rsidRDefault="00F62DBE" w:rsidP="00F62DBE">
      <w:pPr>
        <w:widowControl w:val="0"/>
        <w:autoSpaceDE w:val="0"/>
        <w:autoSpaceDN w:val="0"/>
        <w:spacing w:before="1" w:after="0" w:line="240" w:lineRule="auto"/>
        <w:ind w:left="1269" w:right="1085"/>
        <w:jc w:val="center"/>
        <w:rPr>
          <w:rFonts w:ascii="Times New Roman" w:eastAsia="Times New Roman" w:hAnsi="Times New Roman" w:cs="Times New Roman"/>
          <w:b/>
          <w:sz w:val="26"/>
        </w:rPr>
      </w:pPr>
      <w:r w:rsidRPr="00F62DBE">
        <w:rPr>
          <w:rFonts w:ascii="Times New Roman" w:eastAsia="Times New Roman" w:hAnsi="Times New Roman" w:cs="Times New Roman"/>
          <w:b/>
          <w:sz w:val="26"/>
        </w:rPr>
        <w:t>«ИЗОБРАЗИТЕЛЬНОЕ</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ИСКУССТВО»</w:t>
      </w:r>
    </w:p>
    <w:p w:rsidR="00F62DBE" w:rsidRPr="00F62DBE" w:rsidRDefault="00F62DBE" w:rsidP="00F62DBE">
      <w:pPr>
        <w:widowControl w:val="0"/>
        <w:autoSpaceDE w:val="0"/>
        <w:autoSpaceDN w:val="0"/>
        <w:spacing w:before="11" w:after="0" w:line="240" w:lineRule="auto"/>
        <w:rPr>
          <w:rFonts w:ascii="Times New Roman" w:eastAsia="Times New Roman" w:hAnsi="Times New Roman" w:cs="Times New Roman"/>
          <w:b/>
          <w:sz w:val="25"/>
          <w:szCs w:val="26"/>
        </w:rPr>
      </w:pPr>
    </w:p>
    <w:p w:rsidR="00F62DBE" w:rsidRPr="00F62DBE" w:rsidRDefault="00F62DBE" w:rsidP="00F62DBE">
      <w:pPr>
        <w:widowControl w:val="0"/>
        <w:numPr>
          <w:ilvl w:val="0"/>
          <w:numId w:val="11"/>
        </w:numPr>
        <w:tabs>
          <w:tab w:val="left" w:pos="492"/>
        </w:tabs>
        <w:autoSpaceDE w:val="0"/>
        <w:autoSpaceDN w:val="0"/>
        <w:spacing w:after="0" w:line="298" w:lineRule="exact"/>
        <w:jc w:val="both"/>
        <w:rPr>
          <w:rFonts w:ascii="Times New Roman" w:eastAsia="Times New Roman" w:hAnsi="Times New Roman" w:cs="Times New Roman"/>
          <w:sz w:val="26"/>
        </w:rPr>
      </w:pPr>
      <w:r w:rsidRPr="00F62DBE">
        <w:rPr>
          <w:rFonts w:ascii="Times New Roman" w:eastAsia="Times New Roman" w:hAnsi="Times New Roman" w:cs="Times New Roman"/>
          <w:sz w:val="26"/>
        </w:rPr>
        <w:t>КЛАСС</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w:t>
      </w:r>
      <w:r w:rsidRPr="00F62DBE">
        <w:rPr>
          <w:rFonts w:ascii="Times New Roman" w:eastAsia="Times New Roman" w:hAnsi="Times New Roman" w:cs="Times New Roman"/>
          <w:i/>
          <w:sz w:val="26"/>
        </w:rPr>
        <w:t>16,5</w:t>
      </w:r>
      <w:r w:rsidRPr="00F62DBE">
        <w:rPr>
          <w:rFonts w:ascii="Times New Roman" w:eastAsia="Times New Roman" w:hAnsi="Times New Roman" w:cs="Times New Roman"/>
          <w:i/>
          <w:spacing w:val="-1"/>
          <w:sz w:val="26"/>
        </w:rPr>
        <w:t xml:space="preserve"> </w:t>
      </w:r>
      <w:r w:rsidRPr="00F62DBE">
        <w:rPr>
          <w:rFonts w:ascii="Times New Roman" w:eastAsia="Times New Roman" w:hAnsi="Times New Roman" w:cs="Times New Roman"/>
          <w:i/>
          <w:sz w:val="26"/>
        </w:rPr>
        <w:t>ч</w:t>
      </w:r>
      <w:r w:rsidRPr="00F62DBE">
        <w:rPr>
          <w:rFonts w:ascii="Times New Roman" w:eastAsia="Times New Roman" w:hAnsi="Times New Roman" w:cs="Times New Roman"/>
          <w:sz w:val="26"/>
        </w:rPr>
        <w:t>)</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«Графика»</w:t>
      </w:r>
    </w:p>
    <w:p w:rsidR="00F62DBE" w:rsidRPr="00F62DBE" w:rsidRDefault="00F62DBE" w:rsidP="00F62DBE">
      <w:pPr>
        <w:widowControl w:val="0"/>
        <w:autoSpaceDE w:val="0"/>
        <w:autoSpaceDN w:val="0"/>
        <w:spacing w:before="1"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Расположение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вертикального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горизонтального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формата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листа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зависимости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Разные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 и их особенности. Приёмы рисования линией. Рисование с натуры: разные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листья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короткое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длинное.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видения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частей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целого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животных).</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Графическое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пятно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(ахроматическое)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силуэте.</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Формирование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видения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целостности.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Цельная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части.</w:t>
      </w:r>
    </w:p>
    <w:p w:rsidR="00F62DBE" w:rsidRPr="00F62DBE" w:rsidRDefault="00F62DBE" w:rsidP="00F62DBE">
      <w:pPr>
        <w:widowControl w:val="0"/>
        <w:autoSpaceDE w:val="0"/>
        <w:autoSpaceDN w:val="0"/>
        <w:spacing w:before="2"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Цвет как одно из главных средств выражения в изобразительном искусстве. Навыки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гуашью</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условиях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урока. Краски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«гуашь»,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кисти,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бумага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цветная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белая.</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Три</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основных</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Ассоциативные</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связанные</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каждым</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цветом.</w:t>
      </w:r>
    </w:p>
    <w:p w:rsidR="00F62DBE" w:rsidRPr="00F62DBE" w:rsidRDefault="00F62DBE" w:rsidP="00F62DBE">
      <w:pPr>
        <w:widowControl w:val="0"/>
        <w:autoSpaceDE w:val="0"/>
        <w:autoSpaceDN w:val="0"/>
        <w:spacing w:after="0" w:line="299" w:lineRule="exact"/>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Навыки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смешения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красок 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получение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нового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цвета.</w:t>
      </w:r>
    </w:p>
    <w:p w:rsidR="00F62DBE" w:rsidRPr="00F62DBE" w:rsidRDefault="00F62DBE" w:rsidP="00F62DBE">
      <w:pPr>
        <w:widowControl w:val="0"/>
        <w:autoSpaceDE w:val="0"/>
        <w:autoSpaceDN w:val="0"/>
        <w:spacing w:before="1"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Эмоциональная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настроения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изображаемом сюжете. Живописное изображение разных цветков по представлению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гуашью.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Эмоциональная</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выразительность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Тематическая композиция «Времена года». Контрастные цветовые состояния времён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Живопись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(гуашь),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аппликация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смешанная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техника.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Техника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монотипии.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симметрии.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воображения.</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объёме.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 пластилином;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дощечка,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стек,</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тряпочка.</w:t>
      </w:r>
    </w:p>
    <w:p w:rsidR="00F62DBE" w:rsidRPr="00F62DBE" w:rsidRDefault="00F62DBE" w:rsidP="00F62DBE">
      <w:pPr>
        <w:widowControl w:val="0"/>
        <w:autoSpaceDE w:val="0"/>
        <w:autoSpaceDN w:val="0"/>
        <w:spacing w:before="1"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Лепка зверушек из цельной формы (черепашки, ёжика, зайчика, птички и др.). 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вытягивания,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вдавливания,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сгибания,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скручивания.</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Лепка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наиболее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 промыслов (дымковская или каргопольская игрушка или по 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p>
    <w:p w:rsidR="00F62DBE" w:rsidRPr="00F62DBE" w:rsidRDefault="00F62DBE" w:rsidP="00F62DBE">
      <w:pPr>
        <w:widowControl w:val="0"/>
        <w:autoSpaceDE w:val="0"/>
        <w:autoSpaceDN w:val="0"/>
        <w:spacing w:before="1"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Бумажная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Овладение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первичными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надрезания,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закручивания,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складывания. Объёмная аппликация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картона.</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Узоры в природе. Наблюдение узоров в живой природе (в условиях урока на 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Эмоционально-эстетическое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объектов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действительности.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Ассоциативное сопоставление с орнаментами в предметах декоративно-прикладного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Узоры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создаваемые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людьми,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разнообразие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их</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видов. Орнаменты геометрические и растительные. Декоративная композиция в круге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полосе.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симметрии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Последовательное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бабочки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попредставлению,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использование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линии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симметрии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составлении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крыльев.</w:t>
      </w:r>
    </w:p>
    <w:p w:rsidR="00F62DBE" w:rsidRPr="00F62DBE" w:rsidRDefault="00F62DBE" w:rsidP="00F62DBE">
      <w:pPr>
        <w:widowControl w:val="0"/>
        <w:autoSpaceDE w:val="0"/>
        <w:autoSpaceDN w:val="0"/>
        <w:spacing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Орнамент,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игрушек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наиболее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художественных промыслов: дымковская или каргопольская игрушка (или по 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Дизайн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изготовление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нарядной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упаковки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аппликации.</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Оригами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новогодней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ёлки.</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складывания</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бумаги.</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Наблюдение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разнообразных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составных частей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зданий.</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конструирования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тел.</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Овладение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склеивания,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надрезания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вырезания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деталей;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использование приёма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симметрии.</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Макетирование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аппликация)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средысказочного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 картона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пластилина.</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окружающего мира природы и предметной среды жизни человека в зависимости от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поставленной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аналитической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эстетической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задачи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(установки).</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книги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установок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соответствии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изучаемой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темой.</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Знакомство с картиной, в которой ярко выражено эмоциональное состояние, или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картиной,</w:t>
      </w:r>
      <w:r w:rsidRPr="00F62DBE">
        <w:rPr>
          <w:rFonts w:ascii="Times New Roman" w:eastAsia="Times New Roman" w:hAnsi="Times New Roman" w:cs="Times New Roman"/>
          <w:spacing w:val="60"/>
          <w:sz w:val="26"/>
          <w:szCs w:val="26"/>
        </w:rPr>
        <w:t xml:space="preserve"> </w:t>
      </w:r>
      <w:r w:rsidRPr="00F62DBE">
        <w:rPr>
          <w:rFonts w:ascii="Times New Roman" w:eastAsia="Times New Roman" w:hAnsi="Times New Roman" w:cs="Times New Roman"/>
          <w:sz w:val="26"/>
          <w:szCs w:val="26"/>
        </w:rPr>
        <w:t>написанной</w:t>
      </w:r>
      <w:r w:rsidRPr="00F62DBE">
        <w:rPr>
          <w:rFonts w:ascii="Times New Roman" w:eastAsia="Times New Roman" w:hAnsi="Times New Roman" w:cs="Times New Roman"/>
          <w:spacing w:val="6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61"/>
          <w:sz w:val="26"/>
          <w:szCs w:val="26"/>
        </w:rPr>
        <w:t xml:space="preserve"> </w:t>
      </w:r>
      <w:r w:rsidRPr="00F62DBE">
        <w:rPr>
          <w:rFonts w:ascii="Times New Roman" w:eastAsia="Times New Roman" w:hAnsi="Times New Roman" w:cs="Times New Roman"/>
          <w:sz w:val="26"/>
          <w:szCs w:val="26"/>
        </w:rPr>
        <w:t>сказочный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сюжет</w:t>
      </w:r>
      <w:r w:rsidRPr="00F62DBE">
        <w:rPr>
          <w:rFonts w:ascii="Times New Roman" w:eastAsia="Times New Roman" w:hAnsi="Times New Roman" w:cs="Times New Roman"/>
          <w:spacing w:val="60"/>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63"/>
          <w:sz w:val="26"/>
          <w:szCs w:val="26"/>
        </w:rPr>
        <w:t xml:space="preserve"> </w:t>
      </w:r>
      <w:r w:rsidRPr="00F62DBE">
        <w:rPr>
          <w:rFonts w:ascii="Times New Roman" w:eastAsia="Times New Roman" w:hAnsi="Times New Roman" w:cs="Times New Roman"/>
          <w:sz w:val="26"/>
          <w:szCs w:val="26"/>
        </w:rPr>
        <w:t>М.</w:t>
      </w:r>
      <w:r w:rsidRPr="00F62DBE">
        <w:rPr>
          <w:rFonts w:ascii="Times New Roman" w:eastAsia="Times New Roman" w:hAnsi="Times New Roman" w:cs="Times New Roman"/>
          <w:spacing w:val="61"/>
          <w:sz w:val="26"/>
          <w:szCs w:val="26"/>
        </w:rPr>
        <w:t xml:space="preserve"> </w:t>
      </w:r>
      <w:r w:rsidRPr="00F62DBE">
        <w:rPr>
          <w:rFonts w:ascii="Times New Roman" w:eastAsia="Times New Roman" w:hAnsi="Times New Roman" w:cs="Times New Roman"/>
          <w:sz w:val="26"/>
          <w:szCs w:val="26"/>
        </w:rPr>
        <w:t>Васнецова,</w:t>
      </w:r>
      <w:r w:rsidRPr="00F62DBE">
        <w:rPr>
          <w:rFonts w:ascii="Times New Roman" w:eastAsia="Times New Roman" w:hAnsi="Times New Roman" w:cs="Times New Roman"/>
          <w:spacing w:val="61"/>
          <w:sz w:val="26"/>
          <w:szCs w:val="26"/>
        </w:rPr>
        <w:t xml:space="preserve"> </w:t>
      </w:r>
      <w:r w:rsidRPr="00F62DBE">
        <w:rPr>
          <w:rFonts w:ascii="Times New Roman" w:eastAsia="Times New Roman" w:hAnsi="Times New Roman" w:cs="Times New Roman"/>
          <w:sz w:val="26"/>
          <w:szCs w:val="26"/>
        </w:rPr>
        <w:t>М.</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Врубеля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другие по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Художник и зритель. Освоение зрительских умений на основе получаемых знаний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практических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—установок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Ассоциации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учащихся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оценка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эмоционального 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before="2"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Фотографирование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мелких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деталей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ярких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зрительных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впечатлений.</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Обсуждение в условиях урока ученических фотографий, соответствующих изучаемой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теме.</w:t>
      </w:r>
    </w:p>
    <w:p w:rsidR="00F62DBE" w:rsidRPr="00F62DBE" w:rsidRDefault="00F62DBE" w:rsidP="00F62DBE">
      <w:pPr>
        <w:widowControl w:val="0"/>
        <w:autoSpaceDE w:val="0"/>
        <w:autoSpaceDN w:val="0"/>
        <w:spacing w:before="9" w:after="0" w:line="240" w:lineRule="auto"/>
        <w:rPr>
          <w:rFonts w:ascii="Times New Roman" w:eastAsia="Times New Roman" w:hAnsi="Times New Roman" w:cs="Times New Roman"/>
          <w:sz w:val="25"/>
          <w:szCs w:val="26"/>
        </w:rPr>
      </w:pPr>
    </w:p>
    <w:p w:rsidR="00F62DBE" w:rsidRPr="00F62DBE" w:rsidRDefault="00F62DBE" w:rsidP="00F62DBE">
      <w:pPr>
        <w:widowControl w:val="0"/>
        <w:numPr>
          <w:ilvl w:val="0"/>
          <w:numId w:val="11"/>
        </w:numPr>
        <w:tabs>
          <w:tab w:val="left" w:pos="492"/>
        </w:tabs>
        <w:autoSpaceDE w:val="0"/>
        <w:autoSpaceDN w:val="0"/>
        <w:spacing w:after="0" w:line="240" w:lineRule="auto"/>
        <w:jc w:val="both"/>
        <w:rPr>
          <w:rFonts w:ascii="Times New Roman" w:eastAsia="Times New Roman" w:hAnsi="Times New Roman" w:cs="Times New Roman"/>
          <w:sz w:val="26"/>
        </w:rPr>
      </w:pPr>
      <w:r w:rsidRPr="00F62DBE">
        <w:rPr>
          <w:rFonts w:ascii="Times New Roman" w:eastAsia="Times New Roman" w:hAnsi="Times New Roman" w:cs="Times New Roman"/>
          <w:sz w:val="26"/>
        </w:rPr>
        <w:t>КЛАСС</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w:t>
      </w:r>
      <w:r w:rsidRPr="00F62DBE">
        <w:rPr>
          <w:rFonts w:ascii="Times New Roman" w:eastAsia="Times New Roman" w:hAnsi="Times New Roman" w:cs="Times New Roman"/>
          <w:i/>
          <w:sz w:val="26"/>
        </w:rPr>
        <w:t>17</w:t>
      </w:r>
      <w:r w:rsidRPr="00F62DBE">
        <w:rPr>
          <w:rFonts w:ascii="Times New Roman" w:eastAsia="Times New Roman" w:hAnsi="Times New Roman" w:cs="Times New Roman"/>
          <w:i/>
          <w:spacing w:val="-2"/>
          <w:sz w:val="26"/>
        </w:rPr>
        <w:t xml:space="preserve"> </w:t>
      </w:r>
      <w:r w:rsidRPr="00F62DBE">
        <w:rPr>
          <w:rFonts w:ascii="Times New Roman" w:eastAsia="Times New Roman" w:hAnsi="Times New Roman" w:cs="Times New Roman"/>
          <w:i/>
          <w:sz w:val="26"/>
        </w:rPr>
        <w:t>ч</w:t>
      </w:r>
      <w:r w:rsidRPr="00F62DBE">
        <w:rPr>
          <w:rFonts w:ascii="Times New Roman" w:eastAsia="Times New Roman" w:hAnsi="Times New Roman" w:cs="Times New Roman"/>
          <w:sz w:val="26"/>
        </w:rPr>
        <w:t>)</w:t>
      </w:r>
    </w:p>
    <w:p w:rsidR="00F62DBE" w:rsidRPr="00F62DBE" w:rsidRDefault="00F62DBE" w:rsidP="00F62DBE">
      <w:pPr>
        <w:widowControl w:val="0"/>
        <w:autoSpaceDE w:val="0"/>
        <w:autoSpaceDN w:val="0"/>
        <w:spacing w:before="1"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10"/>
          <w:sz w:val="26"/>
          <w:szCs w:val="26"/>
        </w:rPr>
        <w:t xml:space="preserve"> </w:t>
      </w:r>
      <w:r w:rsidRPr="00F62DBE">
        <w:rPr>
          <w:rFonts w:ascii="Times New Roman" w:eastAsia="Times New Roman" w:hAnsi="Times New Roman" w:cs="Times New Roman"/>
          <w:b/>
          <w:bCs/>
          <w:sz w:val="26"/>
          <w:szCs w:val="26"/>
        </w:rPr>
        <w:t>«Графика»</w:t>
      </w:r>
    </w:p>
    <w:p w:rsidR="00F62DBE" w:rsidRPr="00F62DBE" w:rsidRDefault="00F62DBE" w:rsidP="00F62DBE">
      <w:pPr>
        <w:widowControl w:val="0"/>
        <w:autoSpaceDE w:val="0"/>
        <w:autoSpaceDN w:val="0"/>
        <w:spacing w:before="1"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Ритм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 и 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свойства. Развитие навыков линейного рисунка. Пастель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мелки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выразительные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свойства графических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материалов,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работы.</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Ритм пятен: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пятна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плоскости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сгущение,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разброс,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доминанта,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равновесие,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спокойствие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движение.</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Пропорции — соотношение частей и целого. Развитие аналитических навыков видения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пропорций.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Выразительные свойства пропорций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птиц).</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Определение формы предмета. Соотношение частей предмета. Светлые и тёмные части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тень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Штриховка.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внимательно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натурного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животного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активным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Аналитическое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анималистического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жанра.</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смешивания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получения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нового цвета. Приёмы работы гуашью. Разный характер мазков и движений кистью.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Пастозное,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плотное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прозрачное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нанесение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Акварель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свойства.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Акварельные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кисти.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акварелью.</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Цвет тёплый и холодный — цветовой контраст. Цвет тёмный и светлый (тональные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Затемнение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тёмной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осветление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выразительность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цветовых состояний 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отношений.</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Цвет открытый — звонкий и приглушённый, тихий. Эмоциональная выразительность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(моря)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контрастных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состояниях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погоды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соответствующих цветовых состояниях (туман, нежное утро, гроза, буря, ветер — 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Айвазовского.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ярко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выраженным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характером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 мужской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 женский).</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Лепка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пластилины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животного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(филимоновская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дымковский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петух,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каргопольский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Полкан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лепки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соответствии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традициями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промысла.</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Лепка животных (кошка, собака, медвежонок и др.) с передачей характерной пластики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Соблюдение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цельности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преобразование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 добавление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деталей.</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статики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лепка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пластилина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тяжёлой,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неповоротливой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 лёгкой,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стремительной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формы.</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11"/>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11"/>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Наблюдение узоров в природе (на основе фотографий в условиях урока): снежинки,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паутинки,</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роса</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листьях</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Ассоциативное</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сопоставление</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орнаментами</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в</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предметах декоративно-прикладного искусства (кружево, вышивка, ювелирныеизделия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Рисунок геометрического орнамента кружева или вышивки. Декоративная композиция.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Ритм пятен в декоративной аппликации. Поделки из подручных нехудожественных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материалов. Декоративные изображения животных в игрушках народных 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филимоновские, дымковские, каргопольские игрушки (и другие по выбору учителя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Декор одежды человека. Разнообразие украшений. Традиционные народные женские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мужские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Назначение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украшений 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роль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людей.</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Конструирование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полосой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варианты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закручивания,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надрезания.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Макетирование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площадки.</w:t>
      </w:r>
    </w:p>
    <w:p w:rsidR="00F62DBE" w:rsidRPr="00F62DBE" w:rsidRDefault="00F62DBE" w:rsidP="00F62DBE">
      <w:pPr>
        <w:widowControl w:val="0"/>
        <w:autoSpaceDE w:val="0"/>
        <w:autoSpaceDN w:val="0"/>
        <w:spacing w:before="1"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Построение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игрового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сворачивания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 тел — параллелепипедов разной высоты, цилиндров с прорезями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наклейками);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завивание,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скручивание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полоски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(например,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гармошкой).</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Образ здания. Памятники отечественной или западноевропейской архитектуры с ярко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доброго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злого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(иллюстрация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эмоционального содержания детских работ. Художественное наблюдение природы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красивых природных деталей, анализ их конструкции и эмоционального воздействия.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Сопоставление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рукотворными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произведениями.</w:t>
      </w:r>
    </w:p>
    <w:p w:rsidR="00F62DBE" w:rsidRPr="00F62DBE" w:rsidRDefault="00F62DBE" w:rsidP="00F62DBE">
      <w:pPr>
        <w:widowControl w:val="0"/>
        <w:autoSpaceDE w:val="0"/>
        <w:autoSpaceDN w:val="0"/>
        <w:spacing w:before="1"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 орнаментальных произведений прикладного искусства (кружево, шитьё,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резьба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роспись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 произведений живописи с активным выражением цветового состояния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Левитана,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Куинджи,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Крымова.</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 произведений анималистического жанра в графике (произведения В.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Ватагина, 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Чарушина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скульптуре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 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Ватагина).</w:t>
      </w:r>
    </w:p>
    <w:p w:rsidR="00F62DBE" w:rsidRPr="00F62DBE" w:rsidRDefault="00F62DBE" w:rsidP="00F62DBE">
      <w:pPr>
        <w:widowControl w:val="0"/>
        <w:autoSpaceDE w:val="0"/>
        <w:autoSpaceDN w:val="0"/>
        <w:spacing w:after="0" w:line="240" w:lineRule="auto"/>
        <w:ind w:left="297" w:right="1528"/>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Наблюдение животных с точки зрения их пропорций, характера движения,</w:t>
      </w:r>
      <w:r w:rsidRPr="00F62DBE">
        <w:rPr>
          <w:rFonts w:ascii="Times New Roman" w:eastAsia="Times New Roman" w:hAnsi="Times New Roman" w:cs="Times New Roman"/>
          <w:spacing w:val="-63"/>
          <w:sz w:val="26"/>
          <w:szCs w:val="26"/>
        </w:rPr>
        <w:t xml:space="preserve"> </w:t>
      </w:r>
      <w:r w:rsidRPr="00F62DBE">
        <w:rPr>
          <w:rFonts w:ascii="Times New Roman" w:eastAsia="Times New Roman" w:hAnsi="Times New Roman" w:cs="Times New Roman"/>
          <w:sz w:val="26"/>
          <w:szCs w:val="26"/>
        </w:rPr>
        <w:t>пластики.</w:t>
      </w:r>
    </w:p>
    <w:p w:rsidR="00F62DBE" w:rsidRPr="00F62DBE" w:rsidRDefault="00F62DBE" w:rsidP="00F62DBE">
      <w:pPr>
        <w:widowControl w:val="0"/>
        <w:autoSpaceDE w:val="0"/>
        <w:autoSpaceDN w:val="0"/>
        <w:spacing w:after="0" w:line="299" w:lineRule="exact"/>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before="1"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Компьютерные</w:t>
      </w:r>
      <w:r w:rsidRPr="00F62DBE">
        <w:rPr>
          <w:rFonts w:ascii="Times New Roman" w:eastAsia="Times New Roman" w:hAnsi="Times New Roman" w:cs="Times New Roman"/>
          <w:spacing w:val="59"/>
          <w:sz w:val="26"/>
          <w:szCs w:val="26"/>
        </w:rPr>
        <w:t xml:space="preserve"> </w:t>
      </w:r>
      <w:r w:rsidRPr="00F62DBE">
        <w:rPr>
          <w:rFonts w:ascii="Times New Roman" w:eastAsia="Times New Roman" w:hAnsi="Times New Roman" w:cs="Times New Roman"/>
          <w:sz w:val="26"/>
          <w:szCs w:val="26"/>
        </w:rPr>
        <w:t>средства</w:t>
      </w:r>
      <w:r w:rsidRPr="00F62DBE">
        <w:rPr>
          <w:rFonts w:ascii="Times New Roman" w:eastAsia="Times New Roman" w:hAnsi="Times New Roman" w:cs="Times New Roman"/>
          <w:spacing w:val="59"/>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59"/>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60"/>
          <w:sz w:val="26"/>
          <w:szCs w:val="26"/>
        </w:rPr>
        <w:t xml:space="preserve"> </w:t>
      </w:r>
      <w:r w:rsidRPr="00F62DBE">
        <w:rPr>
          <w:rFonts w:ascii="Times New Roman" w:eastAsia="Times New Roman" w:hAnsi="Times New Roman" w:cs="Times New Roman"/>
          <w:sz w:val="26"/>
          <w:szCs w:val="26"/>
        </w:rPr>
        <w:t>линий</w:t>
      </w:r>
      <w:r w:rsidRPr="00F62DBE">
        <w:rPr>
          <w:rFonts w:ascii="Times New Roman" w:eastAsia="Times New Roman" w:hAnsi="Times New Roman" w:cs="Times New Roman"/>
          <w:spacing w:val="59"/>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программе</w:t>
      </w:r>
      <w:r w:rsidRPr="00F62DBE">
        <w:rPr>
          <w:rFonts w:ascii="Times New Roman" w:eastAsia="Times New Roman" w:hAnsi="Times New Roman" w:cs="Times New Roman"/>
          <w:spacing w:val="61"/>
          <w:sz w:val="26"/>
          <w:szCs w:val="26"/>
        </w:rPr>
        <w:t xml:space="preserve"> </w:t>
      </w:r>
      <w:r w:rsidRPr="00F62DBE">
        <w:rPr>
          <w:rFonts w:ascii="Times New Roman" w:eastAsia="Times New Roman" w:hAnsi="Times New Roman" w:cs="Times New Roman"/>
          <w:sz w:val="26"/>
          <w:szCs w:val="26"/>
        </w:rPr>
        <w:t>Paint</w:t>
      </w:r>
      <w:r w:rsidRPr="00F62DBE">
        <w:rPr>
          <w:rFonts w:ascii="Times New Roman" w:eastAsia="Times New Roman" w:hAnsi="Times New Roman" w:cs="Times New Roman"/>
          <w:spacing w:val="60"/>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другом</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редакторе).</w:t>
      </w:r>
    </w:p>
    <w:p w:rsidR="00F62DBE" w:rsidRPr="00F62DBE" w:rsidRDefault="00F62DBE" w:rsidP="00F62DBE">
      <w:pPr>
        <w:widowControl w:val="0"/>
        <w:tabs>
          <w:tab w:val="left" w:pos="2274"/>
          <w:tab w:val="left" w:pos="3507"/>
          <w:tab w:val="left" w:pos="5287"/>
          <w:tab w:val="left" w:pos="6308"/>
          <w:tab w:val="left" w:pos="6697"/>
          <w:tab w:val="left" w:pos="8913"/>
        </w:tabs>
        <w:autoSpaceDE w:val="0"/>
        <w:autoSpaceDN w:val="0"/>
        <w:spacing w:after="0" w:line="240" w:lineRule="auto"/>
        <w:ind w:left="297" w:right="112"/>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Компьютерные</w:t>
      </w:r>
      <w:r w:rsidRPr="00F62DBE">
        <w:rPr>
          <w:rFonts w:ascii="Times New Roman" w:eastAsia="Times New Roman" w:hAnsi="Times New Roman" w:cs="Times New Roman"/>
          <w:sz w:val="26"/>
          <w:szCs w:val="26"/>
        </w:rPr>
        <w:tab/>
        <w:t>средства</w:t>
      </w:r>
      <w:r w:rsidRPr="00F62DBE">
        <w:rPr>
          <w:rFonts w:ascii="Times New Roman" w:eastAsia="Times New Roman" w:hAnsi="Times New Roman" w:cs="Times New Roman"/>
          <w:sz w:val="26"/>
          <w:szCs w:val="26"/>
        </w:rPr>
        <w:tab/>
        <w:t>изображения.</w:t>
      </w:r>
      <w:r w:rsidRPr="00F62DBE">
        <w:rPr>
          <w:rFonts w:ascii="Times New Roman" w:eastAsia="Times New Roman" w:hAnsi="Times New Roman" w:cs="Times New Roman"/>
          <w:sz w:val="26"/>
          <w:szCs w:val="26"/>
        </w:rPr>
        <w:tab/>
        <w:t>Работа</w:t>
      </w:r>
      <w:r w:rsidRPr="00F62DBE">
        <w:rPr>
          <w:rFonts w:ascii="Times New Roman" w:eastAsia="Times New Roman" w:hAnsi="Times New Roman" w:cs="Times New Roman"/>
          <w:sz w:val="26"/>
          <w:szCs w:val="26"/>
        </w:rPr>
        <w:tab/>
        <w:t>с</w:t>
      </w:r>
      <w:r w:rsidRPr="00F62DBE">
        <w:rPr>
          <w:rFonts w:ascii="Times New Roman" w:eastAsia="Times New Roman" w:hAnsi="Times New Roman" w:cs="Times New Roman"/>
          <w:sz w:val="26"/>
          <w:szCs w:val="26"/>
        </w:rPr>
        <w:tab/>
        <w:t>геометрическими</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1"/>
          <w:sz w:val="26"/>
          <w:szCs w:val="26"/>
        </w:rPr>
        <w:t>фигурами.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Трансформация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копирование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фигур</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Paint.</w:t>
      </w:r>
    </w:p>
    <w:p w:rsidR="00F62DBE" w:rsidRPr="00F62DBE" w:rsidRDefault="00F62DBE" w:rsidP="00F62DBE">
      <w:pPr>
        <w:widowControl w:val="0"/>
        <w:tabs>
          <w:tab w:val="left" w:pos="1565"/>
          <w:tab w:val="left" w:pos="3326"/>
          <w:tab w:val="left" w:pos="5216"/>
          <w:tab w:val="left" w:pos="6571"/>
          <w:tab w:val="left" w:pos="8001"/>
          <w:tab w:val="left" w:pos="9267"/>
        </w:tabs>
        <w:autoSpaceDE w:val="0"/>
        <w:autoSpaceDN w:val="0"/>
        <w:spacing w:after="0" w:line="240" w:lineRule="auto"/>
        <w:ind w:left="297" w:right="111"/>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z w:val="26"/>
          <w:szCs w:val="26"/>
        </w:rPr>
        <w:tab/>
        <w:t>инструментов</w:t>
      </w:r>
      <w:r w:rsidRPr="00F62DBE">
        <w:rPr>
          <w:rFonts w:ascii="Times New Roman" w:eastAsia="Times New Roman" w:hAnsi="Times New Roman" w:cs="Times New Roman"/>
          <w:sz w:val="26"/>
          <w:szCs w:val="26"/>
        </w:rPr>
        <w:tab/>
        <w:t>традиционного</w:t>
      </w:r>
      <w:r w:rsidRPr="00F62DBE">
        <w:rPr>
          <w:rFonts w:ascii="Times New Roman" w:eastAsia="Times New Roman" w:hAnsi="Times New Roman" w:cs="Times New Roman"/>
          <w:sz w:val="26"/>
          <w:szCs w:val="26"/>
        </w:rPr>
        <w:tab/>
        <w:t>рисования</w:t>
      </w:r>
      <w:r w:rsidRPr="00F62DBE">
        <w:rPr>
          <w:rFonts w:ascii="Times New Roman" w:eastAsia="Times New Roman" w:hAnsi="Times New Roman" w:cs="Times New Roman"/>
          <w:sz w:val="26"/>
          <w:szCs w:val="26"/>
        </w:rPr>
        <w:tab/>
        <w:t>(карандаш,</w:t>
      </w:r>
      <w:r w:rsidRPr="00F62DBE">
        <w:rPr>
          <w:rFonts w:ascii="Times New Roman" w:eastAsia="Times New Roman" w:hAnsi="Times New Roman" w:cs="Times New Roman"/>
          <w:sz w:val="26"/>
          <w:szCs w:val="26"/>
        </w:rPr>
        <w:tab/>
        <w:t>кисточка,</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1"/>
          <w:sz w:val="26"/>
          <w:szCs w:val="26"/>
        </w:rPr>
        <w:t>ластик,</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заливка и др.) в программе Paint наоснове простых сюжетов (например, образ дерева).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инструментов</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традиционного</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рисования</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программе</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Paint</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темы</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«Тёплый</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холодный</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(например,</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«Горящий</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костёр</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синей</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ночи»,</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«Перо</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жар-</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птицы»и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Художественная фотография. Расположение объекта в кадре. Масштаб. Доминанта.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Обсуждение в условиях урока ученических фотографий, соответствующих изучаемой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теме.</w:t>
      </w:r>
    </w:p>
    <w:p w:rsidR="00F62DBE" w:rsidRPr="00F62DBE" w:rsidRDefault="00F62DBE" w:rsidP="00F62DBE">
      <w:pPr>
        <w:widowControl w:val="0"/>
        <w:autoSpaceDE w:val="0"/>
        <w:autoSpaceDN w:val="0"/>
        <w:spacing w:before="11" w:after="0" w:line="240" w:lineRule="auto"/>
        <w:rPr>
          <w:rFonts w:ascii="Times New Roman" w:eastAsia="Times New Roman" w:hAnsi="Times New Roman" w:cs="Times New Roman"/>
          <w:sz w:val="25"/>
          <w:szCs w:val="26"/>
        </w:rPr>
      </w:pPr>
    </w:p>
    <w:p w:rsidR="00F62DBE" w:rsidRPr="00F62DBE" w:rsidRDefault="00F62DBE" w:rsidP="00F62DBE">
      <w:pPr>
        <w:widowControl w:val="0"/>
        <w:numPr>
          <w:ilvl w:val="0"/>
          <w:numId w:val="11"/>
        </w:numPr>
        <w:tabs>
          <w:tab w:val="left" w:pos="492"/>
        </w:tabs>
        <w:autoSpaceDE w:val="0"/>
        <w:autoSpaceDN w:val="0"/>
        <w:spacing w:after="0" w:line="240" w:lineRule="auto"/>
        <w:rPr>
          <w:rFonts w:ascii="Times New Roman" w:eastAsia="Times New Roman" w:hAnsi="Times New Roman" w:cs="Times New Roman"/>
          <w:sz w:val="26"/>
        </w:rPr>
      </w:pPr>
      <w:r w:rsidRPr="00F62DBE">
        <w:rPr>
          <w:rFonts w:ascii="Times New Roman" w:eastAsia="Times New Roman" w:hAnsi="Times New Roman" w:cs="Times New Roman"/>
          <w:sz w:val="26"/>
        </w:rPr>
        <w:t>КЛАСС</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w:t>
      </w:r>
      <w:r w:rsidRPr="00F62DBE">
        <w:rPr>
          <w:rFonts w:ascii="Times New Roman" w:eastAsia="Times New Roman" w:hAnsi="Times New Roman" w:cs="Times New Roman"/>
          <w:i/>
          <w:sz w:val="26"/>
        </w:rPr>
        <w:t>34</w:t>
      </w:r>
      <w:r w:rsidRPr="00F62DBE">
        <w:rPr>
          <w:rFonts w:ascii="Times New Roman" w:eastAsia="Times New Roman" w:hAnsi="Times New Roman" w:cs="Times New Roman"/>
          <w:i/>
          <w:spacing w:val="-2"/>
          <w:sz w:val="26"/>
        </w:rPr>
        <w:t xml:space="preserve"> </w:t>
      </w:r>
      <w:r w:rsidRPr="00F62DBE">
        <w:rPr>
          <w:rFonts w:ascii="Times New Roman" w:eastAsia="Times New Roman" w:hAnsi="Times New Roman" w:cs="Times New Roman"/>
          <w:i/>
          <w:sz w:val="26"/>
        </w:rPr>
        <w:t>ч</w:t>
      </w:r>
      <w:r w:rsidRPr="00F62DBE">
        <w:rPr>
          <w:rFonts w:ascii="Times New Roman" w:eastAsia="Times New Roman" w:hAnsi="Times New Roman" w:cs="Times New Roman"/>
          <w:sz w:val="26"/>
        </w:rPr>
        <w:t>)</w:t>
      </w:r>
    </w:p>
    <w:p w:rsidR="00F62DBE" w:rsidRPr="00F62DBE" w:rsidRDefault="00F62DBE" w:rsidP="00F62DBE">
      <w:pPr>
        <w:widowControl w:val="0"/>
        <w:autoSpaceDE w:val="0"/>
        <w:autoSpaceDN w:val="0"/>
        <w:spacing w:before="1" w:after="0" w:line="240" w:lineRule="auto"/>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9"/>
          <w:sz w:val="26"/>
          <w:szCs w:val="26"/>
        </w:rPr>
        <w:t xml:space="preserve"> </w:t>
      </w:r>
      <w:r w:rsidRPr="00F62DBE">
        <w:rPr>
          <w:rFonts w:ascii="Times New Roman" w:eastAsia="Times New Roman" w:hAnsi="Times New Roman" w:cs="Times New Roman"/>
          <w:b/>
          <w:bCs/>
          <w:sz w:val="26"/>
          <w:szCs w:val="26"/>
        </w:rPr>
        <w:t>«Графика»</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Эскизы обложки и иллюстраций к детской книге сказок(сказка по выбору). 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буквицы.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Макет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книги-игрушки.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Совмещение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текста.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текста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развороте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книги.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Поздравительная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открытка.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Открытка-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пожелание.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Композиция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открытки: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совмещение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текста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(шрифта)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изображения.</w:t>
      </w:r>
    </w:p>
    <w:p w:rsidR="00F62DBE" w:rsidRPr="00F62DBE" w:rsidRDefault="00F62DBE" w:rsidP="00F62DBE">
      <w:pPr>
        <w:widowControl w:val="0"/>
        <w:autoSpaceDE w:val="0"/>
        <w:autoSpaceDN w:val="0"/>
        <w:spacing w:before="2"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Рисунок открытки или аппликация. Эскиз плаката или афиши. Совмещение шрифта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 Особенности композиции плаката. Графические зарисовки карандашами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достопримечательностей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Транспорт</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городе.</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Рисунки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реальных</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фантастических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машин.</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 лица человека. Строение, пропорции, взаиморасположение частей лица.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 маски для маскарада: изображение лица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маски персонажа с ярко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выраженным</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характером.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Аппликация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 цветной бумаги.</w:t>
      </w:r>
    </w:p>
    <w:p w:rsidR="00F62DBE" w:rsidRPr="00F62DBE" w:rsidRDefault="00F62DBE" w:rsidP="00F62DBE">
      <w:pPr>
        <w:widowControl w:val="0"/>
        <w:autoSpaceDE w:val="0"/>
        <w:autoSpaceDN w:val="0"/>
        <w:spacing w:after="0" w:line="240" w:lineRule="auto"/>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before="1"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47"/>
          <w:sz w:val="26"/>
          <w:szCs w:val="26"/>
        </w:rPr>
        <w:t xml:space="preserve"> </w:t>
      </w:r>
      <w:r w:rsidRPr="00F62DBE">
        <w:rPr>
          <w:rFonts w:ascii="Times New Roman" w:eastAsia="Times New Roman" w:hAnsi="Times New Roman" w:cs="Times New Roman"/>
          <w:sz w:val="26"/>
          <w:szCs w:val="26"/>
        </w:rPr>
        <w:t>сюжетной</w:t>
      </w:r>
      <w:r w:rsidRPr="00F62DBE">
        <w:rPr>
          <w:rFonts w:ascii="Times New Roman" w:eastAsia="Times New Roman" w:hAnsi="Times New Roman" w:cs="Times New Roman"/>
          <w:spacing w:val="53"/>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46"/>
          <w:sz w:val="26"/>
          <w:szCs w:val="26"/>
        </w:rPr>
        <w:t xml:space="preserve"> </w:t>
      </w:r>
      <w:r w:rsidRPr="00F62DBE">
        <w:rPr>
          <w:rFonts w:ascii="Times New Roman" w:eastAsia="Times New Roman" w:hAnsi="Times New Roman" w:cs="Times New Roman"/>
          <w:sz w:val="26"/>
          <w:szCs w:val="26"/>
        </w:rPr>
        <w:t>цирке»,</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использование</w:t>
      </w:r>
      <w:r w:rsidRPr="00F62DBE">
        <w:rPr>
          <w:rFonts w:ascii="Times New Roman" w:eastAsia="Times New Roman" w:hAnsi="Times New Roman" w:cs="Times New Roman"/>
          <w:spacing w:val="53"/>
          <w:sz w:val="26"/>
          <w:szCs w:val="26"/>
        </w:rPr>
        <w:t xml:space="preserve"> </w:t>
      </w:r>
      <w:r w:rsidRPr="00F62DBE">
        <w:rPr>
          <w:rFonts w:ascii="Times New Roman" w:eastAsia="Times New Roman" w:hAnsi="Times New Roman" w:cs="Times New Roman"/>
          <w:sz w:val="26"/>
          <w:szCs w:val="26"/>
        </w:rPr>
        <w:t>гуаши</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47"/>
          <w:sz w:val="26"/>
          <w:szCs w:val="26"/>
        </w:rPr>
        <w:t xml:space="preserve"> </w:t>
      </w:r>
      <w:r w:rsidRPr="00F62DBE">
        <w:rPr>
          <w:rFonts w:ascii="Times New Roman" w:eastAsia="Times New Roman" w:hAnsi="Times New Roman" w:cs="Times New Roman"/>
          <w:sz w:val="26"/>
          <w:szCs w:val="26"/>
        </w:rPr>
        <w:t>карандаша</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акварели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представлению).</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Художник</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4"/>
          <w:sz w:val="26"/>
          <w:szCs w:val="26"/>
        </w:rPr>
        <w:t xml:space="preserve"> </w:t>
      </w:r>
      <w:r w:rsidRPr="00F62DBE">
        <w:rPr>
          <w:rFonts w:ascii="Times New Roman" w:eastAsia="Times New Roman" w:hAnsi="Times New Roman" w:cs="Times New Roman"/>
          <w:sz w:val="26"/>
          <w:szCs w:val="26"/>
        </w:rPr>
        <w:t>театре:</w:t>
      </w:r>
      <w:r w:rsidRPr="00F62DBE">
        <w:rPr>
          <w:rFonts w:ascii="Times New Roman" w:eastAsia="Times New Roman" w:hAnsi="Times New Roman" w:cs="Times New Roman"/>
          <w:spacing w:val="16"/>
          <w:sz w:val="26"/>
          <w:szCs w:val="26"/>
        </w:rPr>
        <w:t xml:space="preserve"> </w:t>
      </w:r>
      <w:r w:rsidRPr="00F62DBE">
        <w:rPr>
          <w:rFonts w:ascii="Times New Roman" w:eastAsia="Times New Roman" w:hAnsi="Times New Roman" w:cs="Times New Roman"/>
          <w:sz w:val="26"/>
          <w:szCs w:val="26"/>
        </w:rPr>
        <w:t>эскиз</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занавеса</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4"/>
          <w:sz w:val="26"/>
          <w:szCs w:val="26"/>
        </w:rPr>
        <w:t xml:space="preserve"> </w:t>
      </w:r>
      <w:r w:rsidRPr="00F62DBE">
        <w:rPr>
          <w:rFonts w:ascii="Times New Roman" w:eastAsia="Times New Roman" w:hAnsi="Times New Roman" w:cs="Times New Roman"/>
          <w:sz w:val="26"/>
          <w:szCs w:val="26"/>
        </w:rPr>
        <w:t>декораций</w:t>
      </w:r>
      <w:r w:rsidRPr="00F62DBE">
        <w:rPr>
          <w:rFonts w:ascii="Times New Roman" w:eastAsia="Times New Roman" w:hAnsi="Times New Roman" w:cs="Times New Roman"/>
          <w:spacing w:val="14"/>
          <w:sz w:val="26"/>
          <w:szCs w:val="26"/>
        </w:rPr>
        <w:t xml:space="preserve"> </w:t>
      </w:r>
      <w:r w:rsidRPr="00F62DBE">
        <w:rPr>
          <w:rFonts w:ascii="Times New Roman" w:eastAsia="Times New Roman" w:hAnsi="Times New Roman" w:cs="Times New Roman"/>
          <w:sz w:val="26"/>
          <w:szCs w:val="26"/>
        </w:rPr>
        <w:t>сцены)для</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спектакля</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со</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сказочным</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сюжетом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(сказка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Тематическая</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композиция</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«Праздник</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городе».</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Гуашь</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поцветной</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бумаге,</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возможно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совмещение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наклейками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видеколлажа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 аппликации.</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Натюрморт</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4"/>
          <w:sz w:val="26"/>
          <w:szCs w:val="26"/>
        </w:rPr>
        <w:t xml:space="preserve"> </w:t>
      </w:r>
      <w:r w:rsidRPr="00F62DBE">
        <w:rPr>
          <w:rFonts w:ascii="Times New Roman" w:eastAsia="Times New Roman" w:hAnsi="Times New Roman" w:cs="Times New Roman"/>
          <w:sz w:val="26"/>
          <w:szCs w:val="26"/>
        </w:rPr>
        <w:t>простых</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предметов</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натуры</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«Натюрморт-</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автопортрет»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 предметов, характеризующих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личность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ученика.</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Пейзаж в живописи. Передача в пейзаже состояний в природе. Выбор для изображения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времени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года, времени дня, характера погоды и особенностей ландшафта (лес</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рекаили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озеро);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количество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состояние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неба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изображении.</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опорой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натуру.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(автопортрете)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использованием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возможностей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размещения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плоскости</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листа,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мимики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лица,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цветового</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решения,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мягкого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контраста,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включения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композицию</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дополнительных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предметов.</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подручного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одушевлённого образа (добавления деталей лепных или из бумаги, ниток или 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материалов).Лепка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сюжета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известной</w:t>
      </w:r>
    </w:p>
    <w:p w:rsidR="00F62DBE" w:rsidRPr="00F62DBE" w:rsidRDefault="00F62DBE" w:rsidP="00F62DBE">
      <w:pPr>
        <w:widowControl w:val="0"/>
        <w:autoSpaceDE w:val="0"/>
        <w:autoSpaceDN w:val="0"/>
        <w:spacing w:after="0" w:line="297"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сказки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этого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путём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бумагопластики.</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назначению)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жанрах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изображения).</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Лепка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парковой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пластилином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глиной.</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before="1"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Приёмы исполнения орнаментов и выполнение эскизов украшения посуды из дерева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глины в традициях народных художественных промыслов Хохломы и Гжели (или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Эскизы орнаментов для росписи тканей. Раппорт. Трафарети создание орнамента при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помощи печаток или штампов. Эскизы орнамента для росписи платка: симметрия 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асимметрия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статика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динамика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ритмические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чередования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наличие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центра,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роспись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канве.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Рассматривание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павловопосадских</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платков.</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Проектирование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ажурные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ограды,</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фонарей,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скамеек,</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киосков,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подставок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 цветов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before="1"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Зарисовки исторических памятников и архитектурных достопримечательностей города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или села. Работа по наблюдению и по памяти, на основе использования фотографий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представлений.</w:t>
      </w:r>
    </w:p>
    <w:p w:rsidR="00F62DBE" w:rsidRPr="00F62DBE" w:rsidRDefault="00F62DBE" w:rsidP="00F62DBE">
      <w:pPr>
        <w:widowControl w:val="0"/>
        <w:autoSpaceDE w:val="0"/>
        <w:autoSpaceDN w:val="0"/>
        <w:spacing w:before="1"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Проектирование садово-паркового пространства на плоскости (аппликация, коллаж)</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 в виде макета с использованием бумаги, картона, пенопласта и других подручных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Графический 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(индивидуально)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тематическое</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панно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работы(композиционная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склейка-аппликация рисунков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 элементов городского пространства,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выполненных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индивидуально).</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Иллюстрации в детских книгах и дизайн детской книги. Рассматривание и обсуждение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российских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иллюстраторов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книг.</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объектов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улицы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достопримечательности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значение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современном мире.</w:t>
      </w:r>
    </w:p>
    <w:p w:rsidR="00F62DBE" w:rsidRPr="00F62DBE" w:rsidRDefault="00F62DBE" w:rsidP="00F62DBE">
      <w:pPr>
        <w:widowControl w:val="0"/>
        <w:autoSpaceDE w:val="0"/>
        <w:autoSpaceDN w:val="0"/>
        <w:spacing w:before="1"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Виртуальное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путешествие: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Москве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Санкт-Петербурге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(обзор</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памятников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Виртуальные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путешествия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Государственная Третьяковская галерея, Государственный Эрмитаж, Государственный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Русский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музей,Государственный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музей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искусств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имени</w:t>
      </w:r>
    </w:p>
    <w:p w:rsidR="00F62DBE" w:rsidRPr="00F62DBE" w:rsidRDefault="00F62DBE" w:rsidP="00F62DBE">
      <w:pPr>
        <w:widowControl w:val="0"/>
        <w:autoSpaceDE w:val="0"/>
        <w:autoSpaceDN w:val="0"/>
        <w:spacing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А. С. Пушкина. Экскурсии в местные художественные музеи и галереи. Виртуальные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экскурсии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знаменитые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зарубежные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музеев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учителем). Осознание значимости и увлекательности посещения музеев; посещение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знаменитого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музея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событие;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интерес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коллекции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музея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искусству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целом.</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определяются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назначению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 людей.</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Жанры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графике,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определяются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классификация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сравнение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сходного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(портреты,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пейзажи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Представления о произведениях крупнейших отечественных художников-пейзажистов: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 И. Шишкина, И. И. Левитана, А. К. Саврасова, В. Д. Поленова, А. И. Куинджи, И. К.</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Айвазовского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крупнейших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портретистов: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Сурикова,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Репина,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Серова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Построение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ритмов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пятен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плоскости: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(статика),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направления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ритмы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движения(собрались,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разбежались,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догоняют,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улетают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Вместо</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пятен (геометрических фигур) могут быть простые силуэты машинок, птичек, облаков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элемента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(паттерна),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копирование, многократное повторение, в том числе с поворотами вокруг оси рисунка,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орнамента,</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которого</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раппорт.</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Вариативное</w:t>
      </w:r>
      <w:r w:rsidRPr="00F62DBE">
        <w:rPr>
          <w:rFonts w:ascii="Times New Roman" w:eastAsia="Times New Roman" w:hAnsi="Times New Roman" w:cs="Times New Roman"/>
          <w:spacing w:val="28"/>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орнаментов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элемента.</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 и изучение мимики лица в программе Paint (или другом 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95"/>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Совмещение с помощью графического редактора векторного изображения, фотографии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шрифта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 плаката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поздравительной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открытки.</w:t>
      </w:r>
    </w:p>
    <w:p w:rsidR="00F62DBE" w:rsidRPr="00F62DBE" w:rsidRDefault="00F62DBE" w:rsidP="00F62DBE">
      <w:pPr>
        <w:widowControl w:val="0"/>
        <w:tabs>
          <w:tab w:val="left" w:pos="2288"/>
          <w:tab w:val="left" w:pos="3840"/>
          <w:tab w:val="left" w:pos="4178"/>
          <w:tab w:val="left" w:pos="5586"/>
          <w:tab w:val="left" w:pos="6536"/>
          <w:tab w:val="left" w:pos="7752"/>
          <w:tab w:val="left" w:pos="9134"/>
        </w:tabs>
        <w:autoSpaceDE w:val="0"/>
        <w:autoSpaceDN w:val="0"/>
        <w:spacing w:after="0" w:line="240" w:lineRule="auto"/>
        <w:ind w:left="297" w:right="110"/>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Редактирование</w:t>
      </w:r>
      <w:r w:rsidRPr="00F62DBE">
        <w:rPr>
          <w:rFonts w:ascii="Times New Roman" w:eastAsia="Times New Roman" w:hAnsi="Times New Roman" w:cs="Times New Roman"/>
          <w:sz w:val="26"/>
          <w:szCs w:val="26"/>
        </w:rPr>
        <w:tab/>
        <w:t>фотографий</w:t>
      </w:r>
      <w:r w:rsidRPr="00F62DBE">
        <w:rPr>
          <w:rFonts w:ascii="Times New Roman" w:eastAsia="Times New Roman" w:hAnsi="Times New Roman" w:cs="Times New Roman"/>
          <w:sz w:val="26"/>
          <w:szCs w:val="26"/>
        </w:rPr>
        <w:tab/>
        <w:t>в</w:t>
      </w:r>
      <w:r w:rsidRPr="00F62DBE">
        <w:rPr>
          <w:rFonts w:ascii="Times New Roman" w:eastAsia="Times New Roman" w:hAnsi="Times New Roman" w:cs="Times New Roman"/>
          <w:sz w:val="26"/>
          <w:szCs w:val="26"/>
        </w:rPr>
        <w:tab/>
        <w:t>программе</w:t>
      </w:r>
      <w:r w:rsidRPr="00F62DBE">
        <w:rPr>
          <w:rFonts w:ascii="Times New Roman" w:eastAsia="Times New Roman" w:hAnsi="Times New Roman" w:cs="Times New Roman"/>
          <w:sz w:val="26"/>
          <w:szCs w:val="26"/>
        </w:rPr>
        <w:tab/>
        <w:t>Picture</w:t>
      </w:r>
      <w:r w:rsidRPr="00F62DBE">
        <w:rPr>
          <w:rFonts w:ascii="Times New Roman" w:eastAsia="Times New Roman" w:hAnsi="Times New Roman" w:cs="Times New Roman"/>
          <w:sz w:val="26"/>
          <w:szCs w:val="26"/>
        </w:rPr>
        <w:tab/>
        <w:t>Manager:</w:t>
      </w:r>
      <w:r w:rsidRPr="00F62DBE">
        <w:rPr>
          <w:rFonts w:ascii="Times New Roman" w:eastAsia="Times New Roman" w:hAnsi="Times New Roman" w:cs="Times New Roman"/>
          <w:sz w:val="26"/>
          <w:szCs w:val="26"/>
        </w:rPr>
        <w:tab/>
        <w:t>изменение</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1"/>
          <w:sz w:val="26"/>
          <w:szCs w:val="26"/>
        </w:rPr>
        <w:t>яркости,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контраста,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насыщенности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 обрезка,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поворот,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отражение.</w:t>
      </w:r>
    </w:p>
    <w:p w:rsidR="00F62DBE" w:rsidRPr="00F62DBE" w:rsidRDefault="00F62DBE" w:rsidP="00F62DBE">
      <w:pPr>
        <w:widowControl w:val="0"/>
        <w:autoSpaceDE w:val="0"/>
        <w:autoSpaceDN w:val="0"/>
        <w:spacing w:before="2" w:after="0" w:line="240" w:lineRule="auto"/>
        <w:ind w:left="297" w:right="104"/>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Виртуальные</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путешествия</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главные</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местные</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before="9" w:after="0" w:line="240" w:lineRule="auto"/>
        <w:rPr>
          <w:rFonts w:ascii="Times New Roman" w:eastAsia="Times New Roman" w:hAnsi="Times New Roman" w:cs="Times New Roman"/>
          <w:sz w:val="25"/>
          <w:szCs w:val="26"/>
        </w:rPr>
      </w:pPr>
    </w:p>
    <w:p w:rsidR="00F62DBE" w:rsidRPr="00F62DBE" w:rsidRDefault="00F62DBE" w:rsidP="00F62DBE">
      <w:pPr>
        <w:widowControl w:val="0"/>
        <w:numPr>
          <w:ilvl w:val="0"/>
          <w:numId w:val="11"/>
        </w:numPr>
        <w:tabs>
          <w:tab w:val="left" w:pos="492"/>
        </w:tabs>
        <w:autoSpaceDE w:val="0"/>
        <w:autoSpaceDN w:val="0"/>
        <w:spacing w:before="1" w:after="0" w:line="240" w:lineRule="auto"/>
        <w:rPr>
          <w:rFonts w:ascii="Times New Roman" w:eastAsia="Times New Roman" w:hAnsi="Times New Roman" w:cs="Times New Roman"/>
          <w:sz w:val="26"/>
        </w:rPr>
      </w:pPr>
      <w:r w:rsidRPr="00F62DBE">
        <w:rPr>
          <w:rFonts w:ascii="Times New Roman" w:eastAsia="Times New Roman" w:hAnsi="Times New Roman" w:cs="Times New Roman"/>
          <w:sz w:val="26"/>
        </w:rPr>
        <w:t>КЛАСС</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w:t>
      </w:r>
      <w:r w:rsidRPr="00F62DBE">
        <w:rPr>
          <w:rFonts w:ascii="Times New Roman" w:eastAsia="Times New Roman" w:hAnsi="Times New Roman" w:cs="Times New Roman"/>
          <w:i/>
          <w:sz w:val="26"/>
        </w:rPr>
        <w:t>34</w:t>
      </w:r>
      <w:r w:rsidRPr="00F62DBE">
        <w:rPr>
          <w:rFonts w:ascii="Times New Roman" w:eastAsia="Times New Roman" w:hAnsi="Times New Roman" w:cs="Times New Roman"/>
          <w:i/>
          <w:spacing w:val="-2"/>
          <w:sz w:val="26"/>
        </w:rPr>
        <w:t xml:space="preserve"> </w:t>
      </w:r>
      <w:r w:rsidRPr="00F62DBE">
        <w:rPr>
          <w:rFonts w:ascii="Times New Roman" w:eastAsia="Times New Roman" w:hAnsi="Times New Roman" w:cs="Times New Roman"/>
          <w:i/>
          <w:sz w:val="26"/>
        </w:rPr>
        <w:t>ч</w:t>
      </w:r>
      <w:r w:rsidRPr="00F62DBE">
        <w:rPr>
          <w:rFonts w:ascii="Times New Roman" w:eastAsia="Times New Roman" w:hAnsi="Times New Roman" w:cs="Times New Roman"/>
          <w:sz w:val="26"/>
        </w:rPr>
        <w:t>)</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10"/>
          <w:sz w:val="26"/>
          <w:szCs w:val="26"/>
        </w:rPr>
        <w:t xml:space="preserve"> </w:t>
      </w:r>
      <w:r w:rsidRPr="00F62DBE">
        <w:rPr>
          <w:rFonts w:ascii="Times New Roman" w:eastAsia="Times New Roman" w:hAnsi="Times New Roman" w:cs="Times New Roman"/>
          <w:b/>
          <w:bCs/>
          <w:sz w:val="26"/>
          <w:szCs w:val="26"/>
        </w:rPr>
        <w:t>«Графика»</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Правила линейной и воздушной перспективы: уменьшение размера изображения 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мере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удаления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первого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плана,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смягчения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цветового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тонального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контрастов.</w:t>
      </w:r>
    </w:p>
    <w:p w:rsidR="00F62DBE" w:rsidRPr="00F62DBE" w:rsidRDefault="00F62DBE" w:rsidP="00F62DBE">
      <w:pPr>
        <w:widowControl w:val="0"/>
        <w:autoSpaceDE w:val="0"/>
        <w:autoSpaceDN w:val="0"/>
        <w:spacing w:before="1"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Рисунок фигуры человека: основные пропорции и взаимоотношение частей 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передача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плоскости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бег,</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ходьба,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сидящая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стоящая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фигуры.</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Графическое изображение героев былин, древних легенд, сказок и сказаний 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тематическая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использование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карандаша,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мелков,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фломастеров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(смешанная техника).</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Красота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климатических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зон,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пейзажных</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композиций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(горный,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степной,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среднерусский ландшафт).</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Портретные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женский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мужской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двойной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ребёнка,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пожилого человека,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детский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автопортрет,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персонажа</w:t>
      </w:r>
    </w:p>
    <w:p w:rsidR="00F62DBE" w:rsidRPr="00F62DBE" w:rsidRDefault="00F62DBE" w:rsidP="00F62DBE">
      <w:pPr>
        <w:widowControl w:val="0"/>
        <w:autoSpaceDE w:val="0"/>
        <w:autoSpaceDN w:val="0"/>
        <w:spacing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(из выбранной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культурной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эпохи).</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Тематические многофигурные композиции: коллективно созданные панно-аппликации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 индивидуальных рисунков и вырезанных персонажей на темы праздников 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 в качестве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 сказкам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легендам.</w:t>
      </w:r>
    </w:p>
    <w:p w:rsidR="00F62DBE" w:rsidRPr="00F62DBE" w:rsidRDefault="00F62DBE" w:rsidP="00F62DBE">
      <w:pPr>
        <w:widowControl w:val="0"/>
        <w:autoSpaceDE w:val="0"/>
        <w:autoSpaceDN w:val="0"/>
        <w:spacing w:after="0" w:line="297"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2"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Знакомство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скульптурными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памятниками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героям</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мемориальными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комплексами.</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герою.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пластилином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значительности,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трагизма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победительной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силы.</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Орнаменты разных народов. Подчинённость орнамента форме и назначению 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обработке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которого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применяется.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символов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изобразительных мотивов в орнаментах разных народов. Орнаменты в архитектуре, 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тканях,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одежде,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Мотивы и назначение русских народных орнаментов. Деревянная резьба и роспись,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украшение наличников и других элементов избы, вышивка, декор головных уборов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Орнаментальное украшение каменной архитектуры в памятниках русской культуры,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каменная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резьба,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стен,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изразцы.</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Народный костюм. Русский народный праздничный костюм, символы и обереги в 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Головные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уборы.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мужской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одежды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сословий,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связь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костюма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мужчины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родом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 занятий.</w:t>
      </w:r>
    </w:p>
    <w:p w:rsidR="00F62DBE" w:rsidRPr="00F62DBE" w:rsidRDefault="00F62DBE" w:rsidP="00F62DBE">
      <w:pPr>
        <w:widowControl w:val="0"/>
        <w:autoSpaceDE w:val="0"/>
        <w:autoSpaceDN w:val="0"/>
        <w:spacing w:after="0" w:line="240" w:lineRule="auto"/>
        <w:ind w:left="297" w:right="324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Женский и мужской костюмы в традициях разных народов.</w:t>
      </w:r>
      <w:r w:rsidRPr="00F62DBE">
        <w:rPr>
          <w:rFonts w:ascii="Times New Roman" w:eastAsia="Times New Roman" w:hAnsi="Times New Roman" w:cs="Times New Roman"/>
          <w:spacing w:val="-63"/>
          <w:sz w:val="26"/>
          <w:szCs w:val="26"/>
        </w:rPr>
        <w:t xml:space="preserve"> </w:t>
      </w:r>
      <w:r w:rsidRPr="00F62DBE">
        <w:rPr>
          <w:rFonts w:ascii="Times New Roman" w:eastAsia="Times New Roman" w:hAnsi="Times New Roman" w:cs="Times New Roman"/>
          <w:sz w:val="26"/>
          <w:szCs w:val="26"/>
        </w:rPr>
        <w:t>Своеобразие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одежды разных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эпох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after="0" w:line="299" w:lineRule="exact"/>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Конструкция традиционных народных жилищ, их связь с окружающей природой: 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камня;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юрта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(каркасный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жилищ.</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Деревянная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Моделирование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плоскости</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технике</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аппликации</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фасада</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традиционного</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декора.</w:t>
      </w:r>
    </w:p>
    <w:p w:rsidR="00F62DBE" w:rsidRPr="00F62DBE" w:rsidRDefault="00F62DBE" w:rsidP="00F62DBE">
      <w:pPr>
        <w:widowControl w:val="0"/>
        <w:autoSpaceDE w:val="0"/>
        <w:autoSpaceDN w:val="0"/>
        <w:spacing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Понимание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тесной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связи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красоты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пользы,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функционального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 декоративного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p>
    <w:p w:rsidR="00F62DBE" w:rsidRPr="00F62DBE" w:rsidRDefault="00F62DBE" w:rsidP="00F62DBE">
      <w:pPr>
        <w:widowControl w:val="0"/>
        <w:autoSpaceDE w:val="0"/>
        <w:autoSpaceDN w:val="0"/>
        <w:spacing w:before="2"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архитектуре традиционного жилого деревянного дома. Разные виды изб и надворных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Конструкция 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каменного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свод,</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нефы,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закомары,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глава,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купол.</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Роль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организации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древнего</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собор как архитектурная доминанта. Традиции архитектурной конструкции храмовых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построек разных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типичной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зданий:</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древнегреческий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храм,</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готический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романский</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собор,</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мечеть,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пагода.</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Освоение образа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структуры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архитектурного пространства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древнерусского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Крепостные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стены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башни,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торг,</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посад,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главный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мудрость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организации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жизнь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городе.</w:t>
      </w:r>
    </w:p>
    <w:p w:rsidR="00F62DBE" w:rsidRPr="00F62DBE" w:rsidRDefault="00F62DBE" w:rsidP="00F62DBE">
      <w:pPr>
        <w:widowControl w:val="0"/>
        <w:autoSpaceDE w:val="0"/>
        <w:autoSpaceDN w:val="0"/>
        <w:spacing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Понимание</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значения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современных</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людей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сохранения культурного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наследия.</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6"/>
          <w:szCs w:val="26"/>
        </w:rPr>
      </w:pP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before="1"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Произведения В. М. Васнецова, Б. М. Кустодиева, А. М. Васнецова, В. И. Сурикова, 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 Коровина, А. Г. Венецианова, А. П. Рябушкина, И. Я. Билибина на темы истории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русской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Примеры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великих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европейских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Леонардо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Винчи,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Рафаэля,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Рембрандта,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Пикассо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 других по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Памятники древнерусского каменного зодчества: Московский Кремль, Новгородский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детинец,</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Псковский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Казанский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кремль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комплексов,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числе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монастырских).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русского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деревянного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зодчества.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Архитектурный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комплекс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острове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Кижи.</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Художественная культура разных эпох и народов. Представления об 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декоративных и изобразительных произведениях в культуре Древней Греции, 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Древнего мира.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памятники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Западной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Европы</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Средних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эпохи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Возрождения.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предметно-пространственной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составляющие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истоки,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национальных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современном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мире.</w:t>
      </w:r>
    </w:p>
    <w:p w:rsidR="00F62DBE" w:rsidRPr="00F62DBE" w:rsidRDefault="00F62DBE" w:rsidP="00F62DBE">
      <w:pPr>
        <w:widowControl w:val="0"/>
        <w:autoSpaceDE w:val="0"/>
        <w:autoSpaceDN w:val="0"/>
        <w:spacing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Памятники национальным героям. Памятник К. Минину и Д. Пожарскому скульптора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 П. Мартоса в Москве. Мемориальные ансамбли: Могила Неизвестного Солдата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Москве; памятник-ансамбль «Героям Сталинградской битвы» на Мамаевом кургане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Paint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правил</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воздушной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перспективы: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горизонта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точки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схода,</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перспективных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сокращений,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цветовых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изменений.</w:t>
      </w:r>
    </w:p>
    <w:p w:rsidR="00F62DBE" w:rsidRPr="00F62DBE" w:rsidRDefault="00F62DBE" w:rsidP="00F62DBE">
      <w:pPr>
        <w:widowControl w:val="0"/>
        <w:autoSpaceDE w:val="0"/>
        <w:autoSpaceDN w:val="0"/>
        <w:spacing w:before="1"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Моделирование в графическом редакторе с помощью инструментов 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крестьянского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деревянного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вариантов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Моделирование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жилищ</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(юрта,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каркасный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числе</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традиций).</w:t>
      </w:r>
    </w:p>
    <w:p w:rsidR="00F62DBE" w:rsidRPr="00F62DBE" w:rsidRDefault="00F62DBE" w:rsidP="00F62DBE">
      <w:pPr>
        <w:widowControl w:val="0"/>
        <w:autoSpaceDE w:val="0"/>
        <w:autoSpaceDN w:val="0"/>
        <w:spacing w:before="1"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Моделирование в графическом редакторе с помощью инструментов 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 конструкций храмовых зданий разных культур: каменный православный собор,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готический 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романский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пагода,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мечеть.</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Построение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линейной основе пропорций фигуры человека, изображение различных фаз 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анимации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схематического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соответствующих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технических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условиях).</w:t>
      </w:r>
    </w:p>
    <w:p w:rsidR="00F62DBE" w:rsidRPr="00F62DBE" w:rsidRDefault="00F62DBE" w:rsidP="00F62DBE">
      <w:pPr>
        <w:widowControl w:val="0"/>
        <w:autoSpaceDE w:val="0"/>
        <w:autoSpaceDN w:val="0"/>
        <w:spacing w:before="2"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Анимация простого движения нарисованной фигурки: загрузить две фазы 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фигурки в виртуальный редактор GIF-анимации и сохранить простое повторяющееся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Создание компьютерной презентации в программе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PowerPointна тему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эпохи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национальной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Виртуальные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тематические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путешествия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художественным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музеям</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мира.</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6"/>
          <w:szCs w:val="26"/>
        </w:rPr>
      </w:pPr>
    </w:p>
    <w:p w:rsidR="00F62DBE" w:rsidRPr="00F62DBE" w:rsidRDefault="00F62DBE" w:rsidP="00F62DBE">
      <w:pPr>
        <w:widowControl w:val="0"/>
        <w:autoSpaceDE w:val="0"/>
        <w:autoSpaceDN w:val="0"/>
        <w:spacing w:after="0" w:line="298" w:lineRule="exact"/>
        <w:ind w:left="1269" w:right="1086"/>
        <w:jc w:val="center"/>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ПЛАНИРУЕМЫЕ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РЕЗУЛЬТАТЫ</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ОСВОЕНИЯ</w:t>
      </w:r>
    </w:p>
    <w:p w:rsidR="00F62DBE" w:rsidRPr="00F62DBE" w:rsidRDefault="00F62DBE" w:rsidP="00F62DBE">
      <w:pPr>
        <w:widowControl w:val="0"/>
        <w:autoSpaceDE w:val="0"/>
        <w:autoSpaceDN w:val="0"/>
        <w:spacing w:after="0" w:line="240" w:lineRule="auto"/>
        <w:ind w:left="1269" w:right="1087"/>
        <w:jc w:val="center"/>
        <w:rPr>
          <w:rFonts w:ascii="Times New Roman" w:eastAsia="Times New Roman" w:hAnsi="Times New Roman" w:cs="Times New Roman"/>
          <w:b/>
          <w:sz w:val="26"/>
        </w:rPr>
      </w:pPr>
      <w:r w:rsidRPr="00F62DBE">
        <w:rPr>
          <w:rFonts w:ascii="Times New Roman" w:eastAsia="Times New Roman" w:hAnsi="Times New Roman" w:cs="Times New Roman"/>
          <w:b/>
          <w:sz w:val="26"/>
        </w:rPr>
        <w:t>УЧЕБНОГО ПРЕДМЕТА «ИЗОБРАЗИТЕЛЬНОЕ ИСКУССТВО»</w:t>
      </w:r>
      <w:r w:rsidRPr="00F62DBE">
        <w:rPr>
          <w:rFonts w:ascii="Times New Roman" w:eastAsia="Times New Roman" w:hAnsi="Times New Roman" w:cs="Times New Roman"/>
          <w:b/>
          <w:spacing w:val="-63"/>
          <w:sz w:val="26"/>
        </w:rPr>
        <w:t xml:space="preserve"> </w:t>
      </w:r>
      <w:r w:rsidRPr="00F62DBE">
        <w:rPr>
          <w:rFonts w:ascii="Times New Roman" w:eastAsia="Times New Roman" w:hAnsi="Times New Roman" w:cs="Times New Roman"/>
          <w:b/>
          <w:sz w:val="26"/>
        </w:rPr>
        <w:t>НА</w:t>
      </w:r>
      <w:r w:rsidRPr="00F62DBE">
        <w:rPr>
          <w:rFonts w:ascii="Times New Roman" w:eastAsia="Times New Roman" w:hAnsi="Times New Roman" w:cs="Times New Roman"/>
          <w:b/>
          <w:spacing w:val="-2"/>
          <w:sz w:val="26"/>
        </w:rPr>
        <w:t xml:space="preserve"> </w:t>
      </w:r>
      <w:r w:rsidRPr="00F62DBE">
        <w:rPr>
          <w:rFonts w:ascii="Times New Roman" w:eastAsia="Times New Roman" w:hAnsi="Times New Roman" w:cs="Times New Roman"/>
          <w:b/>
          <w:sz w:val="26"/>
        </w:rPr>
        <w:t>УРОВНЕ</w:t>
      </w:r>
      <w:r w:rsidRPr="00F62DBE">
        <w:rPr>
          <w:rFonts w:ascii="Times New Roman" w:eastAsia="Times New Roman" w:hAnsi="Times New Roman" w:cs="Times New Roman"/>
          <w:b/>
          <w:spacing w:val="1"/>
          <w:sz w:val="26"/>
        </w:rPr>
        <w:t xml:space="preserve"> </w:t>
      </w:r>
      <w:r w:rsidRPr="00F62DBE">
        <w:rPr>
          <w:rFonts w:ascii="Times New Roman" w:eastAsia="Times New Roman" w:hAnsi="Times New Roman" w:cs="Times New Roman"/>
          <w:b/>
          <w:sz w:val="26"/>
        </w:rPr>
        <w:t>НАЧАЛЬНОГО</w:t>
      </w:r>
      <w:r w:rsidRPr="00F62DBE">
        <w:rPr>
          <w:rFonts w:ascii="Times New Roman" w:eastAsia="Times New Roman" w:hAnsi="Times New Roman" w:cs="Times New Roman"/>
          <w:b/>
          <w:spacing w:val="-1"/>
          <w:sz w:val="26"/>
        </w:rPr>
        <w:t xml:space="preserve"> </w:t>
      </w:r>
      <w:r w:rsidRPr="00F62DBE">
        <w:rPr>
          <w:rFonts w:ascii="Times New Roman" w:eastAsia="Times New Roman" w:hAnsi="Times New Roman" w:cs="Times New Roman"/>
          <w:b/>
          <w:sz w:val="26"/>
        </w:rPr>
        <w:t>ОБЩЕГО ОБРАЗОВАНИЯ</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b/>
          <w:sz w:val="26"/>
          <w:szCs w:val="26"/>
        </w:rPr>
      </w:pP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ЛИЧНОСТНЫЕ</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РЕЗУЛЬТАТЫ</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центре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примерной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ФГОС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начального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находится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личностное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обучающихся,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российским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духовным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ценностям,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социализация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личности.</w:t>
      </w:r>
    </w:p>
    <w:p w:rsidR="00F62DBE" w:rsidRPr="00F62DBE" w:rsidRDefault="00F62DBE" w:rsidP="00F62DBE">
      <w:pPr>
        <w:widowControl w:val="0"/>
        <w:autoSpaceDE w:val="0"/>
        <w:autoSpaceDN w:val="0"/>
        <w:spacing w:before="1" w:after="0" w:line="240" w:lineRule="auto"/>
        <w:ind w:left="297" w:right="23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Программа призвана обеспечить достижение обучающимися личностных результатов: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уважения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 ценностного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 своей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Родине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России;</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ценностно-смысловые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ориентации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установки,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отражающие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индивидуально-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личностные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социально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значимые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личностные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качества;</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духовно-нравственное</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обучающихся;</w:t>
      </w:r>
    </w:p>
    <w:p w:rsidR="00F62DBE" w:rsidRPr="00F62DBE" w:rsidRDefault="00F62DBE" w:rsidP="00F62DBE">
      <w:pPr>
        <w:widowControl w:val="0"/>
        <w:autoSpaceDE w:val="0"/>
        <w:autoSpaceDN w:val="0"/>
        <w:spacing w:before="1"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мотивацию</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познанию</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обучению,</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готовность</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саморазвитию</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активному</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участию</w:t>
      </w:r>
      <w:r w:rsidRPr="00F62DBE">
        <w:rPr>
          <w:rFonts w:ascii="Times New Roman" w:eastAsia="Times New Roman" w:hAnsi="Times New Roman" w:cs="Times New Roman"/>
          <w:spacing w:val="-6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социально-значимой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позитивный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участия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творческой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деятельности;</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интерес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литературы,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принципах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нравственности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гуманизма,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уважительного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интереса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творчеству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народов.</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Патриотическое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i/>
          <w:sz w:val="26"/>
          <w:szCs w:val="26"/>
        </w:rPr>
        <w:t>воспитание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sz w:val="26"/>
          <w:szCs w:val="26"/>
        </w:rPr>
        <w:t>осуществляется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через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освоение</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школьниками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декоративно-прикладном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воспитывает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патриотизм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декларативной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процессе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конкретных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мудрости,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заложенных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традициях.</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 xml:space="preserve">Гражданское воспитание </w:t>
      </w:r>
      <w:r w:rsidRPr="00F62DBE">
        <w:rPr>
          <w:rFonts w:ascii="Times New Roman" w:eastAsia="Times New Roman" w:hAnsi="Times New Roman" w:cs="Times New Roman"/>
          <w:sz w:val="26"/>
          <w:szCs w:val="26"/>
        </w:rPr>
        <w:t>формируется через развитие чувства личной причастности 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созидающих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качеств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обучающихся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ценностям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способствует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красоты</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национальных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эстетических идеалов. Коллективные творческие работы создают условия для 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способствуют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становлению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чувства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личной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ответственности.</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Духовно-нравственное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i/>
          <w:sz w:val="26"/>
          <w:szCs w:val="26"/>
        </w:rPr>
        <w:t>воспитание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sz w:val="26"/>
          <w:szCs w:val="26"/>
        </w:rPr>
        <w:t>является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стержнем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обучающегося,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приобщения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сфере,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концентрирующей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себе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духовно-нравственного поиск человечества. Учебные задания направлены на 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внутреннего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обучающегося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воспитание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эмоционально-образной,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чувственной</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сферы.</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Занятия</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искусством</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помогают</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школьнику</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обрести</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социально</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значимые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способностей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способствует</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росту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самосознания,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осознания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себя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 личности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члена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общества.</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 xml:space="preserve">Эстетическое воспитание — </w:t>
      </w:r>
      <w:r w:rsidRPr="00F62DBE">
        <w:rPr>
          <w:rFonts w:ascii="Times New Roman" w:eastAsia="Times New Roman" w:hAnsi="Times New Roman" w:cs="Times New Roman"/>
          <w:sz w:val="26"/>
          <w:szCs w:val="26"/>
        </w:rPr>
        <w:t>важнейший компонент и условие развития социально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значимых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обучающихся,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формирования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прекрасном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безобразном,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высоком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низком.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воспитание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способствует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формированию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ценностных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ориентаций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школьников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окружающим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людям, в стремлении к их пониманию, а также в отношении к семье, природе, труду,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культурному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наследию.</w:t>
      </w:r>
    </w:p>
    <w:p w:rsidR="00F62DBE" w:rsidRPr="00F62DBE" w:rsidRDefault="00F62DBE" w:rsidP="00F62DBE">
      <w:pPr>
        <w:widowControl w:val="0"/>
        <w:autoSpaceDE w:val="0"/>
        <w:autoSpaceDN w:val="0"/>
        <w:spacing w:before="1"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Ценности</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i/>
          <w:sz w:val="26"/>
          <w:szCs w:val="26"/>
        </w:rPr>
        <w:t>познавательной</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i/>
          <w:sz w:val="26"/>
          <w:szCs w:val="26"/>
        </w:rPr>
        <w:t>деятельности</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sz w:val="26"/>
          <w:szCs w:val="26"/>
        </w:rPr>
        <w:t>воспитываются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окрашенный интерес к жизни людей и природы. Происходит это в процессе развития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рефлексии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художественно-творческой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исследовательской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развиваются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выполнении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заданий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культурно-исторической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направленности.</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Экологическое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i/>
          <w:sz w:val="26"/>
          <w:szCs w:val="26"/>
        </w:rPr>
        <w:t>воспитание</w:t>
      </w:r>
      <w:r w:rsidRPr="00F62DBE">
        <w:rPr>
          <w:rFonts w:ascii="Times New Roman" w:eastAsia="Times New Roman" w:hAnsi="Times New Roman" w:cs="Times New Roman"/>
          <w:i/>
          <w:spacing w:val="1"/>
          <w:sz w:val="26"/>
          <w:szCs w:val="26"/>
        </w:rPr>
        <w:t xml:space="preserve"> </w:t>
      </w:r>
      <w:r w:rsidRPr="00F62DBE">
        <w:rPr>
          <w:rFonts w:ascii="Times New Roman" w:eastAsia="Times New Roman" w:hAnsi="Times New Roman" w:cs="Times New Roman"/>
          <w:sz w:val="26"/>
          <w:szCs w:val="26"/>
        </w:rPr>
        <w:t>происходит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процессе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Формирование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эстетических чувств способствует активному неприятию действий, приносящих вред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среде.</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i/>
          <w:sz w:val="26"/>
          <w:szCs w:val="26"/>
        </w:rPr>
        <w:t xml:space="preserve">Трудовое воспитание </w:t>
      </w:r>
      <w:r w:rsidRPr="00F62DBE">
        <w:rPr>
          <w:rFonts w:ascii="Times New Roman" w:eastAsia="Times New Roman" w:hAnsi="Times New Roman" w:cs="Times New Roman"/>
          <w:sz w:val="26"/>
          <w:szCs w:val="26"/>
        </w:rPr>
        <w:t>осуществляется в процессе личной художественно-творческой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удовлетворения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практического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продукта.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Воспитываются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стремление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достичь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результат,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упорство, творческая инициатива, понимание эстетики трудовой деятельности. Важны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сотрудничать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одноклассниками,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команде,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коллективную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обязательные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требования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определённым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заданиям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программе.</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sz w:val="26"/>
          <w:szCs w:val="26"/>
        </w:rPr>
      </w:pP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МЕТАПРЕДМЕТНЫЕ</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РЕЗУЛЬТАТЫ</w:t>
      </w:r>
    </w:p>
    <w:p w:rsidR="00F62DBE" w:rsidRPr="00F62DBE" w:rsidRDefault="00F62DBE" w:rsidP="00F62DBE">
      <w:pPr>
        <w:widowControl w:val="0"/>
        <w:numPr>
          <w:ilvl w:val="0"/>
          <w:numId w:val="10"/>
        </w:numPr>
        <w:tabs>
          <w:tab w:val="left" w:pos="557"/>
        </w:tabs>
        <w:autoSpaceDE w:val="0"/>
        <w:autoSpaceDN w:val="0"/>
        <w:spacing w:after="0" w:line="240" w:lineRule="auto"/>
        <w:ind w:right="2580"/>
        <w:rPr>
          <w:rFonts w:ascii="Times New Roman" w:eastAsia="Times New Roman" w:hAnsi="Times New Roman" w:cs="Times New Roman"/>
          <w:b/>
          <w:sz w:val="26"/>
        </w:rPr>
      </w:pPr>
      <w:r w:rsidRPr="00F62DBE">
        <w:rPr>
          <w:rFonts w:ascii="Times New Roman" w:eastAsia="Times New Roman" w:hAnsi="Times New Roman" w:cs="Times New Roman"/>
          <w:b/>
          <w:sz w:val="26"/>
        </w:rPr>
        <w:t>Овладение</w:t>
      </w:r>
      <w:r w:rsidRPr="00F62DBE">
        <w:rPr>
          <w:rFonts w:ascii="Times New Roman" w:eastAsia="Times New Roman" w:hAnsi="Times New Roman" w:cs="Times New Roman"/>
          <w:b/>
          <w:spacing w:val="-9"/>
          <w:sz w:val="26"/>
        </w:rPr>
        <w:t xml:space="preserve"> </w:t>
      </w:r>
      <w:r w:rsidRPr="00F62DBE">
        <w:rPr>
          <w:rFonts w:ascii="Times New Roman" w:eastAsia="Times New Roman" w:hAnsi="Times New Roman" w:cs="Times New Roman"/>
          <w:b/>
          <w:sz w:val="26"/>
        </w:rPr>
        <w:t>универсальными</w:t>
      </w:r>
      <w:r w:rsidRPr="00F62DBE">
        <w:rPr>
          <w:rFonts w:ascii="Times New Roman" w:eastAsia="Times New Roman" w:hAnsi="Times New Roman" w:cs="Times New Roman"/>
          <w:b/>
          <w:spacing w:val="-9"/>
          <w:sz w:val="26"/>
        </w:rPr>
        <w:t xml:space="preserve"> </w:t>
      </w:r>
      <w:r w:rsidRPr="00F62DBE">
        <w:rPr>
          <w:rFonts w:ascii="Times New Roman" w:eastAsia="Times New Roman" w:hAnsi="Times New Roman" w:cs="Times New Roman"/>
          <w:b/>
          <w:sz w:val="26"/>
        </w:rPr>
        <w:t>познавательными</w:t>
      </w:r>
      <w:r w:rsidRPr="00F62DBE">
        <w:rPr>
          <w:rFonts w:ascii="Times New Roman" w:eastAsia="Times New Roman" w:hAnsi="Times New Roman" w:cs="Times New Roman"/>
          <w:b/>
          <w:spacing w:val="-9"/>
          <w:sz w:val="26"/>
        </w:rPr>
        <w:t xml:space="preserve"> </w:t>
      </w:r>
      <w:r w:rsidRPr="00F62DBE">
        <w:rPr>
          <w:rFonts w:ascii="Times New Roman" w:eastAsia="Times New Roman" w:hAnsi="Times New Roman" w:cs="Times New Roman"/>
          <w:b/>
          <w:sz w:val="26"/>
        </w:rPr>
        <w:t>действиями</w:t>
      </w:r>
      <w:r w:rsidRPr="00F62DBE">
        <w:rPr>
          <w:rFonts w:ascii="Times New Roman" w:eastAsia="Times New Roman" w:hAnsi="Times New Roman" w:cs="Times New Roman"/>
          <w:b/>
          <w:spacing w:val="-62"/>
          <w:sz w:val="26"/>
        </w:rPr>
        <w:t xml:space="preserve"> </w:t>
      </w:r>
      <w:r w:rsidRPr="00F62DBE">
        <w:rPr>
          <w:rFonts w:ascii="Times New Roman" w:eastAsia="Times New Roman" w:hAnsi="Times New Roman" w:cs="Times New Roman"/>
          <w:b/>
          <w:sz w:val="26"/>
        </w:rPr>
        <w:t>Пространственные</w:t>
      </w:r>
      <w:r w:rsidRPr="00F62DBE">
        <w:rPr>
          <w:rFonts w:ascii="Times New Roman" w:eastAsia="Times New Roman" w:hAnsi="Times New Roman" w:cs="Times New Roman"/>
          <w:b/>
          <w:spacing w:val="-4"/>
          <w:sz w:val="26"/>
        </w:rPr>
        <w:t xml:space="preserve"> </w:t>
      </w:r>
      <w:r w:rsidRPr="00F62DBE">
        <w:rPr>
          <w:rFonts w:ascii="Times New Roman" w:eastAsia="Times New Roman" w:hAnsi="Times New Roman" w:cs="Times New Roman"/>
          <w:b/>
          <w:sz w:val="26"/>
        </w:rPr>
        <w:t>представления</w:t>
      </w:r>
      <w:r w:rsidRPr="00F62DBE">
        <w:rPr>
          <w:rFonts w:ascii="Times New Roman" w:eastAsia="Times New Roman" w:hAnsi="Times New Roman" w:cs="Times New Roman"/>
          <w:b/>
          <w:spacing w:val="-6"/>
          <w:sz w:val="26"/>
        </w:rPr>
        <w:t xml:space="preserve"> </w:t>
      </w:r>
      <w:r w:rsidRPr="00F62DBE">
        <w:rPr>
          <w:rFonts w:ascii="Times New Roman" w:eastAsia="Times New Roman" w:hAnsi="Times New Roman" w:cs="Times New Roman"/>
          <w:b/>
          <w:sz w:val="26"/>
        </w:rPr>
        <w:t>и</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сенсорные</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способности:</w:t>
      </w:r>
    </w:p>
    <w:p w:rsidR="00F62DBE" w:rsidRPr="00F62DBE" w:rsidRDefault="00F62DBE" w:rsidP="00F62DBE">
      <w:pPr>
        <w:widowControl w:val="0"/>
        <w:numPr>
          <w:ilvl w:val="0"/>
          <w:numId w:val="9"/>
        </w:numPr>
        <w:tabs>
          <w:tab w:val="left" w:pos="468"/>
        </w:tabs>
        <w:autoSpaceDE w:val="0"/>
        <w:autoSpaceDN w:val="0"/>
        <w:spacing w:after="0" w:line="318" w:lineRule="exact"/>
        <w:rPr>
          <w:rFonts w:ascii="Symbol" w:eastAsia="Times New Roman" w:hAnsi="Symbol" w:cs="Times New Roman"/>
          <w:sz w:val="26"/>
        </w:rPr>
      </w:pPr>
      <w:r w:rsidRPr="00F62DBE">
        <w:rPr>
          <w:rFonts w:ascii="Times New Roman" w:eastAsia="Times New Roman" w:hAnsi="Times New Roman" w:cs="Times New Roman"/>
          <w:sz w:val="26"/>
        </w:rPr>
        <w:t>характеризовать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форму</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предмета,</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конструкции;</w:t>
      </w:r>
    </w:p>
    <w:p w:rsidR="00F62DBE" w:rsidRPr="00F62DBE" w:rsidRDefault="00F62DBE" w:rsidP="00F62DBE">
      <w:pPr>
        <w:widowControl w:val="0"/>
        <w:numPr>
          <w:ilvl w:val="0"/>
          <w:numId w:val="9"/>
        </w:numPr>
        <w:tabs>
          <w:tab w:val="left" w:pos="468"/>
        </w:tabs>
        <w:autoSpaceDE w:val="0"/>
        <w:autoSpaceDN w:val="0"/>
        <w:spacing w:after="0" w:line="317" w:lineRule="exact"/>
        <w:rPr>
          <w:rFonts w:ascii="Symbol" w:eastAsia="Times New Roman" w:hAnsi="Symbol" w:cs="Times New Roman"/>
          <w:sz w:val="26"/>
        </w:rPr>
      </w:pPr>
      <w:r w:rsidRPr="00F62DBE">
        <w:rPr>
          <w:rFonts w:ascii="Times New Roman" w:eastAsia="Times New Roman" w:hAnsi="Times New Roman" w:cs="Times New Roman"/>
          <w:sz w:val="26"/>
        </w:rPr>
        <w:t>выявлять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доминантные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черты</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(характерные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особенности)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визуальном</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образе;</w:t>
      </w:r>
    </w:p>
    <w:p w:rsidR="00F62DBE" w:rsidRPr="00F62DBE" w:rsidRDefault="00F62DBE" w:rsidP="00F62DBE">
      <w:pPr>
        <w:widowControl w:val="0"/>
        <w:numPr>
          <w:ilvl w:val="0"/>
          <w:numId w:val="9"/>
        </w:numPr>
        <w:tabs>
          <w:tab w:val="left" w:pos="468"/>
        </w:tabs>
        <w:autoSpaceDE w:val="0"/>
        <w:autoSpaceDN w:val="0"/>
        <w:spacing w:after="0" w:line="318" w:lineRule="exact"/>
        <w:rPr>
          <w:rFonts w:ascii="Symbol" w:eastAsia="Times New Roman" w:hAnsi="Symbol" w:cs="Times New Roman"/>
          <w:sz w:val="26"/>
        </w:rPr>
      </w:pPr>
      <w:r w:rsidRPr="00F62DBE">
        <w:rPr>
          <w:rFonts w:ascii="Times New Roman" w:eastAsia="Times New Roman" w:hAnsi="Times New Roman" w:cs="Times New Roman"/>
          <w:sz w:val="26"/>
        </w:rPr>
        <w:t>сравнивать</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плоскостные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пространственные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объекты</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по</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заданным</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основаниям;</w:t>
      </w:r>
    </w:p>
    <w:p w:rsidR="00F62DBE" w:rsidRPr="00F62DBE" w:rsidRDefault="00F62DBE" w:rsidP="00F62DBE">
      <w:pPr>
        <w:widowControl w:val="0"/>
        <w:numPr>
          <w:ilvl w:val="0"/>
          <w:numId w:val="9"/>
        </w:numPr>
        <w:tabs>
          <w:tab w:val="left" w:pos="468"/>
        </w:tabs>
        <w:autoSpaceDE w:val="0"/>
        <w:autoSpaceDN w:val="0"/>
        <w:spacing w:before="1" w:after="0" w:line="240" w:lineRule="auto"/>
        <w:ind w:right="111"/>
        <w:rPr>
          <w:rFonts w:ascii="Symbol" w:eastAsia="Times New Roman" w:hAnsi="Symbol" w:cs="Times New Roman"/>
          <w:sz w:val="26"/>
        </w:rPr>
      </w:pPr>
      <w:r w:rsidRPr="00F62DBE">
        <w:rPr>
          <w:rFonts w:ascii="Times New Roman" w:eastAsia="Times New Roman" w:hAnsi="Times New Roman" w:cs="Times New Roman"/>
          <w:sz w:val="26"/>
        </w:rPr>
        <w:t>находить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ассоциативные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связи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между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визуальными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образами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разных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форм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предметов;</w:t>
      </w:r>
    </w:p>
    <w:p w:rsidR="00F62DBE" w:rsidRPr="00F62DBE" w:rsidRDefault="00F62DBE" w:rsidP="00F62DBE">
      <w:pPr>
        <w:widowControl w:val="0"/>
        <w:numPr>
          <w:ilvl w:val="0"/>
          <w:numId w:val="9"/>
        </w:numPr>
        <w:tabs>
          <w:tab w:val="left" w:pos="468"/>
        </w:tabs>
        <w:autoSpaceDE w:val="0"/>
        <w:autoSpaceDN w:val="0"/>
        <w:spacing w:after="0" w:line="317" w:lineRule="exact"/>
        <w:rPr>
          <w:rFonts w:ascii="Symbol" w:eastAsia="Times New Roman" w:hAnsi="Symbol" w:cs="Times New Roman"/>
          <w:sz w:val="26"/>
        </w:rPr>
      </w:pPr>
      <w:r w:rsidRPr="00F62DBE">
        <w:rPr>
          <w:rFonts w:ascii="Times New Roman" w:eastAsia="Times New Roman" w:hAnsi="Times New Roman" w:cs="Times New Roman"/>
          <w:sz w:val="26"/>
        </w:rPr>
        <w:t>сопоставлять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части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целое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видимом</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образе,</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предмете,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конструкции;</w:t>
      </w:r>
    </w:p>
    <w:p w:rsidR="00F62DBE" w:rsidRPr="00F62DBE" w:rsidRDefault="00F62DBE" w:rsidP="00F62DBE">
      <w:pPr>
        <w:widowControl w:val="0"/>
        <w:numPr>
          <w:ilvl w:val="0"/>
          <w:numId w:val="9"/>
        </w:numPr>
        <w:tabs>
          <w:tab w:val="left" w:pos="468"/>
        </w:tabs>
        <w:autoSpaceDE w:val="0"/>
        <w:autoSpaceDN w:val="0"/>
        <w:spacing w:after="0" w:line="240" w:lineRule="auto"/>
        <w:ind w:right="113"/>
        <w:rPr>
          <w:rFonts w:ascii="Symbol" w:eastAsia="Times New Roman" w:hAnsi="Symbol" w:cs="Times New Roman"/>
          <w:sz w:val="26"/>
        </w:rPr>
      </w:pP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18"/>
          <w:sz w:val="26"/>
        </w:rPr>
        <w:t xml:space="preserve"> </w:t>
      </w:r>
      <w:r w:rsidRPr="00F62DBE">
        <w:rPr>
          <w:rFonts w:ascii="Times New Roman" w:eastAsia="Times New Roman" w:hAnsi="Times New Roman" w:cs="Times New Roman"/>
          <w:sz w:val="26"/>
        </w:rPr>
        <w:t>пропорциональные</w:t>
      </w:r>
      <w:r w:rsidRPr="00F62DBE">
        <w:rPr>
          <w:rFonts w:ascii="Times New Roman" w:eastAsia="Times New Roman" w:hAnsi="Times New Roman" w:cs="Times New Roman"/>
          <w:spacing w:val="19"/>
          <w:sz w:val="26"/>
        </w:rPr>
        <w:t xml:space="preserve"> </w:t>
      </w:r>
      <w:r w:rsidRPr="00F62DBE">
        <w:rPr>
          <w:rFonts w:ascii="Times New Roman" w:eastAsia="Times New Roman" w:hAnsi="Times New Roman" w:cs="Times New Roman"/>
          <w:sz w:val="26"/>
        </w:rPr>
        <w:t>отношения</w:t>
      </w:r>
      <w:r w:rsidRPr="00F62DBE">
        <w:rPr>
          <w:rFonts w:ascii="Times New Roman" w:eastAsia="Times New Roman" w:hAnsi="Times New Roman" w:cs="Times New Roman"/>
          <w:spacing w:val="20"/>
          <w:sz w:val="26"/>
        </w:rPr>
        <w:t xml:space="preserve"> </w:t>
      </w:r>
      <w:r w:rsidRPr="00F62DBE">
        <w:rPr>
          <w:rFonts w:ascii="Times New Roman" w:eastAsia="Times New Roman" w:hAnsi="Times New Roman" w:cs="Times New Roman"/>
          <w:sz w:val="26"/>
        </w:rPr>
        <w:t>частей</w:t>
      </w:r>
      <w:r w:rsidRPr="00F62DBE">
        <w:rPr>
          <w:rFonts w:ascii="Times New Roman" w:eastAsia="Times New Roman" w:hAnsi="Times New Roman" w:cs="Times New Roman"/>
          <w:spacing w:val="19"/>
          <w:sz w:val="26"/>
        </w:rPr>
        <w:t xml:space="preserve"> </w:t>
      </w:r>
      <w:r w:rsidRPr="00F62DBE">
        <w:rPr>
          <w:rFonts w:ascii="Times New Roman" w:eastAsia="Times New Roman" w:hAnsi="Times New Roman" w:cs="Times New Roman"/>
          <w:sz w:val="26"/>
        </w:rPr>
        <w:t>внутри</w:t>
      </w:r>
      <w:r w:rsidRPr="00F62DBE">
        <w:rPr>
          <w:rFonts w:ascii="Times New Roman" w:eastAsia="Times New Roman" w:hAnsi="Times New Roman" w:cs="Times New Roman"/>
          <w:spacing w:val="21"/>
          <w:sz w:val="26"/>
        </w:rPr>
        <w:t xml:space="preserve"> </w:t>
      </w:r>
      <w:r w:rsidRPr="00F62DBE">
        <w:rPr>
          <w:rFonts w:ascii="Times New Roman" w:eastAsia="Times New Roman" w:hAnsi="Times New Roman" w:cs="Times New Roman"/>
          <w:sz w:val="26"/>
        </w:rPr>
        <w:t>целого</w:t>
      </w:r>
      <w:r w:rsidRPr="00F62DBE">
        <w:rPr>
          <w:rFonts w:ascii="Times New Roman" w:eastAsia="Times New Roman" w:hAnsi="Times New Roman" w:cs="Times New Roman"/>
          <w:spacing w:val="18"/>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9"/>
          <w:sz w:val="26"/>
        </w:rPr>
        <w:t xml:space="preserve"> </w:t>
      </w:r>
      <w:r w:rsidRPr="00F62DBE">
        <w:rPr>
          <w:rFonts w:ascii="Times New Roman" w:eastAsia="Times New Roman" w:hAnsi="Times New Roman" w:cs="Times New Roman"/>
          <w:sz w:val="26"/>
        </w:rPr>
        <w:t>предметов</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между</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собой;</w:t>
      </w:r>
    </w:p>
    <w:p w:rsidR="00F62DBE" w:rsidRPr="00F62DBE" w:rsidRDefault="00F62DBE" w:rsidP="00F62DBE">
      <w:pPr>
        <w:widowControl w:val="0"/>
        <w:numPr>
          <w:ilvl w:val="0"/>
          <w:numId w:val="9"/>
        </w:numPr>
        <w:tabs>
          <w:tab w:val="left" w:pos="468"/>
        </w:tabs>
        <w:autoSpaceDE w:val="0"/>
        <w:autoSpaceDN w:val="0"/>
        <w:spacing w:after="0" w:line="317" w:lineRule="exact"/>
        <w:rPr>
          <w:rFonts w:ascii="Symbol" w:eastAsia="Times New Roman" w:hAnsi="Symbol" w:cs="Times New Roman"/>
          <w:sz w:val="26"/>
        </w:rPr>
      </w:pPr>
      <w:r w:rsidRPr="00F62DBE">
        <w:rPr>
          <w:rFonts w:ascii="Times New Roman" w:eastAsia="Times New Roman" w:hAnsi="Times New Roman" w:cs="Times New Roman"/>
          <w:sz w:val="26"/>
        </w:rPr>
        <w:t>обобщать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форму</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составной</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конструкции;</w:t>
      </w:r>
    </w:p>
    <w:p w:rsidR="00F62DBE" w:rsidRPr="00F62DBE" w:rsidRDefault="00F62DBE" w:rsidP="00F62DBE">
      <w:pPr>
        <w:widowControl w:val="0"/>
        <w:numPr>
          <w:ilvl w:val="0"/>
          <w:numId w:val="9"/>
        </w:numPr>
        <w:tabs>
          <w:tab w:val="left" w:pos="468"/>
        </w:tabs>
        <w:autoSpaceDE w:val="0"/>
        <w:autoSpaceDN w:val="0"/>
        <w:spacing w:after="0" w:line="240" w:lineRule="auto"/>
        <w:ind w:right="114"/>
        <w:rPr>
          <w:rFonts w:ascii="Symbol" w:eastAsia="Times New Roman" w:hAnsi="Symbol" w:cs="Times New Roman"/>
          <w:sz w:val="26"/>
        </w:rPr>
      </w:pPr>
      <w:r w:rsidRPr="00F62DBE">
        <w:rPr>
          <w:rFonts w:ascii="Times New Roman" w:eastAsia="Times New Roman" w:hAnsi="Times New Roman" w:cs="Times New Roman"/>
          <w:sz w:val="26"/>
        </w:rPr>
        <w:t>выявлять</w:t>
      </w:r>
      <w:r w:rsidRPr="00F62DBE">
        <w:rPr>
          <w:rFonts w:ascii="Times New Roman" w:eastAsia="Times New Roman" w:hAnsi="Times New Roman" w:cs="Times New Roman"/>
          <w:spacing w:val="25"/>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27"/>
          <w:sz w:val="26"/>
        </w:rPr>
        <w:t xml:space="preserve"> </w:t>
      </w: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26"/>
          <w:sz w:val="26"/>
        </w:rPr>
        <w:t xml:space="preserve"> </w:t>
      </w:r>
      <w:r w:rsidRPr="00F62DBE">
        <w:rPr>
          <w:rFonts w:ascii="Times New Roman" w:eastAsia="Times New Roman" w:hAnsi="Times New Roman" w:cs="Times New Roman"/>
          <w:sz w:val="26"/>
        </w:rPr>
        <w:t>ритмические</w:t>
      </w:r>
      <w:r w:rsidRPr="00F62DBE">
        <w:rPr>
          <w:rFonts w:ascii="Times New Roman" w:eastAsia="Times New Roman" w:hAnsi="Times New Roman" w:cs="Times New Roman"/>
          <w:spacing w:val="27"/>
          <w:sz w:val="26"/>
        </w:rPr>
        <w:t xml:space="preserve"> </w:t>
      </w:r>
      <w:r w:rsidRPr="00F62DBE">
        <w:rPr>
          <w:rFonts w:ascii="Times New Roman" w:eastAsia="Times New Roman" w:hAnsi="Times New Roman" w:cs="Times New Roman"/>
          <w:sz w:val="26"/>
        </w:rPr>
        <w:t>отношения</w:t>
      </w:r>
      <w:r w:rsidRPr="00F62DBE">
        <w:rPr>
          <w:rFonts w:ascii="Times New Roman" w:eastAsia="Times New Roman" w:hAnsi="Times New Roman" w:cs="Times New Roman"/>
          <w:spacing w:val="27"/>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26"/>
          <w:sz w:val="26"/>
        </w:rPr>
        <w:t xml:space="preserve"> </w:t>
      </w:r>
      <w:r w:rsidRPr="00F62DBE">
        <w:rPr>
          <w:rFonts w:ascii="Times New Roman" w:eastAsia="Times New Roman" w:hAnsi="Times New Roman" w:cs="Times New Roman"/>
          <w:sz w:val="26"/>
        </w:rPr>
        <w:t>пространстве</w:t>
      </w:r>
      <w:r w:rsidRPr="00F62DBE">
        <w:rPr>
          <w:rFonts w:ascii="Times New Roman" w:eastAsia="Times New Roman" w:hAnsi="Times New Roman" w:cs="Times New Roman"/>
          <w:spacing w:val="26"/>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27"/>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26"/>
          <w:sz w:val="26"/>
        </w:rPr>
        <w:t xml:space="preserve"> </w:t>
      </w:r>
      <w:r w:rsidRPr="00F62DBE">
        <w:rPr>
          <w:rFonts w:ascii="Times New Roman" w:eastAsia="Times New Roman" w:hAnsi="Times New Roman" w:cs="Times New Roman"/>
          <w:sz w:val="26"/>
        </w:rPr>
        <w:t>изображении</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(визуальном образе)</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на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установленных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основаниях;</w:t>
      </w:r>
    </w:p>
    <w:p w:rsidR="00F62DBE" w:rsidRPr="00F62DBE" w:rsidRDefault="00F62DBE" w:rsidP="00F62DBE">
      <w:pPr>
        <w:widowControl w:val="0"/>
        <w:numPr>
          <w:ilvl w:val="0"/>
          <w:numId w:val="9"/>
        </w:numPr>
        <w:tabs>
          <w:tab w:val="left" w:pos="468"/>
        </w:tabs>
        <w:autoSpaceDE w:val="0"/>
        <w:autoSpaceDN w:val="0"/>
        <w:spacing w:after="0" w:line="318" w:lineRule="exact"/>
        <w:rPr>
          <w:rFonts w:ascii="Symbol" w:eastAsia="Times New Roman" w:hAnsi="Symbol" w:cs="Times New Roman"/>
          <w:sz w:val="26"/>
        </w:rPr>
      </w:pPr>
      <w:r w:rsidRPr="00F62DBE">
        <w:rPr>
          <w:rFonts w:ascii="Times New Roman" w:eastAsia="Times New Roman" w:hAnsi="Times New Roman" w:cs="Times New Roman"/>
          <w:sz w:val="26"/>
        </w:rPr>
        <w:t>абстрагировать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образ реальности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при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построении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плоской</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композиции;</w:t>
      </w:r>
    </w:p>
    <w:p w:rsidR="00F62DBE" w:rsidRPr="00F62DBE" w:rsidRDefault="00F62DBE" w:rsidP="00F62DBE">
      <w:pPr>
        <w:widowControl w:val="0"/>
        <w:numPr>
          <w:ilvl w:val="0"/>
          <w:numId w:val="9"/>
        </w:numPr>
        <w:tabs>
          <w:tab w:val="left" w:pos="468"/>
          <w:tab w:val="left" w:pos="5770"/>
        </w:tabs>
        <w:autoSpaceDE w:val="0"/>
        <w:autoSpaceDN w:val="0"/>
        <w:spacing w:after="0" w:line="240" w:lineRule="auto"/>
        <w:ind w:right="111"/>
        <w:rPr>
          <w:rFonts w:ascii="Symbol" w:eastAsia="Times New Roman" w:hAnsi="Symbol" w:cs="Times New Roman"/>
          <w:sz w:val="26"/>
        </w:rPr>
      </w:pPr>
      <w:r w:rsidRPr="00F62DBE">
        <w:rPr>
          <w:rFonts w:ascii="Times New Roman" w:eastAsia="Times New Roman" w:hAnsi="Times New Roman" w:cs="Times New Roman"/>
          <w:sz w:val="26"/>
        </w:rPr>
        <w:t>соотносить   тональные</w:t>
      </w:r>
      <w:r w:rsidRPr="00F62DBE">
        <w:rPr>
          <w:rFonts w:ascii="Times New Roman" w:eastAsia="Times New Roman" w:hAnsi="Times New Roman" w:cs="Times New Roman"/>
          <w:spacing w:val="129"/>
          <w:sz w:val="26"/>
        </w:rPr>
        <w:t xml:space="preserve"> </w:t>
      </w:r>
      <w:r w:rsidRPr="00F62DBE">
        <w:rPr>
          <w:rFonts w:ascii="Times New Roman" w:eastAsia="Times New Roman" w:hAnsi="Times New Roman" w:cs="Times New Roman"/>
          <w:sz w:val="26"/>
        </w:rPr>
        <w:t>отношения</w:t>
      </w:r>
      <w:r w:rsidRPr="00F62DBE">
        <w:rPr>
          <w:rFonts w:ascii="Times New Roman" w:eastAsia="Times New Roman" w:hAnsi="Times New Roman" w:cs="Times New Roman"/>
          <w:spacing w:val="129"/>
          <w:sz w:val="26"/>
        </w:rPr>
        <w:t xml:space="preserve"> </w:t>
      </w:r>
      <w:r w:rsidRPr="00F62DBE">
        <w:rPr>
          <w:rFonts w:ascii="Times New Roman" w:eastAsia="Times New Roman" w:hAnsi="Times New Roman" w:cs="Times New Roman"/>
          <w:sz w:val="26"/>
        </w:rPr>
        <w:t>(тёмное</w:t>
      </w:r>
      <w:r w:rsidRPr="00F62DBE">
        <w:rPr>
          <w:rFonts w:ascii="Times New Roman" w:eastAsia="Times New Roman" w:hAnsi="Times New Roman" w:cs="Times New Roman"/>
          <w:sz w:val="26"/>
        </w:rPr>
        <w:tab/>
        <w:t>—</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светлое)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пространственных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плоскостных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объектах;</w:t>
      </w:r>
    </w:p>
    <w:p w:rsidR="00F62DBE" w:rsidRPr="00F62DBE" w:rsidRDefault="00F62DBE" w:rsidP="00F62DBE">
      <w:pPr>
        <w:widowControl w:val="0"/>
        <w:numPr>
          <w:ilvl w:val="0"/>
          <w:numId w:val="9"/>
        </w:numPr>
        <w:tabs>
          <w:tab w:val="left" w:pos="468"/>
          <w:tab w:val="left" w:pos="5726"/>
        </w:tabs>
        <w:autoSpaceDE w:val="0"/>
        <w:autoSpaceDN w:val="0"/>
        <w:spacing w:after="0" w:line="240" w:lineRule="auto"/>
        <w:ind w:right="108"/>
        <w:rPr>
          <w:rFonts w:ascii="Symbol" w:eastAsia="Times New Roman" w:hAnsi="Symbol" w:cs="Times New Roman"/>
          <w:sz w:val="26"/>
        </w:rPr>
      </w:pPr>
      <w:r w:rsidRPr="00F62DBE">
        <w:rPr>
          <w:rFonts w:ascii="Times New Roman" w:eastAsia="Times New Roman" w:hAnsi="Times New Roman" w:cs="Times New Roman"/>
          <w:sz w:val="26"/>
        </w:rPr>
        <w:t>выявлять</w:t>
      </w:r>
      <w:r w:rsidRPr="00F62DBE">
        <w:rPr>
          <w:rFonts w:ascii="Times New Roman" w:eastAsia="Times New Roman" w:hAnsi="Times New Roman" w:cs="Times New Roman"/>
          <w:spacing w:val="125"/>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27"/>
          <w:sz w:val="26"/>
        </w:rPr>
        <w:t xml:space="preserve"> </w:t>
      </w: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126"/>
          <w:sz w:val="26"/>
        </w:rPr>
        <w:t xml:space="preserve"> </w:t>
      </w:r>
      <w:r w:rsidRPr="00F62DBE">
        <w:rPr>
          <w:rFonts w:ascii="Times New Roman" w:eastAsia="Times New Roman" w:hAnsi="Times New Roman" w:cs="Times New Roman"/>
          <w:sz w:val="26"/>
        </w:rPr>
        <w:t>эмоциональное</w:t>
      </w:r>
      <w:r w:rsidRPr="00F62DBE">
        <w:rPr>
          <w:rFonts w:ascii="Times New Roman" w:eastAsia="Times New Roman" w:hAnsi="Times New Roman" w:cs="Times New Roman"/>
          <w:sz w:val="26"/>
        </w:rPr>
        <w:tab/>
        <w:t>воздействие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цветовых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отношений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пространственной</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среде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плоскостном</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изображении.</w:t>
      </w:r>
    </w:p>
    <w:p w:rsidR="00F62DBE" w:rsidRPr="00F62DBE" w:rsidRDefault="00F62DBE" w:rsidP="00F62DBE">
      <w:pPr>
        <w:widowControl w:val="0"/>
        <w:autoSpaceDE w:val="0"/>
        <w:autoSpaceDN w:val="0"/>
        <w:spacing w:after="0" w:line="299" w:lineRule="exact"/>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Базовые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логические</w:t>
      </w:r>
      <w:r w:rsidRPr="00F62DBE">
        <w:rPr>
          <w:rFonts w:ascii="Times New Roman" w:eastAsia="Times New Roman" w:hAnsi="Times New Roman" w:cs="Times New Roman"/>
          <w:b/>
          <w:bCs/>
          <w:spacing w:val="-2"/>
          <w:sz w:val="26"/>
          <w:szCs w:val="26"/>
        </w:rPr>
        <w:t xml:space="preserve"> </w:t>
      </w:r>
      <w:r w:rsidRPr="00F62DBE">
        <w:rPr>
          <w:rFonts w:ascii="Times New Roman" w:eastAsia="Times New Roman" w:hAnsi="Times New Roman" w:cs="Times New Roman"/>
          <w:b/>
          <w:bCs/>
          <w:sz w:val="26"/>
          <w:szCs w:val="26"/>
        </w:rPr>
        <w:t>и</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исследовательские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действия:</w:t>
      </w:r>
    </w:p>
    <w:p w:rsidR="00F62DBE" w:rsidRPr="00F62DBE" w:rsidRDefault="00F62DBE" w:rsidP="00F62DBE">
      <w:pPr>
        <w:widowControl w:val="0"/>
        <w:numPr>
          <w:ilvl w:val="1"/>
          <w:numId w:val="9"/>
        </w:numPr>
        <w:tabs>
          <w:tab w:val="left" w:pos="581"/>
        </w:tabs>
        <w:autoSpaceDE w:val="0"/>
        <w:autoSpaceDN w:val="0"/>
        <w:spacing w:after="0" w:line="240" w:lineRule="auto"/>
        <w:ind w:right="114"/>
        <w:rPr>
          <w:rFonts w:ascii="Symbol" w:eastAsia="Times New Roman" w:hAnsi="Symbol" w:cs="Times New Roman"/>
          <w:sz w:val="26"/>
        </w:rPr>
      </w:pPr>
      <w:r w:rsidRPr="00F62DBE">
        <w:rPr>
          <w:rFonts w:ascii="Times New Roman" w:eastAsia="Times New Roman" w:hAnsi="Times New Roman" w:cs="Times New Roman"/>
          <w:sz w:val="26"/>
        </w:rPr>
        <w:t>проявлять</w:t>
      </w:r>
      <w:r w:rsidRPr="00F62DBE">
        <w:rPr>
          <w:rFonts w:ascii="Times New Roman" w:eastAsia="Times New Roman" w:hAnsi="Times New Roman" w:cs="Times New Roman"/>
          <w:spacing w:val="11"/>
          <w:sz w:val="26"/>
        </w:rPr>
        <w:t xml:space="preserve"> </w:t>
      </w:r>
      <w:r w:rsidRPr="00F62DBE">
        <w:rPr>
          <w:rFonts w:ascii="Times New Roman" w:eastAsia="Times New Roman" w:hAnsi="Times New Roman" w:cs="Times New Roman"/>
          <w:sz w:val="26"/>
        </w:rPr>
        <w:t>исследовательские,</w:t>
      </w:r>
      <w:r w:rsidRPr="00F62DBE">
        <w:rPr>
          <w:rFonts w:ascii="Times New Roman" w:eastAsia="Times New Roman" w:hAnsi="Times New Roman" w:cs="Times New Roman"/>
          <w:spacing w:val="14"/>
          <w:sz w:val="26"/>
        </w:rPr>
        <w:t xml:space="preserve"> </w:t>
      </w:r>
      <w:r w:rsidRPr="00F62DBE">
        <w:rPr>
          <w:rFonts w:ascii="Times New Roman" w:eastAsia="Times New Roman" w:hAnsi="Times New Roman" w:cs="Times New Roman"/>
          <w:sz w:val="26"/>
        </w:rPr>
        <w:t>экспериментальные</w:t>
      </w:r>
      <w:r w:rsidRPr="00F62DBE">
        <w:rPr>
          <w:rFonts w:ascii="Times New Roman" w:eastAsia="Times New Roman" w:hAnsi="Times New Roman" w:cs="Times New Roman"/>
          <w:spacing w:val="12"/>
          <w:sz w:val="26"/>
        </w:rPr>
        <w:t xml:space="preserve"> </w:t>
      </w:r>
      <w:r w:rsidRPr="00F62DBE">
        <w:rPr>
          <w:rFonts w:ascii="Times New Roman" w:eastAsia="Times New Roman" w:hAnsi="Times New Roman" w:cs="Times New Roman"/>
          <w:sz w:val="26"/>
        </w:rPr>
        <w:t>действия</w:t>
      </w:r>
      <w:r w:rsidRPr="00F62DBE">
        <w:rPr>
          <w:rFonts w:ascii="Times New Roman" w:eastAsia="Times New Roman" w:hAnsi="Times New Roman" w:cs="Times New Roman"/>
          <w:spacing w:val="15"/>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2"/>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14"/>
          <w:sz w:val="26"/>
        </w:rPr>
        <w:t xml:space="preserve"> </w:t>
      </w:r>
      <w:r w:rsidRPr="00F62DBE">
        <w:rPr>
          <w:rFonts w:ascii="Times New Roman" w:eastAsia="Times New Roman" w:hAnsi="Times New Roman" w:cs="Times New Roman"/>
          <w:sz w:val="26"/>
        </w:rPr>
        <w:t>освоения</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выразительных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свойств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различных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художественных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материалов;</w:t>
      </w:r>
    </w:p>
    <w:p w:rsidR="00F62DBE" w:rsidRPr="00F62DBE" w:rsidRDefault="00F62DBE" w:rsidP="00F62DBE">
      <w:pPr>
        <w:widowControl w:val="0"/>
        <w:numPr>
          <w:ilvl w:val="1"/>
          <w:numId w:val="9"/>
        </w:numPr>
        <w:tabs>
          <w:tab w:val="left" w:pos="581"/>
        </w:tabs>
        <w:autoSpaceDE w:val="0"/>
        <w:autoSpaceDN w:val="0"/>
        <w:spacing w:after="0" w:line="240" w:lineRule="auto"/>
        <w:ind w:right="116"/>
        <w:rPr>
          <w:rFonts w:ascii="Symbol" w:eastAsia="Times New Roman" w:hAnsi="Symbol" w:cs="Times New Roman"/>
          <w:sz w:val="26"/>
        </w:rPr>
      </w:pPr>
      <w:r w:rsidRPr="00F62DBE">
        <w:rPr>
          <w:rFonts w:ascii="Times New Roman" w:eastAsia="Times New Roman" w:hAnsi="Times New Roman" w:cs="Times New Roman"/>
          <w:sz w:val="26"/>
        </w:rPr>
        <w:t>проявлять</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творческие</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экспериментальные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действия</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самостоятельного</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выполнения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заданий;</w:t>
      </w:r>
    </w:p>
    <w:p w:rsidR="00F62DBE" w:rsidRPr="00F62DBE" w:rsidRDefault="00F62DBE" w:rsidP="00F62DBE">
      <w:pPr>
        <w:widowControl w:val="0"/>
        <w:autoSpaceDE w:val="0"/>
        <w:autoSpaceDN w:val="0"/>
        <w:spacing w:after="0" w:line="240" w:lineRule="auto"/>
        <w:rPr>
          <w:rFonts w:ascii="Symbol" w:eastAsia="Times New Roman" w:hAnsi="Symbol" w:cs="Times New Roman"/>
          <w:sz w:val="26"/>
        </w:rPr>
        <w:sectPr w:rsidR="00F62DBE" w:rsidRPr="00F62DBE">
          <w:pgSz w:w="11910" w:h="16840"/>
          <w:pgMar w:top="480" w:right="740" w:bottom="760" w:left="980" w:header="0" w:footer="576" w:gutter="0"/>
          <w:cols w:space="720"/>
        </w:sectPr>
      </w:pPr>
    </w:p>
    <w:p w:rsidR="00F62DBE" w:rsidRPr="00F62DBE" w:rsidRDefault="00F62DBE" w:rsidP="00F62DBE">
      <w:pPr>
        <w:widowControl w:val="0"/>
        <w:numPr>
          <w:ilvl w:val="1"/>
          <w:numId w:val="9"/>
        </w:numPr>
        <w:tabs>
          <w:tab w:val="left" w:pos="581"/>
        </w:tabs>
        <w:autoSpaceDE w:val="0"/>
        <w:autoSpaceDN w:val="0"/>
        <w:spacing w:before="70" w:after="0" w:line="240" w:lineRule="auto"/>
        <w:ind w:right="105"/>
        <w:jc w:val="both"/>
        <w:rPr>
          <w:rFonts w:ascii="Symbol" w:eastAsia="Times New Roman" w:hAnsi="Symbol" w:cs="Times New Roman"/>
          <w:sz w:val="26"/>
        </w:rPr>
      </w:pPr>
      <w:r w:rsidRPr="00F62DBE">
        <w:rPr>
          <w:rFonts w:ascii="Times New Roman" w:eastAsia="Times New Roman" w:hAnsi="Times New Roman" w:cs="Times New Roman"/>
          <w:sz w:val="26"/>
        </w:rPr>
        <w:lastRenderedPageBreak/>
        <w:t>проявлять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исследовательские 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аналитические действия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на основе определённых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учебных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установок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восприятия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произведений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изобразительного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искусства,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архитектуры</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продуктов</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детского</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художественного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творчества;</w:t>
      </w:r>
    </w:p>
    <w:p w:rsidR="00F62DBE" w:rsidRPr="00F62DBE" w:rsidRDefault="00F62DBE" w:rsidP="00F62DBE">
      <w:pPr>
        <w:widowControl w:val="0"/>
        <w:numPr>
          <w:ilvl w:val="1"/>
          <w:numId w:val="9"/>
        </w:numPr>
        <w:tabs>
          <w:tab w:val="left" w:pos="581"/>
        </w:tabs>
        <w:autoSpaceDE w:val="0"/>
        <w:autoSpaceDN w:val="0"/>
        <w:spacing w:after="0" w:line="240" w:lineRule="auto"/>
        <w:ind w:right="115"/>
        <w:jc w:val="both"/>
        <w:rPr>
          <w:rFonts w:ascii="Symbol" w:eastAsia="Times New Roman" w:hAnsi="Symbol" w:cs="Times New Roman"/>
          <w:sz w:val="26"/>
        </w:rPr>
      </w:pPr>
      <w:r w:rsidRPr="00F62DBE">
        <w:rPr>
          <w:rFonts w:ascii="Times New Roman" w:eastAsia="Times New Roman" w:hAnsi="Times New Roman" w:cs="Times New Roman"/>
          <w:sz w:val="26"/>
        </w:rPr>
        <w:t>использовать наблюдения для получения информации об особенностях объектов 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состояния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природы,</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предметного мира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человека,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городской</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среды;</w:t>
      </w:r>
    </w:p>
    <w:p w:rsidR="00F62DBE" w:rsidRPr="00F62DBE" w:rsidRDefault="00F62DBE" w:rsidP="00F62DBE">
      <w:pPr>
        <w:widowControl w:val="0"/>
        <w:numPr>
          <w:ilvl w:val="1"/>
          <w:numId w:val="9"/>
        </w:numPr>
        <w:tabs>
          <w:tab w:val="left" w:pos="581"/>
        </w:tabs>
        <w:autoSpaceDE w:val="0"/>
        <w:autoSpaceDN w:val="0"/>
        <w:spacing w:after="0" w:line="240" w:lineRule="auto"/>
        <w:ind w:right="111"/>
        <w:rPr>
          <w:rFonts w:ascii="Symbol" w:eastAsia="Times New Roman" w:hAnsi="Symbol" w:cs="Times New Roman"/>
          <w:sz w:val="26"/>
        </w:rPr>
      </w:pP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39"/>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41"/>
          <w:sz w:val="26"/>
        </w:rPr>
        <w:t xml:space="preserve"> </w:t>
      </w:r>
      <w:r w:rsidRPr="00F62DBE">
        <w:rPr>
          <w:rFonts w:ascii="Times New Roman" w:eastAsia="Times New Roman" w:hAnsi="Times New Roman" w:cs="Times New Roman"/>
          <w:sz w:val="26"/>
        </w:rPr>
        <w:t>оценивать</w:t>
      </w:r>
      <w:r w:rsidRPr="00F62DBE">
        <w:rPr>
          <w:rFonts w:ascii="Times New Roman" w:eastAsia="Times New Roman" w:hAnsi="Times New Roman" w:cs="Times New Roman"/>
          <w:spacing w:val="40"/>
          <w:sz w:val="26"/>
        </w:rPr>
        <w:t xml:space="preserve"> </w:t>
      </w:r>
      <w:r w:rsidRPr="00F62DBE">
        <w:rPr>
          <w:rFonts w:ascii="Times New Roman" w:eastAsia="Times New Roman" w:hAnsi="Times New Roman" w:cs="Times New Roman"/>
          <w:sz w:val="26"/>
        </w:rPr>
        <w:t>с</w:t>
      </w:r>
      <w:r w:rsidRPr="00F62DBE">
        <w:rPr>
          <w:rFonts w:ascii="Times New Roman" w:eastAsia="Times New Roman" w:hAnsi="Times New Roman" w:cs="Times New Roman"/>
          <w:spacing w:val="40"/>
          <w:sz w:val="26"/>
        </w:rPr>
        <w:t xml:space="preserve"> </w:t>
      </w:r>
      <w:r w:rsidRPr="00F62DBE">
        <w:rPr>
          <w:rFonts w:ascii="Times New Roman" w:eastAsia="Times New Roman" w:hAnsi="Times New Roman" w:cs="Times New Roman"/>
          <w:sz w:val="26"/>
        </w:rPr>
        <w:t>позиций</w:t>
      </w:r>
      <w:r w:rsidRPr="00F62DBE">
        <w:rPr>
          <w:rFonts w:ascii="Times New Roman" w:eastAsia="Times New Roman" w:hAnsi="Times New Roman" w:cs="Times New Roman"/>
          <w:spacing w:val="41"/>
          <w:sz w:val="26"/>
        </w:rPr>
        <w:t xml:space="preserve"> </w:t>
      </w:r>
      <w:r w:rsidRPr="00F62DBE">
        <w:rPr>
          <w:rFonts w:ascii="Times New Roman" w:eastAsia="Times New Roman" w:hAnsi="Times New Roman" w:cs="Times New Roman"/>
          <w:sz w:val="26"/>
        </w:rPr>
        <w:t>эстетических</w:t>
      </w:r>
      <w:r w:rsidRPr="00F62DBE">
        <w:rPr>
          <w:rFonts w:ascii="Times New Roman" w:eastAsia="Times New Roman" w:hAnsi="Times New Roman" w:cs="Times New Roman"/>
          <w:spacing w:val="40"/>
          <w:sz w:val="26"/>
        </w:rPr>
        <w:t xml:space="preserve"> </w:t>
      </w:r>
      <w:r w:rsidRPr="00F62DBE">
        <w:rPr>
          <w:rFonts w:ascii="Times New Roman" w:eastAsia="Times New Roman" w:hAnsi="Times New Roman" w:cs="Times New Roman"/>
          <w:sz w:val="26"/>
        </w:rPr>
        <w:t>категорий</w:t>
      </w:r>
      <w:r w:rsidRPr="00F62DBE">
        <w:rPr>
          <w:rFonts w:ascii="Times New Roman" w:eastAsia="Times New Roman" w:hAnsi="Times New Roman" w:cs="Times New Roman"/>
          <w:spacing w:val="40"/>
          <w:sz w:val="26"/>
        </w:rPr>
        <w:t xml:space="preserve"> </w:t>
      </w:r>
      <w:r w:rsidRPr="00F62DBE">
        <w:rPr>
          <w:rFonts w:ascii="Times New Roman" w:eastAsia="Times New Roman" w:hAnsi="Times New Roman" w:cs="Times New Roman"/>
          <w:sz w:val="26"/>
        </w:rPr>
        <w:t>явления</w:t>
      </w:r>
      <w:r w:rsidRPr="00F62DBE">
        <w:rPr>
          <w:rFonts w:ascii="Times New Roman" w:eastAsia="Times New Roman" w:hAnsi="Times New Roman" w:cs="Times New Roman"/>
          <w:spacing w:val="42"/>
          <w:sz w:val="26"/>
        </w:rPr>
        <w:t xml:space="preserve"> </w:t>
      </w:r>
      <w:r w:rsidRPr="00F62DBE">
        <w:rPr>
          <w:rFonts w:ascii="Times New Roman" w:eastAsia="Times New Roman" w:hAnsi="Times New Roman" w:cs="Times New Roman"/>
          <w:sz w:val="26"/>
        </w:rPr>
        <w:t>природы</w:t>
      </w:r>
      <w:r w:rsidRPr="00F62DBE">
        <w:rPr>
          <w:rFonts w:ascii="Times New Roman" w:eastAsia="Times New Roman" w:hAnsi="Times New Roman" w:cs="Times New Roman"/>
          <w:spacing w:val="40"/>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предметно-пространственную среду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жизни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человека;</w:t>
      </w:r>
    </w:p>
    <w:p w:rsidR="00F62DBE" w:rsidRPr="00F62DBE" w:rsidRDefault="00F62DBE" w:rsidP="00F62DBE">
      <w:pPr>
        <w:widowControl w:val="0"/>
        <w:numPr>
          <w:ilvl w:val="1"/>
          <w:numId w:val="9"/>
        </w:numPr>
        <w:tabs>
          <w:tab w:val="left" w:pos="581"/>
        </w:tabs>
        <w:autoSpaceDE w:val="0"/>
        <w:autoSpaceDN w:val="0"/>
        <w:spacing w:after="0" w:line="240" w:lineRule="auto"/>
        <w:ind w:right="112"/>
        <w:rPr>
          <w:rFonts w:ascii="Symbol" w:eastAsia="Times New Roman" w:hAnsi="Symbol" w:cs="Times New Roman"/>
          <w:sz w:val="26"/>
        </w:rPr>
      </w:pPr>
      <w:r w:rsidRPr="00F62DBE">
        <w:rPr>
          <w:rFonts w:ascii="Times New Roman" w:eastAsia="Times New Roman" w:hAnsi="Times New Roman" w:cs="Times New Roman"/>
          <w:sz w:val="26"/>
        </w:rPr>
        <w:t>формулировать</w:t>
      </w:r>
      <w:r w:rsidRPr="00F62DBE">
        <w:rPr>
          <w:rFonts w:ascii="Times New Roman" w:eastAsia="Times New Roman" w:hAnsi="Times New Roman" w:cs="Times New Roman"/>
          <w:spacing w:val="45"/>
          <w:sz w:val="26"/>
        </w:rPr>
        <w:t xml:space="preserve"> </w:t>
      </w:r>
      <w:r w:rsidRPr="00F62DBE">
        <w:rPr>
          <w:rFonts w:ascii="Times New Roman" w:eastAsia="Times New Roman" w:hAnsi="Times New Roman" w:cs="Times New Roman"/>
          <w:sz w:val="26"/>
        </w:rPr>
        <w:t>выводы,</w:t>
      </w:r>
      <w:r w:rsidRPr="00F62DBE">
        <w:rPr>
          <w:rFonts w:ascii="Times New Roman" w:eastAsia="Times New Roman" w:hAnsi="Times New Roman" w:cs="Times New Roman"/>
          <w:spacing w:val="46"/>
          <w:sz w:val="26"/>
        </w:rPr>
        <w:t xml:space="preserve"> </w:t>
      </w:r>
      <w:r w:rsidRPr="00F62DBE">
        <w:rPr>
          <w:rFonts w:ascii="Times New Roman" w:eastAsia="Times New Roman" w:hAnsi="Times New Roman" w:cs="Times New Roman"/>
          <w:sz w:val="26"/>
        </w:rPr>
        <w:t>соответствующие</w:t>
      </w:r>
      <w:r w:rsidRPr="00F62DBE">
        <w:rPr>
          <w:rFonts w:ascii="Times New Roman" w:eastAsia="Times New Roman" w:hAnsi="Times New Roman" w:cs="Times New Roman"/>
          <w:spacing w:val="46"/>
          <w:sz w:val="26"/>
        </w:rPr>
        <w:t xml:space="preserve"> </w:t>
      </w:r>
      <w:r w:rsidRPr="00F62DBE">
        <w:rPr>
          <w:rFonts w:ascii="Times New Roman" w:eastAsia="Times New Roman" w:hAnsi="Times New Roman" w:cs="Times New Roman"/>
          <w:sz w:val="26"/>
        </w:rPr>
        <w:t>эстетическим,</w:t>
      </w:r>
      <w:r w:rsidRPr="00F62DBE">
        <w:rPr>
          <w:rFonts w:ascii="Times New Roman" w:eastAsia="Times New Roman" w:hAnsi="Times New Roman" w:cs="Times New Roman"/>
          <w:spacing w:val="46"/>
          <w:sz w:val="26"/>
        </w:rPr>
        <w:t xml:space="preserve"> </w:t>
      </w:r>
      <w:r w:rsidRPr="00F62DBE">
        <w:rPr>
          <w:rFonts w:ascii="Times New Roman" w:eastAsia="Times New Roman" w:hAnsi="Times New Roman" w:cs="Times New Roman"/>
          <w:sz w:val="26"/>
        </w:rPr>
        <w:t>аналитическим</w:t>
      </w:r>
      <w:r w:rsidRPr="00F62DBE">
        <w:rPr>
          <w:rFonts w:ascii="Times New Roman" w:eastAsia="Times New Roman" w:hAnsi="Times New Roman" w:cs="Times New Roman"/>
          <w:spacing w:val="46"/>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46"/>
          <w:sz w:val="26"/>
        </w:rPr>
        <w:t xml:space="preserve"> </w:t>
      </w:r>
      <w:r w:rsidRPr="00F62DBE">
        <w:rPr>
          <w:rFonts w:ascii="Times New Roman" w:eastAsia="Times New Roman" w:hAnsi="Times New Roman" w:cs="Times New Roman"/>
          <w:sz w:val="26"/>
        </w:rPr>
        <w:t>другим</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учебным</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установкам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результатам</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проведённого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наблюдения;</w:t>
      </w:r>
    </w:p>
    <w:p w:rsidR="00F62DBE" w:rsidRPr="00F62DBE" w:rsidRDefault="00F62DBE" w:rsidP="00F62DBE">
      <w:pPr>
        <w:widowControl w:val="0"/>
        <w:numPr>
          <w:ilvl w:val="1"/>
          <w:numId w:val="9"/>
        </w:numPr>
        <w:tabs>
          <w:tab w:val="left" w:pos="581"/>
          <w:tab w:val="left" w:pos="2262"/>
          <w:tab w:val="left" w:pos="5106"/>
          <w:tab w:val="left" w:pos="6275"/>
          <w:tab w:val="left" w:pos="6865"/>
          <w:tab w:val="left" w:pos="8430"/>
          <w:tab w:val="left" w:pos="9935"/>
        </w:tabs>
        <w:autoSpaceDE w:val="0"/>
        <w:autoSpaceDN w:val="0"/>
        <w:spacing w:after="0" w:line="240" w:lineRule="auto"/>
        <w:ind w:right="110"/>
        <w:rPr>
          <w:rFonts w:ascii="Symbol" w:eastAsia="Times New Roman" w:hAnsi="Symbol" w:cs="Times New Roman"/>
          <w:sz w:val="26"/>
        </w:rPr>
      </w:pPr>
      <w:r w:rsidRPr="00F62DBE">
        <w:rPr>
          <w:rFonts w:ascii="Times New Roman" w:eastAsia="Times New Roman" w:hAnsi="Times New Roman" w:cs="Times New Roman"/>
          <w:sz w:val="26"/>
        </w:rPr>
        <w:t>использовать</w:t>
      </w:r>
      <w:r w:rsidRPr="00F62DBE">
        <w:rPr>
          <w:rFonts w:ascii="Times New Roman" w:eastAsia="Times New Roman" w:hAnsi="Times New Roman" w:cs="Times New Roman"/>
          <w:sz w:val="26"/>
        </w:rPr>
        <w:tab/>
        <w:t>знаково-символические</w:t>
      </w:r>
      <w:r w:rsidRPr="00F62DBE">
        <w:rPr>
          <w:rFonts w:ascii="Times New Roman" w:eastAsia="Times New Roman" w:hAnsi="Times New Roman" w:cs="Times New Roman"/>
          <w:sz w:val="26"/>
        </w:rPr>
        <w:tab/>
        <w:t>средства</w:t>
      </w:r>
      <w:r w:rsidRPr="00F62DBE">
        <w:rPr>
          <w:rFonts w:ascii="Times New Roman" w:eastAsia="Times New Roman" w:hAnsi="Times New Roman" w:cs="Times New Roman"/>
          <w:sz w:val="26"/>
        </w:rPr>
        <w:tab/>
        <w:t>для</w:t>
      </w:r>
      <w:r w:rsidRPr="00F62DBE">
        <w:rPr>
          <w:rFonts w:ascii="Times New Roman" w:eastAsia="Times New Roman" w:hAnsi="Times New Roman" w:cs="Times New Roman"/>
          <w:sz w:val="26"/>
        </w:rPr>
        <w:tab/>
        <w:t>составления</w:t>
      </w:r>
      <w:r w:rsidRPr="00F62DBE">
        <w:rPr>
          <w:rFonts w:ascii="Times New Roman" w:eastAsia="Times New Roman" w:hAnsi="Times New Roman" w:cs="Times New Roman"/>
          <w:sz w:val="26"/>
        </w:rPr>
        <w:tab/>
        <w:t>орнаментов</w:t>
      </w:r>
      <w:r w:rsidRPr="00F62DBE">
        <w:rPr>
          <w:rFonts w:ascii="Times New Roman" w:eastAsia="Times New Roman" w:hAnsi="Times New Roman" w:cs="Times New Roman"/>
          <w:sz w:val="26"/>
        </w:rPr>
        <w:tab/>
      </w:r>
      <w:r w:rsidRPr="00F62DBE">
        <w:rPr>
          <w:rFonts w:ascii="Times New Roman" w:eastAsia="Times New Roman" w:hAnsi="Times New Roman" w:cs="Times New Roman"/>
          <w:spacing w:val="-3"/>
          <w:sz w:val="26"/>
        </w:rPr>
        <w:t>и</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декоративных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композиций;</w:t>
      </w:r>
    </w:p>
    <w:p w:rsidR="00F62DBE" w:rsidRPr="00F62DBE" w:rsidRDefault="00F62DBE" w:rsidP="00F62DBE">
      <w:pPr>
        <w:widowControl w:val="0"/>
        <w:numPr>
          <w:ilvl w:val="1"/>
          <w:numId w:val="9"/>
        </w:numPr>
        <w:tabs>
          <w:tab w:val="left" w:pos="581"/>
          <w:tab w:val="left" w:pos="2866"/>
          <w:tab w:val="left" w:pos="4623"/>
          <w:tab w:val="left" w:pos="5947"/>
          <w:tab w:val="left" w:pos="6448"/>
          <w:tab w:val="left" w:pos="7352"/>
          <w:tab w:val="left" w:pos="7789"/>
          <w:tab w:val="left" w:pos="9799"/>
        </w:tabs>
        <w:autoSpaceDE w:val="0"/>
        <w:autoSpaceDN w:val="0"/>
        <w:spacing w:after="0" w:line="240" w:lineRule="auto"/>
        <w:ind w:right="116"/>
        <w:rPr>
          <w:rFonts w:ascii="Symbol" w:eastAsia="Times New Roman" w:hAnsi="Symbol" w:cs="Times New Roman"/>
          <w:sz w:val="26"/>
        </w:rPr>
      </w:pPr>
      <w:r w:rsidRPr="00F62DBE">
        <w:rPr>
          <w:rFonts w:ascii="Times New Roman" w:eastAsia="Times New Roman" w:hAnsi="Times New Roman" w:cs="Times New Roman"/>
          <w:sz w:val="26"/>
        </w:rPr>
        <w:t>классифицировать</w:t>
      </w:r>
      <w:r w:rsidRPr="00F62DBE">
        <w:rPr>
          <w:rFonts w:ascii="Times New Roman" w:eastAsia="Times New Roman" w:hAnsi="Times New Roman" w:cs="Times New Roman"/>
          <w:sz w:val="26"/>
        </w:rPr>
        <w:tab/>
        <w:t>произведения</w:t>
      </w:r>
      <w:r w:rsidRPr="00F62DBE">
        <w:rPr>
          <w:rFonts w:ascii="Times New Roman" w:eastAsia="Times New Roman" w:hAnsi="Times New Roman" w:cs="Times New Roman"/>
          <w:sz w:val="26"/>
        </w:rPr>
        <w:tab/>
        <w:t>искусства</w:t>
      </w:r>
      <w:r w:rsidRPr="00F62DBE">
        <w:rPr>
          <w:rFonts w:ascii="Times New Roman" w:eastAsia="Times New Roman" w:hAnsi="Times New Roman" w:cs="Times New Roman"/>
          <w:sz w:val="26"/>
        </w:rPr>
        <w:tab/>
        <w:t>по</w:t>
      </w:r>
      <w:r w:rsidRPr="00F62DBE">
        <w:rPr>
          <w:rFonts w:ascii="Times New Roman" w:eastAsia="Times New Roman" w:hAnsi="Times New Roman" w:cs="Times New Roman"/>
          <w:sz w:val="26"/>
        </w:rPr>
        <w:tab/>
        <w:t>видам</w:t>
      </w:r>
      <w:r w:rsidRPr="00F62DBE">
        <w:rPr>
          <w:rFonts w:ascii="Times New Roman" w:eastAsia="Times New Roman" w:hAnsi="Times New Roman" w:cs="Times New Roman"/>
          <w:sz w:val="26"/>
        </w:rPr>
        <w:tab/>
        <w:t>и,</w:t>
      </w:r>
      <w:r w:rsidRPr="00F62DBE">
        <w:rPr>
          <w:rFonts w:ascii="Times New Roman" w:eastAsia="Times New Roman" w:hAnsi="Times New Roman" w:cs="Times New Roman"/>
          <w:sz w:val="26"/>
        </w:rPr>
        <w:tab/>
        <w:t>соответственно,</w:t>
      </w:r>
      <w:r w:rsidRPr="00F62DBE">
        <w:rPr>
          <w:rFonts w:ascii="Times New Roman" w:eastAsia="Times New Roman" w:hAnsi="Times New Roman" w:cs="Times New Roman"/>
          <w:sz w:val="26"/>
        </w:rPr>
        <w:tab/>
      </w:r>
      <w:r w:rsidRPr="00F62DBE">
        <w:rPr>
          <w:rFonts w:ascii="Times New Roman" w:eastAsia="Times New Roman" w:hAnsi="Times New Roman" w:cs="Times New Roman"/>
          <w:spacing w:val="-2"/>
          <w:sz w:val="26"/>
        </w:rPr>
        <w:t>по</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назначению</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в жизни людей;</w:t>
      </w:r>
    </w:p>
    <w:p w:rsidR="00F62DBE" w:rsidRPr="00F62DBE" w:rsidRDefault="00F62DBE" w:rsidP="00F62DBE">
      <w:pPr>
        <w:widowControl w:val="0"/>
        <w:numPr>
          <w:ilvl w:val="1"/>
          <w:numId w:val="9"/>
        </w:numPr>
        <w:tabs>
          <w:tab w:val="left" w:pos="581"/>
        </w:tabs>
        <w:autoSpaceDE w:val="0"/>
        <w:autoSpaceDN w:val="0"/>
        <w:spacing w:after="0" w:line="240" w:lineRule="auto"/>
        <w:ind w:right="105"/>
        <w:rPr>
          <w:rFonts w:ascii="Symbol" w:eastAsia="Times New Roman" w:hAnsi="Symbol" w:cs="Times New Roman"/>
          <w:sz w:val="26"/>
        </w:rPr>
      </w:pPr>
      <w:r w:rsidRPr="00F62DBE">
        <w:rPr>
          <w:rFonts w:ascii="Times New Roman" w:eastAsia="Times New Roman" w:hAnsi="Times New Roman" w:cs="Times New Roman"/>
          <w:sz w:val="26"/>
        </w:rPr>
        <w:t>классифицировать</w:t>
      </w:r>
      <w:r w:rsidRPr="00F62DBE">
        <w:rPr>
          <w:rFonts w:ascii="Times New Roman" w:eastAsia="Times New Roman" w:hAnsi="Times New Roman" w:cs="Times New Roman"/>
          <w:spacing w:val="24"/>
          <w:sz w:val="26"/>
        </w:rPr>
        <w:t xml:space="preserve"> </w:t>
      </w:r>
      <w:r w:rsidRPr="00F62DBE">
        <w:rPr>
          <w:rFonts w:ascii="Times New Roman" w:eastAsia="Times New Roman" w:hAnsi="Times New Roman" w:cs="Times New Roman"/>
          <w:sz w:val="26"/>
        </w:rPr>
        <w:t>произведения</w:t>
      </w:r>
      <w:r w:rsidRPr="00F62DBE">
        <w:rPr>
          <w:rFonts w:ascii="Times New Roman" w:eastAsia="Times New Roman" w:hAnsi="Times New Roman" w:cs="Times New Roman"/>
          <w:spacing w:val="26"/>
          <w:sz w:val="26"/>
        </w:rPr>
        <w:t xml:space="preserve"> </w:t>
      </w:r>
      <w:r w:rsidRPr="00F62DBE">
        <w:rPr>
          <w:rFonts w:ascii="Times New Roman" w:eastAsia="Times New Roman" w:hAnsi="Times New Roman" w:cs="Times New Roman"/>
          <w:sz w:val="26"/>
        </w:rPr>
        <w:t>изобразительного</w:t>
      </w:r>
      <w:r w:rsidRPr="00F62DBE">
        <w:rPr>
          <w:rFonts w:ascii="Times New Roman" w:eastAsia="Times New Roman" w:hAnsi="Times New Roman" w:cs="Times New Roman"/>
          <w:spacing w:val="25"/>
          <w:sz w:val="26"/>
        </w:rPr>
        <w:t xml:space="preserve"> </w:t>
      </w:r>
      <w:r w:rsidRPr="00F62DBE">
        <w:rPr>
          <w:rFonts w:ascii="Times New Roman" w:eastAsia="Times New Roman" w:hAnsi="Times New Roman" w:cs="Times New Roman"/>
          <w:sz w:val="26"/>
        </w:rPr>
        <w:t>искусства</w:t>
      </w:r>
      <w:r w:rsidRPr="00F62DBE">
        <w:rPr>
          <w:rFonts w:ascii="Times New Roman" w:eastAsia="Times New Roman" w:hAnsi="Times New Roman" w:cs="Times New Roman"/>
          <w:spacing w:val="25"/>
          <w:sz w:val="26"/>
        </w:rPr>
        <w:t xml:space="preserve"> </w:t>
      </w:r>
      <w:r w:rsidRPr="00F62DBE">
        <w:rPr>
          <w:rFonts w:ascii="Times New Roman" w:eastAsia="Times New Roman" w:hAnsi="Times New Roman" w:cs="Times New Roman"/>
          <w:sz w:val="26"/>
        </w:rPr>
        <w:t>по</w:t>
      </w:r>
      <w:r w:rsidRPr="00F62DBE">
        <w:rPr>
          <w:rFonts w:ascii="Times New Roman" w:eastAsia="Times New Roman" w:hAnsi="Times New Roman" w:cs="Times New Roman"/>
          <w:spacing w:val="27"/>
          <w:sz w:val="26"/>
        </w:rPr>
        <w:t xml:space="preserve"> </w:t>
      </w:r>
      <w:r w:rsidRPr="00F62DBE">
        <w:rPr>
          <w:rFonts w:ascii="Times New Roman" w:eastAsia="Times New Roman" w:hAnsi="Times New Roman" w:cs="Times New Roman"/>
          <w:sz w:val="26"/>
        </w:rPr>
        <w:t>жанрам</w:t>
      </w:r>
      <w:r w:rsidRPr="00F62DBE">
        <w:rPr>
          <w:rFonts w:ascii="Times New Roman" w:eastAsia="Times New Roman" w:hAnsi="Times New Roman" w:cs="Times New Roman"/>
          <w:spacing w:val="25"/>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25"/>
          <w:sz w:val="26"/>
        </w:rPr>
        <w:t xml:space="preserve"> </w:t>
      </w:r>
      <w:r w:rsidRPr="00F62DBE">
        <w:rPr>
          <w:rFonts w:ascii="Times New Roman" w:eastAsia="Times New Roman" w:hAnsi="Times New Roman" w:cs="Times New Roman"/>
          <w:sz w:val="26"/>
        </w:rPr>
        <w:t>качестве</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инструмента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анализа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содержания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произведений;</w:t>
      </w:r>
    </w:p>
    <w:p w:rsidR="00F62DBE" w:rsidRPr="00F62DBE" w:rsidRDefault="00F62DBE" w:rsidP="00F62DBE">
      <w:pPr>
        <w:widowControl w:val="0"/>
        <w:numPr>
          <w:ilvl w:val="1"/>
          <w:numId w:val="9"/>
        </w:numPr>
        <w:tabs>
          <w:tab w:val="left" w:pos="581"/>
        </w:tabs>
        <w:autoSpaceDE w:val="0"/>
        <w:autoSpaceDN w:val="0"/>
        <w:spacing w:after="0" w:line="318" w:lineRule="exact"/>
        <w:ind w:hanging="361"/>
        <w:rPr>
          <w:rFonts w:ascii="Symbol" w:eastAsia="Times New Roman" w:hAnsi="Symbol" w:cs="Times New Roman"/>
          <w:sz w:val="26"/>
        </w:rPr>
      </w:pPr>
      <w:r w:rsidRPr="00F62DBE">
        <w:rPr>
          <w:rFonts w:ascii="Times New Roman" w:eastAsia="Times New Roman" w:hAnsi="Times New Roman" w:cs="Times New Roman"/>
          <w:sz w:val="26"/>
        </w:rPr>
        <w:t>ставить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использовать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вопросы</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как</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исследовательский</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инструмент</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познания.</w:t>
      </w:r>
    </w:p>
    <w:p w:rsidR="00F62DBE" w:rsidRPr="00F62DBE" w:rsidRDefault="00F62DBE" w:rsidP="00F62DBE">
      <w:pPr>
        <w:widowControl w:val="0"/>
        <w:autoSpaceDE w:val="0"/>
        <w:autoSpaceDN w:val="0"/>
        <w:spacing w:after="0" w:line="299" w:lineRule="exact"/>
        <w:ind w:left="297"/>
        <w:outlineLvl w:val="2"/>
        <w:rPr>
          <w:rFonts w:ascii="Times New Roman" w:eastAsia="Times New Roman" w:hAnsi="Times New Roman" w:cs="Times New Roman"/>
          <w:b/>
          <w:bCs/>
          <w:i/>
          <w:iCs/>
          <w:sz w:val="26"/>
          <w:szCs w:val="26"/>
        </w:rPr>
      </w:pPr>
      <w:r w:rsidRPr="00F62DBE">
        <w:rPr>
          <w:rFonts w:ascii="Times New Roman" w:eastAsia="Times New Roman" w:hAnsi="Times New Roman" w:cs="Times New Roman"/>
          <w:b/>
          <w:bCs/>
          <w:i/>
          <w:iCs/>
          <w:sz w:val="26"/>
          <w:szCs w:val="26"/>
        </w:rPr>
        <w:t>Работа</w:t>
      </w:r>
      <w:r w:rsidRPr="00F62DBE">
        <w:rPr>
          <w:rFonts w:ascii="Times New Roman" w:eastAsia="Times New Roman" w:hAnsi="Times New Roman" w:cs="Times New Roman"/>
          <w:b/>
          <w:bCs/>
          <w:i/>
          <w:iCs/>
          <w:spacing w:val="-5"/>
          <w:sz w:val="26"/>
          <w:szCs w:val="26"/>
        </w:rPr>
        <w:t xml:space="preserve"> </w:t>
      </w:r>
      <w:r w:rsidRPr="00F62DBE">
        <w:rPr>
          <w:rFonts w:ascii="Times New Roman" w:eastAsia="Times New Roman" w:hAnsi="Times New Roman" w:cs="Times New Roman"/>
          <w:b/>
          <w:bCs/>
          <w:i/>
          <w:iCs/>
          <w:sz w:val="26"/>
          <w:szCs w:val="26"/>
        </w:rPr>
        <w:t>с</w:t>
      </w:r>
      <w:r w:rsidRPr="00F62DBE">
        <w:rPr>
          <w:rFonts w:ascii="Times New Roman" w:eastAsia="Times New Roman" w:hAnsi="Times New Roman" w:cs="Times New Roman"/>
          <w:b/>
          <w:bCs/>
          <w:i/>
          <w:iCs/>
          <w:spacing w:val="-2"/>
          <w:sz w:val="26"/>
          <w:szCs w:val="26"/>
        </w:rPr>
        <w:t xml:space="preserve"> </w:t>
      </w:r>
      <w:r w:rsidRPr="00F62DBE">
        <w:rPr>
          <w:rFonts w:ascii="Times New Roman" w:eastAsia="Times New Roman" w:hAnsi="Times New Roman" w:cs="Times New Roman"/>
          <w:b/>
          <w:bCs/>
          <w:i/>
          <w:iCs/>
          <w:sz w:val="26"/>
          <w:szCs w:val="26"/>
        </w:rPr>
        <w:t>информацией:</w:t>
      </w:r>
    </w:p>
    <w:p w:rsidR="00F62DBE" w:rsidRPr="00F62DBE" w:rsidRDefault="00F62DBE" w:rsidP="00F62DBE">
      <w:pPr>
        <w:widowControl w:val="0"/>
        <w:numPr>
          <w:ilvl w:val="1"/>
          <w:numId w:val="9"/>
        </w:numPr>
        <w:tabs>
          <w:tab w:val="left" w:pos="581"/>
        </w:tabs>
        <w:autoSpaceDE w:val="0"/>
        <w:autoSpaceDN w:val="0"/>
        <w:spacing w:after="0" w:line="317" w:lineRule="exact"/>
        <w:ind w:hanging="361"/>
        <w:rPr>
          <w:rFonts w:ascii="Symbol" w:eastAsia="Times New Roman" w:hAnsi="Symbol" w:cs="Times New Roman"/>
          <w:sz w:val="26"/>
        </w:rPr>
      </w:pPr>
      <w:r w:rsidRPr="00F62DBE">
        <w:rPr>
          <w:rFonts w:ascii="Times New Roman" w:eastAsia="Times New Roman" w:hAnsi="Times New Roman" w:cs="Times New Roman"/>
          <w:sz w:val="26"/>
        </w:rPr>
        <w:t>использовать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электронные</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образовательные</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ресурсы;</w:t>
      </w:r>
    </w:p>
    <w:p w:rsidR="00F62DBE" w:rsidRPr="00F62DBE" w:rsidRDefault="00F62DBE" w:rsidP="00F62DBE">
      <w:pPr>
        <w:widowControl w:val="0"/>
        <w:numPr>
          <w:ilvl w:val="1"/>
          <w:numId w:val="9"/>
        </w:numPr>
        <w:tabs>
          <w:tab w:val="left" w:pos="581"/>
        </w:tabs>
        <w:autoSpaceDE w:val="0"/>
        <w:autoSpaceDN w:val="0"/>
        <w:spacing w:after="0" w:line="317" w:lineRule="exact"/>
        <w:ind w:hanging="361"/>
        <w:rPr>
          <w:rFonts w:ascii="Symbol" w:eastAsia="Times New Roman" w:hAnsi="Symbol" w:cs="Times New Roman"/>
          <w:sz w:val="26"/>
        </w:rPr>
      </w:pPr>
      <w:r w:rsidRPr="00F62DBE">
        <w:rPr>
          <w:rFonts w:ascii="Times New Roman" w:eastAsia="Times New Roman" w:hAnsi="Times New Roman" w:cs="Times New Roman"/>
          <w:sz w:val="26"/>
        </w:rPr>
        <w:t>уметь</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работать с</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электронными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учебниками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учебными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пособиями;</w:t>
      </w:r>
    </w:p>
    <w:p w:rsidR="00F62DBE" w:rsidRPr="00F62DBE" w:rsidRDefault="00F62DBE" w:rsidP="00F62DBE">
      <w:pPr>
        <w:widowControl w:val="0"/>
        <w:numPr>
          <w:ilvl w:val="1"/>
          <w:numId w:val="9"/>
        </w:numPr>
        <w:tabs>
          <w:tab w:val="left" w:pos="581"/>
        </w:tabs>
        <w:autoSpaceDE w:val="0"/>
        <w:autoSpaceDN w:val="0"/>
        <w:spacing w:after="0" w:line="240" w:lineRule="auto"/>
        <w:ind w:right="112"/>
        <w:jc w:val="both"/>
        <w:rPr>
          <w:rFonts w:ascii="Symbol" w:eastAsia="Times New Roman" w:hAnsi="Symbol" w:cs="Times New Roman"/>
          <w:sz w:val="26"/>
        </w:rPr>
      </w:pPr>
      <w:r w:rsidRPr="00F62DBE">
        <w:rPr>
          <w:rFonts w:ascii="Times New Roman" w:eastAsia="Times New Roman" w:hAnsi="Times New Roman" w:cs="Times New Roman"/>
          <w:sz w:val="26"/>
        </w:rPr>
        <w:t>выбирать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источник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для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получения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информации: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поисковые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системы</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Интернета,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цифровые электронные средства, справочники, художественные альбомы и детские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книги;</w:t>
      </w:r>
    </w:p>
    <w:p w:rsidR="00F62DBE" w:rsidRPr="00F62DBE" w:rsidRDefault="00F62DBE" w:rsidP="00F62DBE">
      <w:pPr>
        <w:widowControl w:val="0"/>
        <w:numPr>
          <w:ilvl w:val="1"/>
          <w:numId w:val="9"/>
        </w:numPr>
        <w:tabs>
          <w:tab w:val="left" w:pos="581"/>
        </w:tabs>
        <w:autoSpaceDE w:val="0"/>
        <w:autoSpaceDN w:val="0"/>
        <w:spacing w:after="0" w:line="240" w:lineRule="auto"/>
        <w:ind w:right="112"/>
        <w:jc w:val="both"/>
        <w:rPr>
          <w:rFonts w:ascii="Symbol" w:eastAsia="Times New Roman" w:hAnsi="Symbol" w:cs="Times New Roman"/>
          <w:sz w:val="26"/>
        </w:rPr>
      </w:pP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интерпретировать,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обобщать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систематизировать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информацию,</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представленную 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произведениях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искусства,</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текстах, таблицах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схемах;</w:t>
      </w:r>
    </w:p>
    <w:p w:rsidR="00F62DBE" w:rsidRPr="00F62DBE" w:rsidRDefault="00F62DBE" w:rsidP="00F62DBE">
      <w:pPr>
        <w:widowControl w:val="0"/>
        <w:numPr>
          <w:ilvl w:val="1"/>
          <w:numId w:val="9"/>
        </w:numPr>
        <w:tabs>
          <w:tab w:val="left" w:pos="581"/>
        </w:tabs>
        <w:autoSpaceDE w:val="0"/>
        <w:autoSpaceDN w:val="0"/>
        <w:spacing w:after="0" w:line="240" w:lineRule="auto"/>
        <w:ind w:right="114"/>
        <w:jc w:val="both"/>
        <w:rPr>
          <w:rFonts w:ascii="Symbol" w:eastAsia="Times New Roman" w:hAnsi="Symbol" w:cs="Times New Roman"/>
          <w:sz w:val="26"/>
        </w:rPr>
      </w:pPr>
      <w:r w:rsidRPr="00F62DBE">
        <w:rPr>
          <w:rFonts w:ascii="Times New Roman" w:eastAsia="Times New Roman" w:hAnsi="Times New Roman" w:cs="Times New Roman"/>
          <w:sz w:val="26"/>
        </w:rPr>
        <w:t>самостоятельно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готовить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информацию</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на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заданную</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или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выбранную</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тему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представлять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её</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различных</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видах:</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рисунках</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эскизах,</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электронных</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презентациях;</w:t>
      </w:r>
    </w:p>
    <w:p w:rsidR="00F62DBE" w:rsidRPr="00F62DBE" w:rsidRDefault="00F62DBE" w:rsidP="00F62DBE">
      <w:pPr>
        <w:widowControl w:val="0"/>
        <w:numPr>
          <w:ilvl w:val="1"/>
          <w:numId w:val="9"/>
        </w:numPr>
        <w:tabs>
          <w:tab w:val="left" w:pos="581"/>
        </w:tabs>
        <w:autoSpaceDE w:val="0"/>
        <w:autoSpaceDN w:val="0"/>
        <w:spacing w:after="0" w:line="240" w:lineRule="auto"/>
        <w:ind w:right="110"/>
        <w:jc w:val="both"/>
        <w:rPr>
          <w:rFonts w:ascii="Symbol" w:eastAsia="Times New Roman" w:hAnsi="Symbol" w:cs="Times New Roman"/>
          <w:sz w:val="26"/>
        </w:rPr>
      </w:pPr>
      <w:r w:rsidRPr="00F62DBE">
        <w:rPr>
          <w:rFonts w:ascii="Times New Roman" w:eastAsia="Times New Roman" w:hAnsi="Times New Roman" w:cs="Times New Roman"/>
          <w:sz w:val="26"/>
        </w:rPr>
        <w:t>осуществлять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виртуальные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путешествия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архитектурным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памятникам,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отечественные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музеи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зарубежные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художественные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музеи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(галереи)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на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основе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установок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квестов,</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предложенных</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учителем;</w:t>
      </w:r>
    </w:p>
    <w:p w:rsidR="00F62DBE" w:rsidRPr="00F62DBE" w:rsidRDefault="00F62DBE" w:rsidP="00F62DBE">
      <w:pPr>
        <w:widowControl w:val="0"/>
        <w:numPr>
          <w:ilvl w:val="1"/>
          <w:numId w:val="9"/>
        </w:numPr>
        <w:tabs>
          <w:tab w:val="left" w:pos="581"/>
        </w:tabs>
        <w:autoSpaceDE w:val="0"/>
        <w:autoSpaceDN w:val="0"/>
        <w:spacing w:after="0" w:line="317" w:lineRule="exact"/>
        <w:ind w:hanging="361"/>
        <w:jc w:val="both"/>
        <w:rPr>
          <w:rFonts w:ascii="Symbol" w:eastAsia="Times New Roman" w:hAnsi="Symbol" w:cs="Times New Roman"/>
          <w:sz w:val="26"/>
        </w:rPr>
      </w:pPr>
      <w:r w:rsidRPr="00F62DBE">
        <w:rPr>
          <w:rFonts w:ascii="Times New Roman" w:eastAsia="Times New Roman" w:hAnsi="Times New Roman" w:cs="Times New Roman"/>
          <w:sz w:val="26"/>
        </w:rPr>
        <w:t>соблюдать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правила</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информационной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безопасности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работе</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сети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Интернет.</w:t>
      </w:r>
    </w:p>
    <w:p w:rsidR="00F62DBE" w:rsidRPr="00F62DBE" w:rsidRDefault="00F62DBE" w:rsidP="00F62DBE">
      <w:pPr>
        <w:widowControl w:val="0"/>
        <w:numPr>
          <w:ilvl w:val="0"/>
          <w:numId w:val="10"/>
        </w:numPr>
        <w:tabs>
          <w:tab w:val="left" w:pos="557"/>
        </w:tabs>
        <w:autoSpaceDE w:val="0"/>
        <w:autoSpaceDN w:val="0"/>
        <w:spacing w:after="0" w:line="240" w:lineRule="auto"/>
        <w:ind w:left="556"/>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Овладение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универсальными</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коммуникативными</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действиями</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Обучающиеся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должны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овладеть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следующими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действиями:</w:t>
      </w:r>
    </w:p>
    <w:p w:rsidR="00F62DBE" w:rsidRPr="00F62DBE" w:rsidRDefault="00F62DBE" w:rsidP="00F62DBE">
      <w:pPr>
        <w:widowControl w:val="0"/>
        <w:numPr>
          <w:ilvl w:val="1"/>
          <w:numId w:val="9"/>
        </w:numPr>
        <w:tabs>
          <w:tab w:val="left" w:pos="581"/>
        </w:tabs>
        <w:autoSpaceDE w:val="0"/>
        <w:autoSpaceDN w:val="0"/>
        <w:spacing w:after="0" w:line="240" w:lineRule="auto"/>
        <w:ind w:right="108"/>
        <w:jc w:val="both"/>
        <w:rPr>
          <w:rFonts w:ascii="Symbol" w:eastAsia="Times New Roman" w:hAnsi="Symbol" w:cs="Times New Roman"/>
          <w:sz w:val="26"/>
        </w:rPr>
      </w:pPr>
      <w:r w:rsidRPr="00F62DBE">
        <w:rPr>
          <w:rFonts w:ascii="Times New Roman" w:eastAsia="Times New Roman" w:hAnsi="Times New Roman" w:cs="Times New Roman"/>
          <w:sz w:val="26"/>
        </w:rPr>
        <w:t>понимать искусство в качестве особого языка общения —межличностного (автор —</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зритель), между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поколениями,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между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народами;</w:t>
      </w:r>
    </w:p>
    <w:p w:rsidR="00F62DBE" w:rsidRPr="00F62DBE" w:rsidRDefault="00F62DBE" w:rsidP="00F62DBE">
      <w:pPr>
        <w:widowControl w:val="0"/>
        <w:numPr>
          <w:ilvl w:val="1"/>
          <w:numId w:val="9"/>
        </w:numPr>
        <w:tabs>
          <w:tab w:val="left" w:pos="581"/>
        </w:tabs>
        <w:autoSpaceDE w:val="0"/>
        <w:autoSpaceDN w:val="0"/>
        <w:spacing w:after="0" w:line="240" w:lineRule="auto"/>
        <w:ind w:right="107"/>
        <w:jc w:val="both"/>
        <w:rPr>
          <w:rFonts w:ascii="Symbol" w:eastAsia="Times New Roman" w:hAnsi="Symbol" w:cs="Times New Roman"/>
          <w:sz w:val="26"/>
        </w:rPr>
      </w:pPr>
      <w:r w:rsidRPr="00F62DBE">
        <w:rPr>
          <w:rFonts w:ascii="Times New Roman" w:eastAsia="Times New Roman" w:hAnsi="Times New Roman" w:cs="Times New Roman"/>
          <w:sz w:val="26"/>
        </w:rPr>
        <w:t>вести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диалог</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участвовать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дискуссии,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проявляя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уважительное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отношение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оппонентам,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сопоставлять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суждения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суждениями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участников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общения,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выявляя и корректно отстаивая свои позиции в оценке и понимании обсуждаемого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явления;</w:t>
      </w:r>
    </w:p>
    <w:p w:rsidR="00F62DBE" w:rsidRPr="00F62DBE" w:rsidRDefault="00F62DBE" w:rsidP="00F62DBE">
      <w:pPr>
        <w:widowControl w:val="0"/>
        <w:numPr>
          <w:ilvl w:val="1"/>
          <w:numId w:val="9"/>
        </w:numPr>
        <w:tabs>
          <w:tab w:val="left" w:pos="581"/>
        </w:tabs>
        <w:autoSpaceDE w:val="0"/>
        <w:autoSpaceDN w:val="0"/>
        <w:spacing w:after="0" w:line="240" w:lineRule="auto"/>
        <w:ind w:right="109"/>
        <w:jc w:val="both"/>
        <w:rPr>
          <w:rFonts w:ascii="Symbol" w:eastAsia="Times New Roman" w:hAnsi="Symbol" w:cs="Times New Roman"/>
          <w:sz w:val="26"/>
        </w:rPr>
      </w:pPr>
      <w:r w:rsidRPr="00F62DBE">
        <w:rPr>
          <w:rFonts w:ascii="Times New Roman" w:eastAsia="Times New Roman" w:hAnsi="Times New Roman" w:cs="Times New Roman"/>
          <w:sz w:val="26"/>
        </w:rPr>
        <w:t>находить общее решение и разрешать конфликты на основе общих позиций и учёта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интересов</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совместной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деятельности;</w:t>
      </w:r>
    </w:p>
    <w:p w:rsidR="00F62DBE" w:rsidRPr="00F62DBE" w:rsidRDefault="00F62DBE" w:rsidP="00F62DBE">
      <w:pPr>
        <w:widowControl w:val="0"/>
        <w:numPr>
          <w:ilvl w:val="1"/>
          <w:numId w:val="9"/>
        </w:numPr>
        <w:tabs>
          <w:tab w:val="left" w:pos="581"/>
        </w:tabs>
        <w:autoSpaceDE w:val="0"/>
        <w:autoSpaceDN w:val="0"/>
        <w:spacing w:after="0" w:line="237" w:lineRule="auto"/>
        <w:ind w:right="114"/>
        <w:jc w:val="both"/>
        <w:rPr>
          <w:rFonts w:ascii="Symbol" w:eastAsia="Times New Roman" w:hAnsi="Symbol" w:cs="Times New Roman"/>
          <w:sz w:val="26"/>
        </w:rPr>
      </w:pPr>
      <w:r w:rsidRPr="00F62DBE">
        <w:rPr>
          <w:rFonts w:ascii="Times New Roman" w:eastAsia="Times New Roman" w:hAnsi="Times New Roman" w:cs="Times New Roman"/>
          <w:sz w:val="26"/>
        </w:rPr>
        <w:t>демонстрировать и объяснять результаты своего творческого, художественного или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исследовательского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опыта;</w:t>
      </w:r>
    </w:p>
    <w:p w:rsidR="00F62DBE" w:rsidRPr="00F62DBE" w:rsidRDefault="00F62DBE" w:rsidP="00F62DBE">
      <w:pPr>
        <w:widowControl w:val="0"/>
        <w:numPr>
          <w:ilvl w:val="1"/>
          <w:numId w:val="9"/>
        </w:numPr>
        <w:tabs>
          <w:tab w:val="left" w:pos="581"/>
        </w:tabs>
        <w:autoSpaceDE w:val="0"/>
        <w:autoSpaceDN w:val="0"/>
        <w:spacing w:after="0" w:line="240" w:lineRule="auto"/>
        <w:ind w:right="115"/>
        <w:jc w:val="both"/>
        <w:rPr>
          <w:rFonts w:ascii="Symbol" w:eastAsia="Times New Roman" w:hAnsi="Symbol" w:cs="Times New Roman"/>
          <w:sz w:val="26"/>
        </w:rPr>
      </w:pPr>
      <w:r w:rsidRPr="00F62DBE">
        <w:rPr>
          <w:rFonts w:ascii="Times New Roman" w:eastAsia="Times New Roman" w:hAnsi="Times New Roman" w:cs="Times New Roman"/>
          <w:sz w:val="26"/>
        </w:rPr>
        <w:t>анализировать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произведения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детского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художественного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творчества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позиций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их</w:t>
      </w:r>
      <w:r w:rsidRPr="00F62DBE">
        <w:rPr>
          <w:rFonts w:ascii="Times New Roman" w:eastAsia="Times New Roman" w:hAnsi="Times New Roman" w:cs="Times New Roman"/>
          <w:spacing w:val="-62"/>
          <w:sz w:val="26"/>
        </w:rPr>
        <w:t xml:space="preserve"> </w:t>
      </w:r>
      <w:r w:rsidRPr="00F62DBE">
        <w:rPr>
          <w:rFonts w:ascii="Times New Roman" w:eastAsia="Times New Roman" w:hAnsi="Times New Roman" w:cs="Times New Roman"/>
          <w:sz w:val="26"/>
        </w:rPr>
        <w:t>содержания</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соответствии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с</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учебной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задачей,</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поставленной учителем;</w:t>
      </w:r>
    </w:p>
    <w:p w:rsidR="00F62DBE" w:rsidRPr="00F62DBE" w:rsidRDefault="00F62DBE" w:rsidP="00F62DBE">
      <w:pPr>
        <w:widowControl w:val="0"/>
        <w:numPr>
          <w:ilvl w:val="1"/>
          <w:numId w:val="9"/>
        </w:numPr>
        <w:tabs>
          <w:tab w:val="left" w:pos="581"/>
        </w:tabs>
        <w:autoSpaceDE w:val="0"/>
        <w:autoSpaceDN w:val="0"/>
        <w:spacing w:after="0" w:line="240" w:lineRule="auto"/>
        <w:ind w:right="111"/>
        <w:jc w:val="both"/>
        <w:rPr>
          <w:rFonts w:ascii="Symbol" w:eastAsia="Times New Roman" w:hAnsi="Symbol" w:cs="Times New Roman"/>
          <w:sz w:val="26"/>
        </w:rPr>
      </w:pPr>
      <w:r w:rsidRPr="00F62DBE">
        <w:rPr>
          <w:rFonts w:ascii="Times New Roman" w:eastAsia="Times New Roman" w:hAnsi="Times New Roman" w:cs="Times New Roman"/>
          <w:sz w:val="26"/>
        </w:rPr>
        <w:t>признавать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своё</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чужое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право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на</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ошибку,</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развивать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способности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сопереживать,</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понимать</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намерения</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переживания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свои</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других</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людей;</w:t>
      </w:r>
    </w:p>
    <w:p w:rsidR="00F62DBE" w:rsidRPr="00F62DBE" w:rsidRDefault="00F62DBE" w:rsidP="00F62DBE">
      <w:pPr>
        <w:widowControl w:val="0"/>
        <w:numPr>
          <w:ilvl w:val="1"/>
          <w:numId w:val="9"/>
        </w:numPr>
        <w:tabs>
          <w:tab w:val="left" w:pos="581"/>
        </w:tabs>
        <w:autoSpaceDE w:val="0"/>
        <w:autoSpaceDN w:val="0"/>
        <w:spacing w:after="0" w:line="240" w:lineRule="auto"/>
        <w:ind w:right="108"/>
        <w:jc w:val="both"/>
        <w:rPr>
          <w:rFonts w:ascii="Symbol" w:eastAsia="Times New Roman" w:hAnsi="Symbol" w:cs="Times New Roman"/>
          <w:sz w:val="26"/>
        </w:rPr>
      </w:pPr>
      <w:r w:rsidRPr="00F62DBE">
        <w:rPr>
          <w:rFonts w:ascii="Times New Roman" w:eastAsia="Times New Roman" w:hAnsi="Times New Roman" w:cs="Times New Roman"/>
          <w:sz w:val="26"/>
        </w:rPr>
        <w:t>взаимодействовать, сотрудничать в процессе коллективной работы, принимать цель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совместной деятельности и строить действия по её достижению, договариваться,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выполнять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поручения,</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подчиняться,</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ответственно</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относиться</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своей</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задаче</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по</w:t>
      </w:r>
    </w:p>
    <w:p w:rsidR="00F62DBE" w:rsidRPr="00F62DBE" w:rsidRDefault="00F62DBE" w:rsidP="00F62DBE">
      <w:pPr>
        <w:widowControl w:val="0"/>
        <w:autoSpaceDE w:val="0"/>
        <w:autoSpaceDN w:val="0"/>
        <w:spacing w:after="0" w:line="240" w:lineRule="auto"/>
        <w:jc w:val="both"/>
        <w:rPr>
          <w:rFonts w:ascii="Symbol" w:eastAsia="Times New Roman" w:hAnsi="Symbol" w:cs="Times New Roman"/>
          <w:sz w:val="26"/>
        </w:rPr>
        <w:sectPr w:rsidR="00F62DBE" w:rsidRPr="00F62DBE">
          <w:pgSz w:w="11910" w:h="16840"/>
          <w:pgMar w:top="480" w:right="740" w:bottom="760" w:left="980" w:header="0" w:footer="576" w:gutter="0"/>
          <w:cols w:space="720"/>
        </w:sectPr>
      </w:pPr>
    </w:p>
    <w:p w:rsidR="00F62DBE" w:rsidRPr="00F62DBE" w:rsidRDefault="00F62DBE" w:rsidP="00F62DBE">
      <w:pPr>
        <w:widowControl w:val="0"/>
        <w:numPr>
          <w:ilvl w:val="1"/>
          <w:numId w:val="9"/>
        </w:numPr>
        <w:tabs>
          <w:tab w:val="left" w:pos="581"/>
        </w:tabs>
        <w:autoSpaceDE w:val="0"/>
        <w:autoSpaceDN w:val="0"/>
        <w:spacing w:before="70" w:after="0" w:line="240" w:lineRule="auto"/>
        <w:ind w:hanging="361"/>
        <w:rPr>
          <w:rFonts w:ascii="Symbol" w:eastAsia="Times New Roman" w:hAnsi="Symbol" w:cs="Times New Roman"/>
          <w:sz w:val="26"/>
        </w:rPr>
      </w:pPr>
      <w:r w:rsidRPr="00F62DBE">
        <w:rPr>
          <w:rFonts w:ascii="Times New Roman" w:eastAsia="Times New Roman" w:hAnsi="Times New Roman" w:cs="Times New Roman"/>
          <w:sz w:val="26"/>
        </w:rPr>
        <w:lastRenderedPageBreak/>
        <w:t>достижению</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общего</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результата.</w:t>
      </w:r>
    </w:p>
    <w:p w:rsidR="00F62DBE" w:rsidRPr="00F62DBE" w:rsidRDefault="00F62DBE" w:rsidP="00F62DBE">
      <w:pPr>
        <w:widowControl w:val="0"/>
        <w:numPr>
          <w:ilvl w:val="0"/>
          <w:numId w:val="10"/>
        </w:numPr>
        <w:tabs>
          <w:tab w:val="left" w:pos="557"/>
        </w:tabs>
        <w:autoSpaceDE w:val="0"/>
        <w:autoSpaceDN w:val="0"/>
        <w:spacing w:after="0" w:line="298" w:lineRule="exact"/>
        <w:ind w:left="556"/>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Овладение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универсальными</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регулятивными</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действиями</w:t>
      </w:r>
    </w:p>
    <w:p w:rsidR="00F62DBE" w:rsidRPr="00F62DBE" w:rsidRDefault="00F62DBE" w:rsidP="00F62DBE">
      <w:pPr>
        <w:widowControl w:val="0"/>
        <w:autoSpaceDE w:val="0"/>
        <w:autoSpaceDN w:val="0"/>
        <w:spacing w:after="0" w:line="298" w:lineRule="exact"/>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Обучающиеся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должны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овладеть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следующими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действиями:</w:t>
      </w:r>
    </w:p>
    <w:p w:rsidR="00F62DBE" w:rsidRPr="00F62DBE" w:rsidRDefault="00F62DBE" w:rsidP="00F62DBE">
      <w:pPr>
        <w:widowControl w:val="0"/>
        <w:numPr>
          <w:ilvl w:val="1"/>
          <w:numId w:val="9"/>
        </w:numPr>
        <w:tabs>
          <w:tab w:val="left" w:pos="581"/>
        </w:tabs>
        <w:autoSpaceDE w:val="0"/>
        <w:autoSpaceDN w:val="0"/>
        <w:spacing w:after="0" w:line="318" w:lineRule="exact"/>
        <w:ind w:hanging="361"/>
        <w:rPr>
          <w:rFonts w:ascii="Symbol" w:eastAsia="Times New Roman" w:hAnsi="Symbol" w:cs="Times New Roman"/>
          <w:sz w:val="26"/>
        </w:rPr>
      </w:pPr>
      <w:r w:rsidRPr="00F62DBE">
        <w:rPr>
          <w:rFonts w:ascii="Times New Roman" w:eastAsia="Times New Roman" w:hAnsi="Times New Roman" w:cs="Times New Roman"/>
          <w:sz w:val="26"/>
        </w:rPr>
        <w:t>внимательно</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относиться</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выполнять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учебные</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задачи,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поставленные</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учителем;</w:t>
      </w:r>
    </w:p>
    <w:p w:rsidR="00F62DBE" w:rsidRPr="00F62DBE" w:rsidRDefault="00F62DBE" w:rsidP="00F62DBE">
      <w:pPr>
        <w:widowControl w:val="0"/>
        <w:numPr>
          <w:ilvl w:val="1"/>
          <w:numId w:val="9"/>
        </w:numPr>
        <w:tabs>
          <w:tab w:val="left" w:pos="581"/>
        </w:tabs>
        <w:autoSpaceDE w:val="0"/>
        <w:autoSpaceDN w:val="0"/>
        <w:spacing w:before="2" w:after="0" w:line="318" w:lineRule="exact"/>
        <w:ind w:hanging="361"/>
        <w:rPr>
          <w:rFonts w:ascii="Symbol" w:eastAsia="Times New Roman" w:hAnsi="Symbol" w:cs="Times New Roman"/>
          <w:sz w:val="26"/>
        </w:rPr>
      </w:pPr>
      <w:r w:rsidRPr="00F62DBE">
        <w:rPr>
          <w:rFonts w:ascii="Times New Roman" w:eastAsia="Times New Roman" w:hAnsi="Times New Roman" w:cs="Times New Roman"/>
          <w:sz w:val="26"/>
        </w:rPr>
        <w:t>соблюдать</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последовательность</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учебных</w:t>
      </w:r>
      <w:r w:rsidRPr="00F62DBE">
        <w:rPr>
          <w:rFonts w:ascii="Times New Roman" w:eastAsia="Times New Roman" w:hAnsi="Times New Roman" w:cs="Times New Roman"/>
          <w:spacing w:val="-5"/>
          <w:sz w:val="26"/>
        </w:rPr>
        <w:t xml:space="preserve"> </w:t>
      </w:r>
      <w:r w:rsidRPr="00F62DBE">
        <w:rPr>
          <w:rFonts w:ascii="Times New Roman" w:eastAsia="Times New Roman" w:hAnsi="Times New Roman" w:cs="Times New Roman"/>
          <w:sz w:val="26"/>
        </w:rPr>
        <w:t>действий</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при</w:t>
      </w:r>
      <w:r w:rsidRPr="00F62DBE">
        <w:rPr>
          <w:rFonts w:ascii="Times New Roman" w:eastAsia="Times New Roman" w:hAnsi="Times New Roman" w:cs="Times New Roman"/>
          <w:spacing w:val="-3"/>
          <w:sz w:val="26"/>
        </w:rPr>
        <w:t xml:space="preserve"> </w:t>
      </w:r>
      <w:r w:rsidRPr="00F62DBE">
        <w:rPr>
          <w:rFonts w:ascii="Times New Roman" w:eastAsia="Times New Roman" w:hAnsi="Times New Roman" w:cs="Times New Roman"/>
          <w:sz w:val="26"/>
        </w:rPr>
        <w:t>выполнении</w:t>
      </w:r>
      <w:r w:rsidRPr="00F62DBE">
        <w:rPr>
          <w:rFonts w:ascii="Times New Roman" w:eastAsia="Times New Roman" w:hAnsi="Times New Roman" w:cs="Times New Roman"/>
          <w:spacing w:val="-4"/>
          <w:sz w:val="26"/>
        </w:rPr>
        <w:t xml:space="preserve"> </w:t>
      </w:r>
      <w:r w:rsidRPr="00F62DBE">
        <w:rPr>
          <w:rFonts w:ascii="Times New Roman" w:eastAsia="Times New Roman" w:hAnsi="Times New Roman" w:cs="Times New Roman"/>
          <w:sz w:val="26"/>
        </w:rPr>
        <w:t>задания;</w:t>
      </w:r>
    </w:p>
    <w:p w:rsidR="00F62DBE" w:rsidRPr="00F62DBE" w:rsidRDefault="00F62DBE" w:rsidP="00F62DBE">
      <w:pPr>
        <w:widowControl w:val="0"/>
        <w:numPr>
          <w:ilvl w:val="1"/>
          <w:numId w:val="9"/>
        </w:numPr>
        <w:tabs>
          <w:tab w:val="left" w:pos="581"/>
        </w:tabs>
        <w:autoSpaceDE w:val="0"/>
        <w:autoSpaceDN w:val="0"/>
        <w:spacing w:after="0" w:line="240" w:lineRule="auto"/>
        <w:ind w:right="109"/>
        <w:jc w:val="both"/>
        <w:rPr>
          <w:rFonts w:ascii="Symbol" w:eastAsia="Times New Roman" w:hAnsi="Symbol" w:cs="Times New Roman"/>
          <w:sz w:val="26"/>
        </w:rPr>
      </w:pPr>
      <w:r w:rsidRPr="00F62DBE">
        <w:rPr>
          <w:rFonts w:ascii="Times New Roman" w:eastAsia="Times New Roman" w:hAnsi="Times New Roman" w:cs="Times New Roman"/>
          <w:sz w:val="26"/>
        </w:rPr>
        <w:t>уметь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организовывать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своё</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рабочее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место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для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практической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работы,</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сохраняя</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порядок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окружающем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пространстве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бережно</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относясь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к</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используемым</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материалам;</w:t>
      </w:r>
    </w:p>
    <w:p w:rsidR="00F62DBE" w:rsidRPr="00F62DBE" w:rsidRDefault="00F62DBE" w:rsidP="00F62DBE">
      <w:pPr>
        <w:widowControl w:val="0"/>
        <w:numPr>
          <w:ilvl w:val="1"/>
          <w:numId w:val="9"/>
        </w:numPr>
        <w:tabs>
          <w:tab w:val="left" w:pos="581"/>
        </w:tabs>
        <w:autoSpaceDE w:val="0"/>
        <w:autoSpaceDN w:val="0"/>
        <w:spacing w:after="0" w:line="240" w:lineRule="auto"/>
        <w:ind w:right="113"/>
        <w:jc w:val="both"/>
        <w:rPr>
          <w:rFonts w:ascii="Symbol" w:eastAsia="Times New Roman" w:hAnsi="Symbol" w:cs="Times New Roman"/>
          <w:sz w:val="26"/>
        </w:rPr>
      </w:pPr>
      <w:r w:rsidRPr="00F62DBE">
        <w:rPr>
          <w:rFonts w:ascii="Times New Roman" w:eastAsia="Times New Roman" w:hAnsi="Times New Roman" w:cs="Times New Roman"/>
          <w:sz w:val="26"/>
        </w:rPr>
        <w:t>соотносить свои действия с планируемыми результатами, осуществлять контроль</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своей</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деятельности</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в</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процессе</w:t>
      </w:r>
      <w:r w:rsidRPr="00F62DBE">
        <w:rPr>
          <w:rFonts w:ascii="Times New Roman" w:eastAsia="Times New Roman" w:hAnsi="Times New Roman" w:cs="Times New Roman"/>
          <w:spacing w:val="-1"/>
          <w:sz w:val="26"/>
        </w:rPr>
        <w:t xml:space="preserve"> </w:t>
      </w:r>
      <w:r w:rsidRPr="00F62DBE">
        <w:rPr>
          <w:rFonts w:ascii="Times New Roman" w:eastAsia="Times New Roman" w:hAnsi="Times New Roman" w:cs="Times New Roman"/>
          <w:sz w:val="26"/>
        </w:rPr>
        <w:t>достижения</w:t>
      </w:r>
      <w:r w:rsidRPr="00F62DBE">
        <w:rPr>
          <w:rFonts w:ascii="Times New Roman" w:eastAsia="Times New Roman" w:hAnsi="Times New Roman" w:cs="Times New Roman"/>
          <w:spacing w:val="2"/>
          <w:sz w:val="26"/>
        </w:rPr>
        <w:t xml:space="preserve"> </w:t>
      </w:r>
      <w:r w:rsidRPr="00F62DBE">
        <w:rPr>
          <w:rFonts w:ascii="Times New Roman" w:eastAsia="Times New Roman" w:hAnsi="Times New Roman" w:cs="Times New Roman"/>
          <w:sz w:val="26"/>
        </w:rPr>
        <w:t>результата.</w:t>
      </w:r>
    </w:p>
    <w:p w:rsidR="00F62DBE" w:rsidRPr="00F62DBE" w:rsidRDefault="00F62DBE" w:rsidP="00F62DBE">
      <w:pPr>
        <w:widowControl w:val="0"/>
        <w:autoSpaceDE w:val="0"/>
        <w:autoSpaceDN w:val="0"/>
        <w:spacing w:before="8" w:after="0" w:line="240" w:lineRule="auto"/>
        <w:rPr>
          <w:rFonts w:ascii="Times New Roman" w:eastAsia="Times New Roman" w:hAnsi="Times New Roman" w:cs="Times New Roman"/>
          <w:sz w:val="25"/>
          <w:szCs w:val="26"/>
        </w:rPr>
      </w:pPr>
    </w:p>
    <w:p w:rsidR="00F62DBE" w:rsidRPr="00F62DBE" w:rsidRDefault="00F62DBE" w:rsidP="00F62DBE">
      <w:pPr>
        <w:widowControl w:val="0"/>
        <w:autoSpaceDE w:val="0"/>
        <w:autoSpaceDN w:val="0"/>
        <w:spacing w:after="0" w:line="240" w:lineRule="auto"/>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ПРЕДМЕТНЫЕ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РЕЗУЛЬТАТЫ</w:t>
      </w:r>
    </w:p>
    <w:p w:rsidR="00F62DBE" w:rsidRPr="00F62DBE" w:rsidRDefault="00F62DBE" w:rsidP="00F62DBE">
      <w:pPr>
        <w:widowControl w:val="0"/>
        <w:tabs>
          <w:tab w:val="left" w:pos="5270"/>
          <w:tab w:val="left" w:pos="7352"/>
        </w:tabs>
        <w:autoSpaceDE w:val="0"/>
        <w:autoSpaceDN w:val="0"/>
        <w:spacing w:before="1" w:after="0" w:line="240" w:lineRule="auto"/>
        <w:ind w:left="297" w:right="10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Предметные</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результаты</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сформулированы</w:t>
      </w:r>
      <w:r w:rsidRPr="00F62DBE">
        <w:rPr>
          <w:rFonts w:ascii="Times New Roman" w:eastAsia="Times New Roman" w:hAnsi="Times New Roman" w:cs="Times New Roman"/>
          <w:spacing w:val="53"/>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годам</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обучения</w:t>
      </w:r>
      <w:r w:rsidRPr="00F62DBE">
        <w:rPr>
          <w:rFonts w:ascii="Times New Roman" w:eastAsia="Times New Roman" w:hAnsi="Times New Roman" w:cs="Times New Roman"/>
          <w:spacing w:val="57"/>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модульного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построения</w:t>
      </w:r>
      <w:r w:rsidRPr="00F62DBE">
        <w:rPr>
          <w:rFonts w:ascii="Times New Roman" w:eastAsia="Times New Roman" w:hAnsi="Times New Roman" w:cs="Times New Roman"/>
          <w:spacing w:val="128"/>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28"/>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27"/>
          <w:sz w:val="26"/>
          <w:szCs w:val="26"/>
        </w:rPr>
        <w:t xml:space="preserve"> </w:t>
      </w:r>
      <w:r w:rsidRPr="00F62DBE">
        <w:rPr>
          <w:rFonts w:ascii="Times New Roman" w:eastAsia="Times New Roman" w:hAnsi="Times New Roman" w:cs="Times New Roman"/>
          <w:sz w:val="26"/>
          <w:szCs w:val="26"/>
        </w:rPr>
        <w:t>соответствии</w:t>
      </w:r>
      <w:r w:rsidRPr="00F62DBE">
        <w:rPr>
          <w:rFonts w:ascii="Times New Roman" w:eastAsia="Times New Roman" w:hAnsi="Times New Roman" w:cs="Times New Roman"/>
          <w:sz w:val="26"/>
          <w:szCs w:val="26"/>
        </w:rPr>
        <w:tab/>
        <w:t>с</w:t>
      </w:r>
      <w:r w:rsidRPr="00F62DBE">
        <w:rPr>
          <w:rFonts w:ascii="Times New Roman" w:eastAsia="Times New Roman" w:hAnsi="Times New Roman" w:cs="Times New Roman"/>
          <w:spacing w:val="129"/>
          <w:sz w:val="26"/>
          <w:szCs w:val="26"/>
        </w:rPr>
        <w:t xml:space="preserve"> </w:t>
      </w:r>
      <w:r w:rsidRPr="00F62DBE">
        <w:rPr>
          <w:rFonts w:ascii="Times New Roman" w:eastAsia="Times New Roman" w:hAnsi="Times New Roman" w:cs="Times New Roman"/>
          <w:sz w:val="26"/>
          <w:szCs w:val="26"/>
        </w:rPr>
        <w:t>Приложением</w:t>
      </w:r>
      <w:r w:rsidRPr="00F62DBE">
        <w:rPr>
          <w:rFonts w:ascii="Times New Roman" w:eastAsia="Times New Roman" w:hAnsi="Times New Roman" w:cs="Times New Roman"/>
          <w:sz w:val="26"/>
          <w:szCs w:val="26"/>
        </w:rPr>
        <w:tab/>
        <w:t xml:space="preserve">№ </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8</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Федеральному</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государственному образовательному стандарту начального общего 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утверждённому</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приказом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Министерства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просвещения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Российской</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Федерации.</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sz w:val="26"/>
          <w:szCs w:val="26"/>
        </w:rPr>
      </w:pPr>
    </w:p>
    <w:p w:rsidR="00F62DBE" w:rsidRPr="00F62DBE" w:rsidRDefault="00F62DBE" w:rsidP="00F62DBE">
      <w:pPr>
        <w:widowControl w:val="0"/>
        <w:numPr>
          <w:ilvl w:val="0"/>
          <w:numId w:val="8"/>
        </w:numPr>
        <w:tabs>
          <w:tab w:val="left" w:pos="492"/>
        </w:tabs>
        <w:autoSpaceDE w:val="0"/>
        <w:autoSpaceDN w:val="0"/>
        <w:spacing w:after="0" w:line="298" w:lineRule="exact"/>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КЛАСС</w:t>
      </w:r>
    </w:p>
    <w:p w:rsidR="00F62DBE" w:rsidRPr="00F62DBE" w:rsidRDefault="00F62DBE" w:rsidP="00F62DBE">
      <w:pPr>
        <w:widowControl w:val="0"/>
        <w:autoSpaceDE w:val="0"/>
        <w:autoSpaceDN w:val="0"/>
        <w:spacing w:after="0" w:line="298" w:lineRule="exact"/>
        <w:ind w:left="297"/>
        <w:rPr>
          <w:rFonts w:ascii="Times New Roman" w:eastAsia="Times New Roman" w:hAnsi="Times New Roman" w:cs="Times New Roman"/>
          <w:b/>
          <w:sz w:val="26"/>
        </w:rPr>
      </w:pPr>
      <w:r w:rsidRPr="00F62DBE">
        <w:rPr>
          <w:rFonts w:ascii="Times New Roman" w:eastAsia="Times New Roman" w:hAnsi="Times New Roman" w:cs="Times New Roman"/>
          <w:b/>
          <w:sz w:val="26"/>
        </w:rPr>
        <w:t>Модуль</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«Графика»</w:t>
      </w:r>
    </w:p>
    <w:p w:rsidR="00F62DBE" w:rsidRPr="00F62DBE" w:rsidRDefault="00F62DBE" w:rsidP="00F62DBE">
      <w:pPr>
        <w:widowControl w:val="0"/>
        <w:tabs>
          <w:tab w:val="left" w:pos="1711"/>
          <w:tab w:val="left" w:pos="2795"/>
          <w:tab w:val="left" w:pos="4400"/>
          <w:tab w:val="left" w:pos="5526"/>
          <w:tab w:val="left" w:pos="6725"/>
          <w:tab w:val="left" w:pos="8406"/>
          <w:tab w:val="left" w:pos="9948"/>
        </w:tabs>
        <w:autoSpaceDE w:val="0"/>
        <w:autoSpaceDN w:val="0"/>
        <w:spacing w:before="1" w:after="0" w:line="240" w:lineRule="auto"/>
        <w:ind w:left="297" w:right="113"/>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z w:val="26"/>
          <w:szCs w:val="26"/>
        </w:rPr>
        <w:tab/>
        <w:t>навыки</w:t>
      </w:r>
      <w:r w:rsidRPr="00F62DBE">
        <w:rPr>
          <w:rFonts w:ascii="Times New Roman" w:eastAsia="Times New Roman" w:hAnsi="Times New Roman" w:cs="Times New Roman"/>
          <w:sz w:val="26"/>
          <w:szCs w:val="26"/>
        </w:rPr>
        <w:tab/>
        <w:t>применения</w:t>
      </w:r>
      <w:r w:rsidRPr="00F62DBE">
        <w:rPr>
          <w:rFonts w:ascii="Times New Roman" w:eastAsia="Times New Roman" w:hAnsi="Times New Roman" w:cs="Times New Roman"/>
          <w:sz w:val="26"/>
          <w:szCs w:val="26"/>
        </w:rPr>
        <w:tab/>
        <w:t>свойств</w:t>
      </w:r>
      <w:r w:rsidRPr="00F62DBE">
        <w:rPr>
          <w:rFonts w:ascii="Times New Roman" w:eastAsia="Times New Roman" w:hAnsi="Times New Roman" w:cs="Times New Roman"/>
          <w:sz w:val="26"/>
          <w:szCs w:val="26"/>
        </w:rPr>
        <w:tab/>
        <w:t>простых</w:t>
      </w:r>
      <w:r w:rsidRPr="00F62DBE">
        <w:rPr>
          <w:rFonts w:ascii="Times New Roman" w:eastAsia="Times New Roman" w:hAnsi="Times New Roman" w:cs="Times New Roman"/>
          <w:sz w:val="26"/>
          <w:szCs w:val="26"/>
        </w:rPr>
        <w:tab/>
        <w:t>графических</w:t>
      </w:r>
      <w:r w:rsidRPr="00F62DBE">
        <w:rPr>
          <w:rFonts w:ascii="Times New Roman" w:eastAsia="Times New Roman" w:hAnsi="Times New Roman" w:cs="Times New Roman"/>
          <w:sz w:val="26"/>
          <w:szCs w:val="26"/>
        </w:rPr>
        <w:tab/>
        <w:t>материалов</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2"/>
          <w:sz w:val="26"/>
          <w:szCs w:val="26"/>
        </w:rPr>
        <w:t>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самостоятельной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условиях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урока.</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первичный</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6"/>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8"/>
          <w:sz w:val="26"/>
          <w:szCs w:val="26"/>
        </w:rPr>
        <w:t xml:space="preserve"> </w:t>
      </w:r>
      <w:r w:rsidRPr="00F62DBE">
        <w:rPr>
          <w:rFonts w:ascii="Times New Roman" w:eastAsia="Times New Roman" w:hAnsi="Times New Roman" w:cs="Times New Roman"/>
          <w:sz w:val="26"/>
          <w:szCs w:val="26"/>
        </w:rPr>
        <w:t>создании</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графического</w:t>
      </w:r>
      <w:r w:rsidRPr="00F62DBE">
        <w:rPr>
          <w:rFonts w:ascii="Times New Roman" w:eastAsia="Times New Roman" w:hAnsi="Times New Roman" w:cs="Times New Roman"/>
          <w:spacing w:val="16"/>
          <w:sz w:val="26"/>
          <w:szCs w:val="26"/>
        </w:rPr>
        <w:t xml:space="preserve"> </w:t>
      </w:r>
      <w:r w:rsidRPr="00F62DBE">
        <w:rPr>
          <w:rFonts w:ascii="Times New Roman" w:eastAsia="Times New Roman" w:hAnsi="Times New Roman" w:cs="Times New Roman"/>
          <w:sz w:val="26"/>
          <w:szCs w:val="26"/>
        </w:rPr>
        <w:t>рисунка</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знакомства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средствами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языка.</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аналитического</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формы</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обобщения</w:t>
      </w:r>
      <w:r w:rsidRPr="00F62DBE">
        <w:rPr>
          <w:rFonts w:ascii="Times New Roman" w:eastAsia="Times New Roman" w:hAnsi="Times New Roman" w:cs="Times New Roman"/>
          <w:spacing w:val="46"/>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геометризации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наблюдаемой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как основы обучения рисунку.</w:t>
      </w:r>
    </w:p>
    <w:p w:rsidR="00F62DBE" w:rsidRPr="00F62DBE" w:rsidRDefault="00F62DBE" w:rsidP="00F62DBE">
      <w:pPr>
        <w:widowControl w:val="0"/>
        <w:autoSpaceDE w:val="0"/>
        <w:autoSpaceDN w:val="0"/>
        <w:spacing w:after="0" w:line="299" w:lineRule="exact"/>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рисунка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простого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(плоского)предмета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натуры.</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Учиться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визуально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сравнивать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величины.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первичные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листе.</w:t>
      </w:r>
    </w:p>
    <w:p w:rsidR="00F62DBE" w:rsidRPr="00F62DBE" w:rsidRDefault="00F62DBE" w:rsidP="00F62DBE">
      <w:pPr>
        <w:widowControl w:val="0"/>
        <w:autoSpaceDE w:val="0"/>
        <w:autoSpaceDN w:val="0"/>
        <w:spacing w:before="1"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выбирать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вертикальный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горизонтальный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форматлиста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соответствующих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Воспринимать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поставленную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учителем,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решать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своей практической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результаты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практической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товарищей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позиций соответствия их поставленной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учебной задаче, с позиций выраженного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рисунке содержания и графических средств его выражения (в рамках программного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материала).</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красками «гуашь»</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условиях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урока.</w:t>
      </w:r>
    </w:p>
    <w:p w:rsidR="00F62DBE" w:rsidRPr="00F62DBE" w:rsidRDefault="00F62DBE" w:rsidP="00F62DBE">
      <w:pPr>
        <w:widowControl w:val="0"/>
        <w:autoSpaceDE w:val="0"/>
        <w:autoSpaceDN w:val="0"/>
        <w:spacing w:before="1"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три</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основных</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называть</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ассоциативные</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которые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рождает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каждый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Осознавать</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эмоциональное</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звучание</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формулировать</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своё</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мнение</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опорой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ассоциаций.</w:t>
      </w:r>
    </w:p>
    <w:p w:rsidR="00F62DBE" w:rsidRPr="00F62DBE" w:rsidRDefault="00F62DBE" w:rsidP="00F62DBE">
      <w:pPr>
        <w:widowControl w:val="0"/>
        <w:autoSpaceDE w:val="0"/>
        <w:autoSpaceDN w:val="0"/>
        <w:spacing w:after="0" w:line="240" w:lineRule="auto"/>
        <w:ind w:left="297" w:right="98"/>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 опыт экспериментирования, исследования результатов смешения красок 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получения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нового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p>
    <w:p w:rsidR="00F62DBE" w:rsidRPr="00F62DBE" w:rsidRDefault="00F62DBE" w:rsidP="00F62DBE">
      <w:pPr>
        <w:widowControl w:val="0"/>
        <w:autoSpaceDE w:val="0"/>
        <w:autoSpaceDN w:val="0"/>
        <w:spacing w:after="0" w:line="240" w:lineRule="auto"/>
        <w:ind w:left="297" w:right="104"/>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Вести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заданную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опорой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зрительные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впечатления,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организованные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педагогом.</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6"/>
          <w:szCs w:val="26"/>
        </w:rPr>
      </w:pP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поиска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форм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(облака,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камни,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коряги,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формы плодов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первичные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лепки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пластилина,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целостной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форме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объёмном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изображении.</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Овладевать первичными навыками бумагопластики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 создания объёмных форм 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путём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надрезания,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закручивания 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before="2"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характеризовать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узоров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природе (в условиях урока на основе фотографий); приводить примеры, сопоставлять 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искать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ассоциации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декоративно-прикладного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Различать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растительные,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геометрические, анималистические. Учиться использовать правила симметрии в своей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(стилизованной: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птица).Приобретать</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значении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назначении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украшений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людей.</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глиняных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(дымковская,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каргопольская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практической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соответствующие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возрасту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подготовки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оформления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общего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праздника.</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before="1"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условиях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характеризовать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части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рассматриваемых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зданий.</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конструирования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складывания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 тел. Приобретать опыт пространственного макетирования (сказочный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конструктивной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любого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 первичные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анализа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строения.</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позиций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настроения,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соответствия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поставленной учителем.</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впечатлений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 учебных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задач</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визуальной установки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 опыт художественного наблюдения предметной среды жизни человека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зависимости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поставленной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аналитической</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задачи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(установки).</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архитектурных построек. Осваивать опыт эстетического, эмоционального общения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останковой картиной, понимать значение зрительских умений и специальных знаний;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 опыт восприятия картин со сказочным сюжетом (В. М. Васнецова, М. 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Врубеля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ярко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выраженным эмоциональным настроением (например, натюрморты В. Ван Гога или 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Матисса).</w:t>
      </w:r>
    </w:p>
    <w:p w:rsidR="00F62DBE" w:rsidRPr="00F62DBE" w:rsidRDefault="00F62DBE" w:rsidP="00F62DBE">
      <w:pPr>
        <w:widowControl w:val="0"/>
        <w:autoSpaceDE w:val="0"/>
        <w:autoSpaceDN w:val="0"/>
        <w:spacing w:after="0" w:line="240" w:lineRule="auto"/>
        <w:ind w:left="297" w:right="11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новый опыт восприятия художественных иллюстраций в детских книгах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ним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соответствии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установкой.</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6"/>
          <w:szCs w:val="26"/>
        </w:rPr>
      </w:pPr>
    </w:p>
    <w:p w:rsidR="00F62DBE" w:rsidRPr="00F62DBE" w:rsidRDefault="00F62DBE" w:rsidP="00F62DBE">
      <w:pPr>
        <w:widowControl w:val="0"/>
        <w:autoSpaceDE w:val="0"/>
        <w:autoSpaceDN w:val="0"/>
        <w:spacing w:before="1" w:after="0" w:line="240" w:lineRule="auto"/>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before="1"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28"/>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целью</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целенаправленного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природы. Приобретать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обсуждения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точки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зрения</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того,</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какой</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целью</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сделан</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снимок,</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насколько</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значимо</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какова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композиция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кадре.</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numPr>
          <w:ilvl w:val="0"/>
          <w:numId w:val="8"/>
        </w:numPr>
        <w:tabs>
          <w:tab w:val="left" w:pos="492"/>
        </w:tabs>
        <w:autoSpaceDE w:val="0"/>
        <w:autoSpaceDN w:val="0"/>
        <w:spacing w:before="70" w:after="0" w:line="298" w:lineRule="exact"/>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lastRenderedPageBreak/>
        <w:t>КЛАСС</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b/>
          <w:sz w:val="26"/>
        </w:rPr>
      </w:pPr>
      <w:r w:rsidRPr="00F62DBE">
        <w:rPr>
          <w:rFonts w:ascii="Times New Roman" w:eastAsia="Times New Roman" w:hAnsi="Times New Roman" w:cs="Times New Roman"/>
          <w:b/>
          <w:sz w:val="26"/>
        </w:rPr>
        <w:t>Модуль</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«Графика»</w:t>
      </w:r>
    </w:p>
    <w:p w:rsidR="00F62DBE" w:rsidRPr="00F62DBE" w:rsidRDefault="00F62DBE" w:rsidP="00F62DBE">
      <w:pPr>
        <w:widowControl w:val="0"/>
        <w:autoSpaceDE w:val="0"/>
        <w:autoSpaceDN w:val="0"/>
        <w:spacing w:before="1"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новыми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художественными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материалами;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осваивать выразительные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свойства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твёрдых,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сухих,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мягких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жидких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графических материалов.</w:t>
      </w:r>
    </w:p>
    <w:p w:rsidR="00F62DBE" w:rsidRPr="00F62DBE" w:rsidRDefault="00F62DBE" w:rsidP="00F62DBE">
      <w:pPr>
        <w:widowControl w:val="0"/>
        <w:autoSpaceDE w:val="0"/>
        <w:autoSpaceDN w:val="0"/>
        <w:spacing w:before="1"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 навыки изображения на основе разной по характеру и способу наложения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линии.</w:t>
      </w:r>
    </w:p>
    <w:p w:rsidR="00F62DBE" w:rsidRPr="00F62DBE" w:rsidRDefault="00F62DBE" w:rsidP="00F62DBE">
      <w:pPr>
        <w:widowControl w:val="0"/>
        <w:autoSpaceDE w:val="0"/>
        <w:autoSpaceDN w:val="0"/>
        <w:spacing w:after="0" w:line="240" w:lineRule="auto"/>
        <w:ind w:left="297" w:right="11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Овладевать понятием «ритм» и навыками ритмической организации изображения 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необходимой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композиционной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содержания.</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визуального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сравнения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величин,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умения соотносить пропорции в рисунках птиц и животных (с опорой на зрительские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впечатления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видеть</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пропорции</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объекта,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расположение его в пространстве; располагать изображение на листе, соблюдая этапы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осваивая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 штриховки.</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before="1"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смешения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пастозное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плотное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прозрачное нанесение краски; осваивать разный характер мазков и движений кистью,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создания выразительной фактуры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кроющие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качества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гуаши.</w:t>
      </w:r>
    </w:p>
    <w:p w:rsidR="00F62DBE" w:rsidRPr="00F62DBE" w:rsidRDefault="00F62DBE" w:rsidP="00F62DBE">
      <w:pPr>
        <w:widowControl w:val="0"/>
        <w:autoSpaceDE w:val="0"/>
        <w:autoSpaceDN w:val="0"/>
        <w:spacing w:before="1"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акварельной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прозрачной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способы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получения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оттенков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составного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Различать и сравнивать тёмные и светлые оттенки цвета; осваивать смешение цветных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красок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белой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чёрной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изменения 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тона).</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 о делении цветов на тёплые и холодные; уметь различать и сравнивать тёплые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холодные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оттенки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эмоциональную выразительность цвета: цвет звонкий и яркий, радостный;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мягкий,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«глухой»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мрачный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 опыт создания пейзажей, передающих разные состояния погоды (туман,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грозу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изменения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тонального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звучания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передачи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разного цветового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состояния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моря.</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выразить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(герои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добрые и злые, нежные и грозные); обсуждать, объяснять, какими художественными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средствами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удалось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показать</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характер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персонажей.</w:t>
      </w:r>
    </w:p>
    <w:p w:rsidR="00F62DBE" w:rsidRPr="00F62DBE" w:rsidRDefault="00F62DBE" w:rsidP="00F62DBE">
      <w:pPr>
        <w:widowControl w:val="0"/>
        <w:autoSpaceDE w:val="0"/>
        <w:autoSpaceDN w:val="0"/>
        <w:spacing w:after="0" w:line="297"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1"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Познакомиться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последовательность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лепки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промысла;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выполнить</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 технике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лепки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фигурку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зверя</w:t>
      </w:r>
    </w:p>
    <w:p w:rsidR="00F62DBE" w:rsidRPr="00F62DBE" w:rsidRDefault="00F62DBE" w:rsidP="00F62DBE">
      <w:pPr>
        <w:widowControl w:val="0"/>
        <w:autoSpaceDE w:val="0"/>
        <w:autoSpaceDN w:val="0"/>
        <w:spacing w:before="1"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 мотивам традиций выбранного промысла (по выбору: филимоновская, абашевская,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каргопольская,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дымковская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промыслов).</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 об изменениях скульптурного образа при осмотре произведения с разных сторон.</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Приобретать в процессе лепки из пластилина опыт передачи движения цельной лепной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формы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разного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характера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этой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зверушки).</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Рассматривать, анализировать и эстетически оценивать разнообразие форм в природе,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воспринимаемых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как узоры.</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Сравнивать, сопоставлять природные явления — узоры (капли, снежинки, паутинки,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листьях,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серёжки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время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деревьев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рукотворными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(кружево,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шитьё,</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ювелирные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изделия</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7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before="1" w:after="0" w:line="240" w:lineRule="auto"/>
        <w:ind w:left="297" w:right="11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кружева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вышивки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мотивов.</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оформления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глиняных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зверушек,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мотивам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филимоновская,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абашевская,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каргопольская,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дымковская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преобразования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бытовых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подручных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иподелки.</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сравнивать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примерах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иллюстраций к народным сказкам лучших</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художников-иллюстраторов (например,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Я. Билибина), когда украшения не только соответствуют народным традициям, но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выражают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что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рассказывают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выявляют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былинных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персонажей.</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объёмного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декорирования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Участвовать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 бумаги</w:t>
      </w:r>
    </w:p>
    <w:p w:rsidR="00F62DBE" w:rsidRPr="00F62DBE" w:rsidRDefault="00F62DBE" w:rsidP="00F62DBE">
      <w:pPr>
        <w:widowControl w:val="0"/>
        <w:autoSpaceDE w:val="0"/>
        <w:autoSpaceDN w:val="0"/>
        <w:spacing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пространственного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макета</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детской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площадки.</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характеризовать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строений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фотографиям в условиях урока), указывая составные части и их пропорциональные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соотношения.</w:t>
      </w:r>
    </w:p>
    <w:p w:rsidR="00F62DBE" w:rsidRPr="00F62DBE" w:rsidRDefault="00F62DBE" w:rsidP="00F62DBE">
      <w:pPr>
        <w:widowControl w:val="0"/>
        <w:tabs>
          <w:tab w:val="left" w:pos="2189"/>
          <w:tab w:val="left" w:pos="3558"/>
          <w:tab w:val="left" w:pos="4757"/>
          <w:tab w:val="left" w:pos="5102"/>
          <w:tab w:val="left" w:pos="6472"/>
          <w:tab w:val="left" w:pos="7072"/>
          <w:tab w:val="left" w:pos="8079"/>
          <w:tab w:val="left" w:pos="9136"/>
        </w:tabs>
        <w:autoSpaceDE w:val="0"/>
        <w:autoSpaceDN w:val="0"/>
        <w:spacing w:after="0" w:line="240" w:lineRule="auto"/>
        <w:ind w:left="297" w:right="104"/>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понимание образа здания, то есть его эмоционального воздействия.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z w:val="26"/>
          <w:szCs w:val="26"/>
        </w:rPr>
        <w:tab/>
        <w:t>приводить</w:t>
      </w:r>
      <w:r w:rsidRPr="00F62DBE">
        <w:rPr>
          <w:rFonts w:ascii="Times New Roman" w:eastAsia="Times New Roman" w:hAnsi="Times New Roman" w:cs="Times New Roman"/>
          <w:sz w:val="26"/>
          <w:szCs w:val="26"/>
        </w:rPr>
        <w:tab/>
        <w:t>примеры</w:t>
      </w:r>
      <w:r w:rsidRPr="00F62DBE">
        <w:rPr>
          <w:rFonts w:ascii="Times New Roman" w:eastAsia="Times New Roman" w:hAnsi="Times New Roman" w:cs="Times New Roman"/>
          <w:sz w:val="26"/>
          <w:szCs w:val="26"/>
        </w:rPr>
        <w:tab/>
        <w:t>и</w:t>
      </w:r>
      <w:r w:rsidRPr="00F62DBE">
        <w:rPr>
          <w:rFonts w:ascii="Times New Roman" w:eastAsia="Times New Roman" w:hAnsi="Times New Roman" w:cs="Times New Roman"/>
          <w:sz w:val="26"/>
          <w:szCs w:val="26"/>
        </w:rPr>
        <w:tab/>
        <w:t>обсуждать</w:t>
      </w:r>
      <w:r w:rsidRPr="00F62DBE">
        <w:rPr>
          <w:rFonts w:ascii="Times New Roman" w:eastAsia="Times New Roman" w:hAnsi="Times New Roman" w:cs="Times New Roman"/>
          <w:sz w:val="26"/>
          <w:szCs w:val="26"/>
        </w:rPr>
        <w:tab/>
        <w:t>вид</w:t>
      </w:r>
      <w:r w:rsidRPr="00F62DBE">
        <w:rPr>
          <w:rFonts w:ascii="Times New Roman" w:eastAsia="Times New Roman" w:hAnsi="Times New Roman" w:cs="Times New Roman"/>
          <w:sz w:val="26"/>
          <w:szCs w:val="26"/>
        </w:rPr>
        <w:tab/>
        <w:t>разных</w:t>
      </w:r>
      <w:r w:rsidRPr="00F62DBE">
        <w:rPr>
          <w:rFonts w:ascii="Times New Roman" w:eastAsia="Times New Roman" w:hAnsi="Times New Roman" w:cs="Times New Roman"/>
          <w:sz w:val="26"/>
          <w:szCs w:val="26"/>
        </w:rPr>
        <w:tab/>
        <w:t>жилищ,</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1"/>
          <w:sz w:val="26"/>
          <w:szCs w:val="26"/>
        </w:rPr>
        <w:t>домиков</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сказочных</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героев</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иллюстрациях</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8"/>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детской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книги,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развивая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фантазию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внимание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архитектурным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постройкам.</w:t>
      </w:r>
    </w:p>
    <w:p w:rsidR="00F62DBE" w:rsidRPr="00F62DBE" w:rsidRDefault="00F62DBE" w:rsidP="00F62DBE">
      <w:pPr>
        <w:widowControl w:val="0"/>
        <w:autoSpaceDE w:val="0"/>
        <w:autoSpaceDN w:val="0"/>
        <w:spacing w:after="0" w:line="240" w:lineRule="auto"/>
        <w:ind w:left="297" w:right="104"/>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сочинения</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жилья</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своему</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характеру</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героев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литературных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сказок.</w:t>
      </w:r>
    </w:p>
    <w:p w:rsidR="00F62DBE" w:rsidRPr="00F62DBE" w:rsidRDefault="00F62DBE" w:rsidP="00F62DBE">
      <w:pPr>
        <w:widowControl w:val="0"/>
        <w:autoSpaceDE w:val="0"/>
        <w:autoSpaceDN w:val="0"/>
        <w:spacing w:before="1" w:after="0" w:line="298" w:lineRule="exact"/>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Обсуждать примеры детского художественного творчества сточки зрения выражения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содержания,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настроения,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расположения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листе,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средств художественной выразительности, а также ответа на поставленную учебную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задачу.</w:t>
      </w:r>
    </w:p>
    <w:p w:rsidR="00F62DBE" w:rsidRPr="00F62DBE" w:rsidRDefault="00F62DBE" w:rsidP="00F62DBE">
      <w:pPr>
        <w:widowControl w:val="0"/>
        <w:autoSpaceDE w:val="0"/>
        <w:autoSpaceDN w:val="0"/>
        <w:spacing w:before="1"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и развивать умения вести эстетическое наблюдение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явлений природы, 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 потребность в таком наблюдении. Приобретать опыт эстетического наблюдения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орнаментальной организации (кружево, шитьё, резьба и роспись по дереву и ткани,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чеканка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художников-пейзажистов (И. И. Левитана, И. И. Шишкина, И. К. Айвазовского, А.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Куинджи,Н.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Крымова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анималистов (В.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 Ватагина,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Чарушина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западноевропейских художников с активным, ярким выражением настроения (В. Ван</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Гога, 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Моне,А.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Матисса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 имена и узнавать наиболее известные произведения художников И. И. Левитана,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 И. Шишкина, И. К. Айвазовского, В. М. Васнецова, В. В. Ватагина, Е. И. Чарушина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97"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after="0" w:line="297" w:lineRule="exact"/>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Осваивать возможности изображения с помощью разных видов линий в программе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Paint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 другом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приёмы трансформации и копирования геометрических фигур в программе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Paint,</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простых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орнаментов.</w:t>
      </w:r>
    </w:p>
    <w:p w:rsidR="00F62DBE" w:rsidRPr="00F62DBE" w:rsidRDefault="00F62DBE" w:rsidP="00F62DBE">
      <w:pPr>
        <w:widowControl w:val="0"/>
        <w:autoSpaceDE w:val="0"/>
        <w:autoSpaceDN w:val="0"/>
        <w:spacing w:before="2"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в компьютерном редакторе (например, Paint) инструменты и техники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карандаш,</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кисточка,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ластик,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заливкаи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(например,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 дерева).</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композиционное построение кадра при фотографировании: расположение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объекта в кадре, масштаб, доминанта. Участвовать в обсуждении композиционного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кадра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фотографии.</w:t>
      </w:r>
    </w:p>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6"/>
          <w:szCs w:val="26"/>
        </w:rPr>
      </w:pPr>
    </w:p>
    <w:p w:rsidR="00F62DBE" w:rsidRPr="00F62DBE" w:rsidRDefault="00F62DBE" w:rsidP="00F62DBE">
      <w:pPr>
        <w:widowControl w:val="0"/>
        <w:numPr>
          <w:ilvl w:val="0"/>
          <w:numId w:val="8"/>
        </w:numPr>
        <w:tabs>
          <w:tab w:val="left" w:pos="492"/>
        </w:tabs>
        <w:autoSpaceDE w:val="0"/>
        <w:autoSpaceDN w:val="0"/>
        <w:spacing w:after="0" w:line="298" w:lineRule="exact"/>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КЛАСС</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b/>
          <w:sz w:val="26"/>
        </w:rPr>
      </w:pPr>
      <w:r w:rsidRPr="00F62DBE">
        <w:rPr>
          <w:rFonts w:ascii="Times New Roman" w:eastAsia="Times New Roman" w:hAnsi="Times New Roman" w:cs="Times New Roman"/>
          <w:b/>
          <w:sz w:val="26"/>
        </w:rPr>
        <w:t>Модуль</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«Графика»</w:t>
      </w:r>
    </w:p>
    <w:p w:rsidR="00F62DBE" w:rsidRPr="00F62DBE" w:rsidRDefault="00F62DBE" w:rsidP="00F62DBE">
      <w:pPr>
        <w:widowControl w:val="0"/>
        <w:autoSpaceDE w:val="0"/>
        <w:autoSpaceDN w:val="0"/>
        <w:spacing w:before="1"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 представление о художественном оформлении книги, о дизайне книги,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многообразии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детских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книг,</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работе художников-иллюстраторов.</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Получать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книжки-игрушки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сюжет: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обложки с соединением шрифта (текста)и изображения, рисунок заглавной буквицы,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размещение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текста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иллюстраций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развороте.</w:t>
      </w:r>
    </w:p>
    <w:p w:rsidR="00F62DBE" w:rsidRPr="00F62DBE" w:rsidRDefault="00F62DBE" w:rsidP="00F62DBE">
      <w:pPr>
        <w:widowControl w:val="0"/>
        <w:autoSpaceDE w:val="0"/>
        <w:autoSpaceDN w:val="0"/>
        <w:spacing w:before="1"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Узнавать об искусстве шрифта и образных</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(изобразительных) возможностях надписи,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работе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шрифтовой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композицией.</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Создавать практическую творческую работу</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 поздравительную открытку, совмещая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 ней шрифт и изображение. Узнавать о работе художников над плакатами и афишами.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Выполнять творческую композицию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 эскиз афиши к выбранному спектаклю 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фильму.</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Узнавать основные пропорции лица человека, взаимное расположение частей лица.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рисования</w:t>
      </w:r>
      <w:r w:rsidRPr="00F62DBE">
        <w:rPr>
          <w:rFonts w:ascii="Times New Roman" w:eastAsia="Times New Roman" w:hAnsi="Times New Roman" w:cs="Times New Roman"/>
          <w:spacing w:val="45"/>
          <w:sz w:val="26"/>
          <w:szCs w:val="26"/>
        </w:rPr>
        <w:t xml:space="preserve"> </w:t>
      </w:r>
      <w:r w:rsidRPr="00F62DBE">
        <w:rPr>
          <w:rFonts w:ascii="Times New Roman" w:eastAsia="Times New Roman" w:hAnsi="Times New Roman" w:cs="Times New Roman"/>
          <w:sz w:val="26"/>
          <w:szCs w:val="26"/>
        </w:rPr>
        <w:t>портрета</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(лица)</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45"/>
          <w:sz w:val="26"/>
          <w:szCs w:val="26"/>
        </w:rPr>
        <w:t xml:space="preserve"> </w:t>
      </w:r>
      <w:r w:rsidRPr="00F62DBE">
        <w:rPr>
          <w:rFonts w:ascii="Times New Roman" w:eastAsia="Times New Roman" w:hAnsi="Times New Roman" w:cs="Times New Roman"/>
          <w:sz w:val="26"/>
          <w:szCs w:val="26"/>
        </w:rPr>
        <w:t>маску</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сказочного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персонажа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ярко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выраженным характером лица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карнавала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спектакля).</w:t>
      </w:r>
    </w:p>
    <w:p w:rsidR="00F62DBE" w:rsidRPr="00F62DBE" w:rsidRDefault="00F62DBE" w:rsidP="00F62DBE">
      <w:pPr>
        <w:widowControl w:val="0"/>
        <w:autoSpaceDE w:val="0"/>
        <w:autoSpaceDN w:val="0"/>
        <w:spacing w:after="0" w:line="298" w:lineRule="exact"/>
        <w:ind w:left="297"/>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 приёмы создания живописной композиции (натюрморта) по наблюдению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 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анализировать сюжет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композицию,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эмоциональное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настроение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натюрмортах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живописной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натюрморта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ярко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выраженным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настроением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«натюрморта-автопортрета».</w:t>
      </w:r>
    </w:p>
    <w:p w:rsidR="00F62DBE" w:rsidRPr="00F62DBE" w:rsidRDefault="00F62DBE" w:rsidP="00F62DBE">
      <w:pPr>
        <w:widowControl w:val="0"/>
        <w:autoSpaceDE w:val="0"/>
        <w:autoSpaceDN w:val="0"/>
        <w:spacing w:after="0" w:line="240" w:lineRule="auto"/>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Изображать</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красками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опорой</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натуру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представлению.</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пейзаж,</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передавая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активное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состояние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 о деятельности художника в театре. Создать красками эскиз занавеса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 эскиз декораций к выбранному сюжету. Познакомиться с работой художников 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оформлению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праздников.</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Выполнить тематическую композицию «Праздник в городе» на основе наблюдений, по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памяти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 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представлению.</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before="1"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Приобрести опыт творческой работы: лепка сказочного персонажа на основе сюжета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известной сказки (или создание этого персонажа в технике бумагопластики, по 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учителя).Учиться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игрушку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подручного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материала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путём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добавления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ней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необходимых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деталей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 тем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самым «одушевления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образа».</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Узнавать о видах скульптуры: скульптурные памятники, парковая скульптура, мелкая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пластика,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рельеф</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рельефа).Приобретать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лепки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эскиза</w:t>
      </w:r>
      <w:r w:rsidRPr="00F62DBE">
        <w:rPr>
          <w:rFonts w:ascii="Times New Roman" w:eastAsia="Times New Roman" w:hAnsi="Times New Roman" w:cs="Times New Roman"/>
          <w:spacing w:val="66"/>
          <w:sz w:val="26"/>
          <w:szCs w:val="26"/>
        </w:rPr>
        <w:t xml:space="preserve"> </w:t>
      </w:r>
      <w:r w:rsidRPr="00F62DBE">
        <w:rPr>
          <w:rFonts w:ascii="Times New Roman" w:eastAsia="Times New Roman" w:hAnsi="Times New Roman" w:cs="Times New Roman"/>
          <w:sz w:val="26"/>
          <w:szCs w:val="26"/>
        </w:rPr>
        <w:t>парковой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скульптуры.</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Узнавать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глиняной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деревянной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посуды: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Гжель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Хохлома.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Знакомиться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исполнения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украшающих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посуду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Гжели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Хохломы;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кистевые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приёмы, свойственные этим промыслам; выполнить эскизы орнаментов, украшающих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посуду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мотивам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промысла).</w:t>
      </w:r>
    </w:p>
    <w:p w:rsidR="00F62DBE" w:rsidRPr="00F62DBE" w:rsidRDefault="00F62DBE" w:rsidP="00F62DBE">
      <w:pPr>
        <w:widowControl w:val="0"/>
        <w:autoSpaceDE w:val="0"/>
        <w:autoSpaceDN w:val="0"/>
        <w:spacing w:after="0" w:line="240" w:lineRule="auto"/>
        <w:ind w:left="297" w:right="11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Узнать о сетчатых видах орнаментов и их применении в росписи тканей, стен и др.;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 рассуждать с опорой на зрительный материал о видах симметрии в сетчатом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орнаменте.</w:t>
      </w:r>
    </w:p>
    <w:p w:rsidR="00F62DBE" w:rsidRPr="00F62DBE" w:rsidRDefault="00F62DBE" w:rsidP="00F62DBE">
      <w:pPr>
        <w:widowControl w:val="0"/>
        <w:autoSpaceDE w:val="0"/>
        <w:autoSpaceDN w:val="0"/>
        <w:spacing w:before="1"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орнаментов</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помощи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штампов</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трафаретов.</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Получить опыт создания композиции орнамента в квадрате(в качестве эскиза росписи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женского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платка).</w:t>
      </w:r>
    </w:p>
    <w:p w:rsidR="00F62DBE" w:rsidRPr="00F62DBE" w:rsidRDefault="00F62DBE" w:rsidP="00F62DBE">
      <w:pPr>
        <w:widowControl w:val="0"/>
        <w:autoSpaceDE w:val="0"/>
        <w:autoSpaceDN w:val="0"/>
        <w:spacing w:before="2"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after="0" w:line="240" w:lineRule="auto"/>
        <w:ind w:left="297" w:right="10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Выполнить</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зарисовки</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творческие</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рисунки</w:t>
      </w:r>
      <w:r w:rsidRPr="00F62DBE">
        <w:rPr>
          <w:rFonts w:ascii="Times New Roman" w:eastAsia="Times New Roman" w:hAnsi="Times New Roman" w:cs="Times New Roman"/>
          <w:spacing w:val="1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памяти</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8"/>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1"/>
          <w:sz w:val="26"/>
          <w:szCs w:val="26"/>
        </w:rPr>
        <w:t xml:space="preserve"> </w:t>
      </w:r>
      <w:r w:rsidRPr="00F62DBE">
        <w:rPr>
          <w:rFonts w:ascii="Times New Roman" w:eastAsia="Times New Roman" w:hAnsi="Times New Roman" w:cs="Times New Roman"/>
          <w:sz w:val="26"/>
          <w:szCs w:val="26"/>
        </w:rPr>
        <w:t>представлению</w:t>
      </w:r>
      <w:r w:rsidRPr="00F62DBE">
        <w:rPr>
          <w:rFonts w:ascii="Times New Roman" w:eastAsia="Times New Roman" w:hAnsi="Times New Roman" w:cs="Times New Roman"/>
          <w:spacing w:val="14"/>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3"/>
          <w:sz w:val="26"/>
          <w:szCs w:val="26"/>
        </w:rPr>
        <w:t xml:space="preserve"> </w:t>
      </w:r>
      <w:r w:rsidRPr="00F62DBE">
        <w:rPr>
          <w:rFonts w:ascii="Times New Roman" w:eastAsia="Times New Roman" w:hAnsi="Times New Roman" w:cs="Times New Roman"/>
          <w:sz w:val="26"/>
          <w:szCs w:val="26"/>
        </w:rPr>
        <w:t>тему</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исторических памятников или архитектурных достопримечательностей своего 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Создать</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эскиз</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макета</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паркового</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пространства</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участвовать</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коллективной</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работе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созданию</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такого</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макета.</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Создать</w:t>
      </w:r>
      <w:r w:rsidRPr="00F62DBE">
        <w:rPr>
          <w:rFonts w:ascii="Times New Roman" w:eastAsia="Times New Roman" w:hAnsi="Times New Roman" w:cs="Times New Roman"/>
          <w:spacing w:val="47"/>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виде</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объёмных</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аппликаций</w:t>
      </w:r>
      <w:r w:rsidRPr="00F62DBE">
        <w:rPr>
          <w:rFonts w:ascii="Times New Roman" w:eastAsia="Times New Roman" w:hAnsi="Times New Roman" w:cs="Times New Roman"/>
          <w:spacing w:val="48"/>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цвет-</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эскизы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разнообразных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малых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форм,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наполняющих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Придумать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нарисовать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технике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бумагопластики) транспортное средство. Выполнить творческий рисунок — создать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 своего города или села или участвовать в коллективной работе по созданию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виде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коллажа).</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tabs>
          <w:tab w:val="left" w:pos="1257"/>
          <w:tab w:val="left" w:pos="1409"/>
          <w:tab w:val="left" w:pos="1889"/>
          <w:tab w:val="left" w:pos="2241"/>
          <w:tab w:val="left" w:pos="2841"/>
          <w:tab w:val="left" w:pos="3196"/>
          <w:tab w:val="left" w:pos="3801"/>
          <w:tab w:val="left" w:pos="4841"/>
          <w:tab w:val="left" w:pos="5351"/>
          <w:tab w:val="left" w:pos="5679"/>
          <w:tab w:val="left" w:pos="6036"/>
          <w:tab w:val="left" w:pos="6480"/>
          <w:tab w:val="left" w:pos="7100"/>
          <w:tab w:val="left" w:pos="7259"/>
          <w:tab w:val="left" w:pos="7640"/>
          <w:tab w:val="left" w:pos="7908"/>
          <w:tab w:val="left" w:pos="8027"/>
          <w:tab w:val="left" w:pos="8800"/>
          <w:tab w:val="left" w:pos="9051"/>
        </w:tabs>
        <w:autoSpaceDE w:val="0"/>
        <w:autoSpaceDN w:val="0"/>
        <w:spacing w:after="0" w:line="240" w:lineRule="auto"/>
        <w:ind w:left="297" w:right="105"/>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Рассматривать</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содержание</w:t>
      </w:r>
      <w:r w:rsidRPr="00F62DBE">
        <w:rPr>
          <w:rFonts w:ascii="Times New Roman" w:eastAsia="Times New Roman" w:hAnsi="Times New Roman" w:cs="Times New Roman"/>
          <w:spacing w:val="34"/>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художника,</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ценностно</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эстетически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относиться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иллюстрациям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детских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книг,</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получая</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z w:val="26"/>
          <w:szCs w:val="26"/>
        </w:rPr>
        <w:tab/>
        <w:t>различную</w:t>
      </w:r>
      <w:r w:rsidRPr="00F62DBE">
        <w:rPr>
          <w:rFonts w:ascii="Times New Roman" w:eastAsia="Times New Roman" w:hAnsi="Times New Roman" w:cs="Times New Roman"/>
          <w:sz w:val="26"/>
          <w:szCs w:val="26"/>
        </w:rPr>
        <w:tab/>
        <w:t>визуально-образную</w:t>
      </w:r>
      <w:r w:rsidRPr="00F62DBE">
        <w:rPr>
          <w:rFonts w:ascii="Times New Roman" w:eastAsia="Times New Roman" w:hAnsi="Times New Roman" w:cs="Times New Roman"/>
          <w:sz w:val="26"/>
          <w:szCs w:val="26"/>
        </w:rPr>
        <w:tab/>
        <w:t>информацию;</w:t>
      </w:r>
      <w:r w:rsidRPr="00F62DBE">
        <w:rPr>
          <w:rFonts w:ascii="Times New Roman" w:eastAsia="Times New Roman" w:hAnsi="Times New Roman" w:cs="Times New Roman"/>
          <w:sz w:val="26"/>
          <w:szCs w:val="26"/>
        </w:rPr>
        <w:tab/>
        <w:t>знать</w:t>
      </w:r>
      <w:r w:rsidRPr="00F62DBE">
        <w:rPr>
          <w:rFonts w:ascii="Times New Roman" w:eastAsia="Times New Roman" w:hAnsi="Times New Roman" w:cs="Times New Roman"/>
          <w:sz w:val="26"/>
          <w:szCs w:val="26"/>
        </w:rPr>
        <w:tab/>
        <w:t>имена</w:t>
      </w:r>
      <w:r w:rsidRPr="00F62DBE">
        <w:rPr>
          <w:rFonts w:ascii="Times New Roman" w:eastAsia="Times New Roman" w:hAnsi="Times New Roman" w:cs="Times New Roman"/>
          <w:sz w:val="26"/>
          <w:szCs w:val="26"/>
        </w:rPr>
        <w:tab/>
        <w:t>нескольких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художников детской книги. Рассматривать и анализировать архитектурные постройки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своего</w:t>
      </w:r>
      <w:r w:rsidRPr="00F62DBE">
        <w:rPr>
          <w:rFonts w:ascii="Times New Roman" w:eastAsia="Times New Roman" w:hAnsi="Times New Roman" w:cs="Times New Roman"/>
          <w:sz w:val="26"/>
          <w:szCs w:val="26"/>
        </w:rPr>
        <w:tab/>
        <w:t>города</w:t>
      </w:r>
      <w:r w:rsidRPr="00F62DBE">
        <w:rPr>
          <w:rFonts w:ascii="Times New Roman" w:eastAsia="Times New Roman" w:hAnsi="Times New Roman" w:cs="Times New Roman"/>
          <w:sz w:val="26"/>
          <w:szCs w:val="26"/>
        </w:rPr>
        <w:tab/>
        <w:t>(села),</w:t>
      </w:r>
      <w:r w:rsidRPr="00F62DBE">
        <w:rPr>
          <w:rFonts w:ascii="Times New Roman" w:eastAsia="Times New Roman" w:hAnsi="Times New Roman" w:cs="Times New Roman"/>
          <w:sz w:val="26"/>
          <w:szCs w:val="26"/>
        </w:rPr>
        <w:tab/>
        <w:t>характерные</w:t>
      </w:r>
      <w:r w:rsidRPr="00F62DBE">
        <w:rPr>
          <w:rFonts w:ascii="Times New Roman" w:eastAsia="Times New Roman" w:hAnsi="Times New Roman" w:cs="Times New Roman"/>
          <w:sz w:val="26"/>
          <w:szCs w:val="26"/>
        </w:rPr>
        <w:tab/>
        <w:t>особенности</w:t>
      </w:r>
      <w:r w:rsidRPr="00F62DBE">
        <w:rPr>
          <w:rFonts w:ascii="Times New Roman" w:eastAsia="Times New Roman" w:hAnsi="Times New Roman" w:cs="Times New Roman"/>
          <w:sz w:val="26"/>
          <w:szCs w:val="26"/>
        </w:rPr>
        <w:tab/>
        <w:t>улиц</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z w:val="26"/>
          <w:szCs w:val="26"/>
        </w:rPr>
        <w:tab/>
        <w:t>и</w:t>
      </w:r>
      <w:r w:rsidRPr="00F62DBE">
        <w:rPr>
          <w:rFonts w:ascii="Times New Roman" w:eastAsia="Times New Roman" w:hAnsi="Times New Roman" w:cs="Times New Roman"/>
          <w:sz w:val="26"/>
          <w:szCs w:val="26"/>
        </w:rPr>
        <w:tab/>
        <w:t>площадей,</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pacing w:val="-1"/>
          <w:sz w:val="26"/>
          <w:szCs w:val="26"/>
        </w:rPr>
        <w:t>выделять</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центральные</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архитектуре</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здания</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архитектурные</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z w:val="26"/>
          <w:szCs w:val="26"/>
        </w:rPr>
        <w:tab/>
        <w:t>представления,</w:t>
      </w:r>
      <w:r w:rsidRPr="00F62DBE">
        <w:rPr>
          <w:rFonts w:ascii="Times New Roman" w:eastAsia="Times New Roman" w:hAnsi="Times New Roman" w:cs="Times New Roman"/>
          <w:sz w:val="26"/>
          <w:szCs w:val="26"/>
        </w:rPr>
        <w:tab/>
        <w:t>аналитический</w:t>
      </w:r>
      <w:r w:rsidRPr="00F62DBE">
        <w:rPr>
          <w:rFonts w:ascii="Times New Roman" w:eastAsia="Times New Roman" w:hAnsi="Times New Roman" w:cs="Times New Roman"/>
          <w:sz w:val="26"/>
          <w:szCs w:val="26"/>
        </w:rPr>
        <w:tab/>
        <w:t>и</w:t>
      </w:r>
      <w:r w:rsidRPr="00F62DBE">
        <w:rPr>
          <w:rFonts w:ascii="Times New Roman" w:eastAsia="Times New Roman" w:hAnsi="Times New Roman" w:cs="Times New Roman"/>
          <w:sz w:val="26"/>
          <w:szCs w:val="26"/>
        </w:rPr>
        <w:tab/>
        <w:t>эмоциональный</w:t>
      </w:r>
      <w:r w:rsidRPr="00F62DBE">
        <w:rPr>
          <w:rFonts w:ascii="Times New Roman" w:eastAsia="Times New Roman" w:hAnsi="Times New Roman" w:cs="Times New Roman"/>
          <w:sz w:val="26"/>
          <w:szCs w:val="26"/>
        </w:rPr>
        <w:tab/>
      </w:r>
      <w:r w:rsidRPr="00F62DBE">
        <w:rPr>
          <w:rFonts w:ascii="Times New Roman" w:eastAsia="Times New Roman" w:hAnsi="Times New Roman" w:cs="Times New Roman"/>
          <w:sz w:val="26"/>
          <w:szCs w:val="26"/>
        </w:rPr>
        <w:tab/>
        <w:t>опыт</w:t>
      </w:r>
      <w:r w:rsidRPr="00F62DBE">
        <w:rPr>
          <w:rFonts w:ascii="Times New Roman" w:eastAsia="Times New Roman" w:hAnsi="Times New Roman" w:cs="Times New Roman"/>
          <w:sz w:val="26"/>
          <w:szCs w:val="26"/>
        </w:rPr>
        <w:tab/>
        <w:t>восприятия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наиболее</w:t>
      </w:r>
      <w:r w:rsidRPr="00F62DBE">
        <w:rPr>
          <w:rFonts w:ascii="Times New Roman" w:eastAsia="Times New Roman" w:hAnsi="Times New Roman" w:cs="Times New Roman"/>
          <w:spacing w:val="58"/>
          <w:sz w:val="26"/>
          <w:szCs w:val="26"/>
        </w:rPr>
        <w:t xml:space="preserve"> </w:t>
      </w:r>
      <w:r w:rsidRPr="00F62DBE">
        <w:rPr>
          <w:rFonts w:ascii="Times New Roman" w:eastAsia="Times New Roman" w:hAnsi="Times New Roman" w:cs="Times New Roman"/>
          <w:sz w:val="26"/>
          <w:szCs w:val="26"/>
        </w:rPr>
        <w:t>известных</w:t>
      </w:r>
      <w:r w:rsidRPr="00F62DBE">
        <w:rPr>
          <w:rFonts w:ascii="Times New Roman" w:eastAsia="Times New Roman" w:hAnsi="Times New Roman" w:cs="Times New Roman"/>
          <w:spacing w:val="59"/>
          <w:sz w:val="26"/>
          <w:szCs w:val="26"/>
        </w:rPr>
        <w:t xml:space="preserve"> </w:t>
      </w:r>
      <w:r w:rsidRPr="00F62DBE">
        <w:rPr>
          <w:rFonts w:ascii="Times New Roman" w:eastAsia="Times New Roman" w:hAnsi="Times New Roman" w:cs="Times New Roman"/>
          <w:sz w:val="26"/>
          <w:szCs w:val="26"/>
        </w:rPr>
        <w:t>памятников</w:t>
      </w:r>
      <w:r w:rsidRPr="00F62DBE">
        <w:rPr>
          <w:rFonts w:ascii="Times New Roman" w:eastAsia="Times New Roman" w:hAnsi="Times New Roman" w:cs="Times New Roman"/>
          <w:spacing w:val="57"/>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58"/>
          <w:sz w:val="26"/>
          <w:szCs w:val="26"/>
        </w:rPr>
        <w:t xml:space="preserve"> </w:t>
      </w:r>
      <w:r w:rsidRPr="00F62DBE">
        <w:rPr>
          <w:rFonts w:ascii="Times New Roman" w:eastAsia="Times New Roman" w:hAnsi="Times New Roman" w:cs="Times New Roman"/>
          <w:sz w:val="26"/>
          <w:szCs w:val="26"/>
        </w:rPr>
        <w:t>Москвы</w:t>
      </w:r>
      <w:r w:rsidRPr="00F62DBE">
        <w:rPr>
          <w:rFonts w:ascii="Times New Roman" w:eastAsia="Times New Roman" w:hAnsi="Times New Roman" w:cs="Times New Roman"/>
          <w:spacing w:val="58"/>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3"/>
          <w:sz w:val="26"/>
          <w:szCs w:val="26"/>
        </w:rPr>
        <w:t xml:space="preserve"> </w:t>
      </w:r>
      <w:r w:rsidRPr="00F62DBE">
        <w:rPr>
          <w:rFonts w:ascii="Times New Roman" w:eastAsia="Times New Roman" w:hAnsi="Times New Roman" w:cs="Times New Roman"/>
          <w:sz w:val="26"/>
          <w:szCs w:val="26"/>
        </w:rPr>
        <w:t>Санкт-Петербурга</w:t>
      </w:r>
      <w:r w:rsidRPr="00F62DBE">
        <w:rPr>
          <w:rFonts w:ascii="Times New Roman" w:eastAsia="Times New Roman" w:hAnsi="Times New Roman" w:cs="Times New Roman"/>
          <w:spacing w:val="57"/>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жителей</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регионов</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телепередач</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43"/>
          <w:sz w:val="26"/>
          <w:szCs w:val="26"/>
        </w:rPr>
        <w:t xml:space="preserve"> </w:t>
      </w:r>
      <w:r w:rsidRPr="00F62DBE">
        <w:rPr>
          <w:rFonts w:ascii="Times New Roman" w:eastAsia="Times New Roman" w:hAnsi="Times New Roman" w:cs="Times New Roman"/>
          <w:sz w:val="26"/>
          <w:szCs w:val="26"/>
        </w:rPr>
        <w:t>виртуальных</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путешествий),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увиденные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памятники.</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объяснять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назначение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пространственных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изобразительных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искусства—живописи,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дизайна,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декоративно-прикладных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видов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также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деятельности</w:t>
      </w:r>
    </w:p>
    <w:p w:rsidR="00F62DBE" w:rsidRPr="00F62DBE" w:rsidRDefault="00F62DBE" w:rsidP="00F62DBE">
      <w:pPr>
        <w:widowControl w:val="0"/>
        <w:autoSpaceDE w:val="0"/>
        <w:autoSpaceDN w:val="0"/>
        <w:spacing w:before="1"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художника</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кино,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театре,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празднике.</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называть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жанры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живописи,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определяемые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крупнейших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художников-пейзажистов: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Шишкина,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Левитана,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Саврасова,В.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Поленова,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Куинджи,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Айвазовского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представления об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произведениях.</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Осуществлять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виртуальные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интерактивные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путешествия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участвовать в исследовательских квестах, в обсуждении впечатлений от виртуальных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путешествий.</w:t>
      </w:r>
    </w:p>
    <w:p w:rsidR="00F62DBE" w:rsidRPr="00F62DBE" w:rsidRDefault="00F62DBE" w:rsidP="00F62DBE">
      <w:pPr>
        <w:widowControl w:val="0"/>
        <w:autoSpaceDE w:val="0"/>
        <w:autoSpaceDN w:val="0"/>
        <w:spacing w:before="1"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 имена крупнейших отечественных портретистов:</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В. И. Сурикова, И. Е. Репина,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Серова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произведениях.</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Понимать значение музеев и называть, указывать, где находятся и чему посвящены 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коллекции:</w:t>
      </w:r>
      <w:r w:rsidRPr="00F62DBE">
        <w:rPr>
          <w:rFonts w:ascii="Times New Roman" w:eastAsia="Times New Roman" w:hAnsi="Times New Roman" w:cs="Times New Roman"/>
          <w:spacing w:val="19"/>
          <w:sz w:val="26"/>
          <w:szCs w:val="26"/>
        </w:rPr>
        <w:t xml:space="preserve"> </w:t>
      </w:r>
      <w:r w:rsidRPr="00F62DBE">
        <w:rPr>
          <w:rFonts w:ascii="Times New Roman" w:eastAsia="Times New Roman" w:hAnsi="Times New Roman" w:cs="Times New Roman"/>
          <w:sz w:val="26"/>
          <w:szCs w:val="26"/>
        </w:rPr>
        <w:t>Государственная</w:t>
      </w:r>
      <w:r w:rsidRPr="00F62DBE">
        <w:rPr>
          <w:rFonts w:ascii="Times New Roman" w:eastAsia="Times New Roman" w:hAnsi="Times New Roman" w:cs="Times New Roman"/>
          <w:spacing w:val="19"/>
          <w:sz w:val="26"/>
          <w:szCs w:val="26"/>
        </w:rPr>
        <w:t xml:space="preserve"> </w:t>
      </w:r>
      <w:r w:rsidRPr="00F62DBE">
        <w:rPr>
          <w:rFonts w:ascii="Times New Roman" w:eastAsia="Times New Roman" w:hAnsi="Times New Roman" w:cs="Times New Roman"/>
          <w:sz w:val="26"/>
          <w:szCs w:val="26"/>
        </w:rPr>
        <w:t>Третьяковская</w:t>
      </w:r>
      <w:r w:rsidRPr="00F62DBE">
        <w:rPr>
          <w:rFonts w:ascii="Times New Roman" w:eastAsia="Times New Roman" w:hAnsi="Times New Roman" w:cs="Times New Roman"/>
          <w:spacing w:val="19"/>
          <w:sz w:val="26"/>
          <w:szCs w:val="26"/>
        </w:rPr>
        <w:t xml:space="preserve"> </w:t>
      </w:r>
      <w:r w:rsidRPr="00F62DBE">
        <w:rPr>
          <w:rFonts w:ascii="Times New Roman" w:eastAsia="Times New Roman" w:hAnsi="Times New Roman" w:cs="Times New Roman"/>
          <w:sz w:val="26"/>
          <w:szCs w:val="26"/>
        </w:rPr>
        <w:t>галерея,</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Государственный</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Эрмитаж,</w:t>
      </w:r>
    </w:p>
    <w:p w:rsidR="00F62DBE" w:rsidRPr="00F62DBE" w:rsidRDefault="00F62DBE" w:rsidP="00F62DBE">
      <w:pPr>
        <w:widowControl w:val="0"/>
        <w:autoSpaceDE w:val="0"/>
        <w:autoSpaceDN w:val="0"/>
        <w:spacing w:after="0" w:line="299"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Государственный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Русский</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музей,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Государственный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музей</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изобразительных</w:t>
      </w:r>
    </w:p>
    <w:p w:rsidR="00F62DBE" w:rsidRPr="00F62DBE" w:rsidRDefault="00F62DBE" w:rsidP="00F62DBE">
      <w:pPr>
        <w:widowControl w:val="0"/>
        <w:autoSpaceDE w:val="0"/>
        <w:autoSpaceDN w:val="0"/>
        <w:spacing w:before="1"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искусств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Пушкина.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что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России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замечательных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музеев,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коллекциях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региональных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музеев.</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2"/>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5"/>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8"/>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6"/>
          <w:sz w:val="26"/>
          <w:szCs w:val="26"/>
        </w:rPr>
        <w:t xml:space="preserve"> </w:t>
      </w:r>
      <w:r w:rsidRPr="00F62DBE">
        <w:rPr>
          <w:rFonts w:ascii="Times New Roman" w:eastAsia="Times New Roman" w:hAnsi="Times New Roman" w:cs="Times New Roman"/>
          <w:sz w:val="26"/>
          <w:szCs w:val="26"/>
        </w:rPr>
        <w:t>линиями,</w:t>
      </w:r>
      <w:r w:rsidRPr="00F62DBE">
        <w:rPr>
          <w:rFonts w:ascii="Times New Roman" w:eastAsia="Times New Roman" w:hAnsi="Times New Roman" w:cs="Times New Roman"/>
          <w:spacing w:val="17"/>
          <w:sz w:val="26"/>
          <w:szCs w:val="26"/>
        </w:rPr>
        <w:t xml:space="preserve"> </w:t>
      </w:r>
      <w:r w:rsidRPr="00F62DBE">
        <w:rPr>
          <w:rFonts w:ascii="Times New Roman" w:eastAsia="Times New Roman" w:hAnsi="Times New Roman" w:cs="Times New Roman"/>
          <w:sz w:val="26"/>
          <w:szCs w:val="26"/>
        </w:rPr>
        <w:t>геометрическими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фигурами,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инструментами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рисования.</w:t>
      </w:r>
    </w:p>
    <w:p w:rsidR="00F62DBE" w:rsidRPr="00F62DBE" w:rsidRDefault="00F62DBE" w:rsidP="00F62DBE">
      <w:pPr>
        <w:widowControl w:val="0"/>
        <w:autoSpaceDE w:val="0"/>
        <w:autoSpaceDN w:val="0"/>
        <w:spacing w:after="0" w:line="240" w:lineRule="auto"/>
        <w:ind w:left="297" w:right="95"/>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Применять</w:t>
      </w:r>
      <w:r w:rsidRPr="00F62DBE">
        <w:rPr>
          <w:rFonts w:ascii="Times New Roman" w:eastAsia="Times New Roman" w:hAnsi="Times New Roman" w:cs="Times New Roman"/>
          <w:spacing w:val="35"/>
          <w:sz w:val="26"/>
          <w:szCs w:val="26"/>
        </w:rPr>
        <w:t xml:space="preserve"> </w:t>
      </w:r>
      <w:r w:rsidRPr="00F62DBE">
        <w:rPr>
          <w:rFonts w:ascii="Times New Roman" w:eastAsia="Times New Roman" w:hAnsi="Times New Roman" w:cs="Times New Roman"/>
          <w:sz w:val="26"/>
          <w:szCs w:val="26"/>
        </w:rPr>
        <w:t>получаемые</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навыки</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усвоения</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определённых</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учебных</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тем,</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например:</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исследования</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свойств</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ритма</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построения</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ритмических</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композиций,</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составления</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орнаментов путём различных повторений рисунка узора, простого повторения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(раппорт), экспериментируя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свойствах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симметрии;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паттернов.</w:t>
      </w:r>
    </w:p>
    <w:p w:rsidR="00F62DBE" w:rsidRPr="00F62DBE" w:rsidRDefault="00F62DBE" w:rsidP="00F62DBE">
      <w:pPr>
        <w:widowControl w:val="0"/>
        <w:autoSpaceDE w:val="0"/>
        <w:autoSpaceDN w:val="0"/>
        <w:spacing w:before="1"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27"/>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28"/>
          <w:sz w:val="26"/>
          <w:szCs w:val="26"/>
        </w:rPr>
        <w:t xml:space="preserve"> </w:t>
      </w:r>
      <w:r w:rsidRPr="00F62DBE">
        <w:rPr>
          <w:rFonts w:ascii="Times New Roman" w:eastAsia="Times New Roman" w:hAnsi="Times New Roman" w:cs="Times New Roman"/>
          <w:sz w:val="26"/>
          <w:szCs w:val="26"/>
        </w:rPr>
        <w:t>схемы</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лица</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27"/>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28"/>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29"/>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8"/>
          <w:sz w:val="26"/>
          <w:szCs w:val="26"/>
        </w:rPr>
        <w:t xml:space="preserve"> </w:t>
      </w:r>
      <w:r w:rsidRPr="00F62DBE">
        <w:rPr>
          <w:rFonts w:ascii="Times New Roman" w:eastAsia="Times New Roman" w:hAnsi="Times New Roman" w:cs="Times New Roman"/>
          <w:sz w:val="26"/>
          <w:szCs w:val="26"/>
        </w:rPr>
        <w:t>пропорции;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осваивать с помощью графического редактора схематическое изменение мимики лица.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40"/>
          <w:sz w:val="26"/>
          <w:szCs w:val="26"/>
        </w:rPr>
        <w:t xml:space="preserve"> </w:t>
      </w:r>
      <w:r w:rsidRPr="00F62DBE">
        <w:rPr>
          <w:rFonts w:ascii="Times New Roman" w:eastAsia="Times New Roman" w:hAnsi="Times New Roman" w:cs="Times New Roman"/>
          <w:sz w:val="26"/>
          <w:szCs w:val="26"/>
        </w:rPr>
        <w:t>соединения</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шрифта</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векторного</w:t>
      </w:r>
      <w:r w:rsidRPr="00F62DBE">
        <w:rPr>
          <w:rFonts w:ascii="Times New Roman" w:eastAsia="Times New Roman" w:hAnsi="Times New Roman" w:cs="Times New Roman"/>
          <w:spacing w:val="36"/>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37"/>
          <w:sz w:val="26"/>
          <w:szCs w:val="26"/>
        </w:rPr>
        <w:t xml:space="preserve"> </w:t>
      </w:r>
      <w:r w:rsidRPr="00F62DBE">
        <w:rPr>
          <w:rFonts w:ascii="Times New Roman" w:eastAsia="Times New Roman" w:hAnsi="Times New Roman" w:cs="Times New Roman"/>
          <w:sz w:val="26"/>
          <w:szCs w:val="26"/>
        </w:rPr>
        <w:t>создании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поздравительных</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открыток,</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афиши</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др.</w:t>
      </w:r>
      <w:r w:rsidRPr="00F62DBE">
        <w:rPr>
          <w:rFonts w:ascii="Times New Roman" w:eastAsia="Times New Roman" w:hAnsi="Times New Roman" w:cs="Times New Roman"/>
          <w:spacing w:val="8"/>
          <w:sz w:val="26"/>
          <w:szCs w:val="26"/>
        </w:rPr>
        <w:t xml:space="preserve"> </w:t>
      </w: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приёмы</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редактирования</w:t>
      </w:r>
      <w:r w:rsidRPr="00F62DBE">
        <w:rPr>
          <w:rFonts w:ascii="Times New Roman" w:eastAsia="Times New Roman" w:hAnsi="Times New Roman" w:cs="Times New Roman"/>
          <w:spacing w:val="6"/>
          <w:sz w:val="26"/>
          <w:szCs w:val="26"/>
        </w:rPr>
        <w:t xml:space="preserve"> </w:t>
      </w:r>
      <w:r w:rsidRPr="00F62DBE">
        <w:rPr>
          <w:rFonts w:ascii="Times New Roman" w:eastAsia="Times New Roman" w:hAnsi="Times New Roman" w:cs="Times New Roman"/>
          <w:sz w:val="26"/>
          <w:szCs w:val="26"/>
        </w:rPr>
        <w:t>цифровых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25"/>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компьютерной</w:t>
      </w:r>
      <w:r w:rsidRPr="00F62DBE">
        <w:rPr>
          <w:rFonts w:ascii="Times New Roman" w:eastAsia="Times New Roman" w:hAnsi="Times New Roman" w:cs="Times New Roman"/>
          <w:spacing w:val="27"/>
          <w:sz w:val="26"/>
          <w:szCs w:val="26"/>
        </w:rPr>
        <w:t xml:space="preserve"> </w:t>
      </w:r>
      <w:r w:rsidRPr="00F62DBE">
        <w:rPr>
          <w:rFonts w:ascii="Times New Roman" w:eastAsia="Times New Roman" w:hAnsi="Times New Roman" w:cs="Times New Roman"/>
          <w:sz w:val="26"/>
          <w:szCs w:val="26"/>
        </w:rPr>
        <w:t>программы</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Picture</w:t>
      </w:r>
      <w:r w:rsidRPr="00F62DBE">
        <w:rPr>
          <w:rFonts w:ascii="Times New Roman" w:eastAsia="Times New Roman" w:hAnsi="Times New Roman" w:cs="Times New Roman"/>
          <w:spacing w:val="26"/>
          <w:sz w:val="26"/>
          <w:szCs w:val="26"/>
        </w:rPr>
        <w:t xml:space="preserve"> </w:t>
      </w:r>
      <w:r w:rsidRPr="00F62DBE">
        <w:rPr>
          <w:rFonts w:ascii="Times New Roman" w:eastAsia="Times New Roman" w:hAnsi="Times New Roman" w:cs="Times New Roman"/>
          <w:sz w:val="26"/>
          <w:szCs w:val="26"/>
        </w:rPr>
        <w:t>Manager</w:t>
      </w:r>
      <w:r w:rsidRPr="00F62DBE">
        <w:rPr>
          <w:rFonts w:ascii="Times New Roman" w:eastAsia="Times New Roman" w:hAnsi="Times New Roman" w:cs="Times New Roman"/>
          <w:spacing w:val="24"/>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другой):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изменение</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яркости,</w:t>
      </w:r>
      <w:r w:rsidRPr="00F62DBE">
        <w:rPr>
          <w:rFonts w:ascii="Times New Roman" w:eastAsia="Times New Roman" w:hAnsi="Times New Roman" w:cs="Times New Roman"/>
          <w:spacing w:val="33"/>
          <w:sz w:val="26"/>
          <w:szCs w:val="26"/>
        </w:rPr>
        <w:t xml:space="preserve"> </w:t>
      </w:r>
      <w:r w:rsidRPr="00F62DBE">
        <w:rPr>
          <w:rFonts w:ascii="Times New Roman" w:eastAsia="Times New Roman" w:hAnsi="Times New Roman" w:cs="Times New Roman"/>
          <w:sz w:val="26"/>
          <w:szCs w:val="26"/>
        </w:rPr>
        <w:t>контраста</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1"/>
          <w:sz w:val="26"/>
          <w:szCs w:val="26"/>
        </w:rPr>
        <w:t xml:space="preserve"> </w:t>
      </w:r>
      <w:r w:rsidRPr="00F62DBE">
        <w:rPr>
          <w:rFonts w:ascii="Times New Roman" w:eastAsia="Times New Roman" w:hAnsi="Times New Roman" w:cs="Times New Roman"/>
          <w:sz w:val="26"/>
          <w:szCs w:val="26"/>
        </w:rPr>
        <w:t>насыщенности</w:t>
      </w:r>
      <w:r w:rsidRPr="00F62DBE">
        <w:rPr>
          <w:rFonts w:ascii="Times New Roman" w:eastAsia="Times New Roman" w:hAnsi="Times New Roman" w:cs="Times New Roman"/>
          <w:spacing w:val="30"/>
          <w:sz w:val="26"/>
          <w:szCs w:val="26"/>
        </w:rPr>
        <w:t xml:space="preserve"> </w:t>
      </w:r>
      <w:r w:rsidRPr="00F62DBE">
        <w:rPr>
          <w:rFonts w:ascii="Times New Roman" w:eastAsia="Times New Roman" w:hAnsi="Times New Roman" w:cs="Times New Roman"/>
          <w:sz w:val="26"/>
          <w:szCs w:val="26"/>
        </w:rPr>
        <w:t>цвета;</w:t>
      </w:r>
      <w:r w:rsidRPr="00F62DBE">
        <w:rPr>
          <w:rFonts w:ascii="Times New Roman" w:eastAsia="Times New Roman" w:hAnsi="Times New Roman" w:cs="Times New Roman"/>
          <w:spacing w:val="38"/>
          <w:sz w:val="26"/>
          <w:szCs w:val="26"/>
        </w:rPr>
        <w:t xml:space="preserve"> </w:t>
      </w:r>
      <w:r w:rsidRPr="00F62DBE">
        <w:rPr>
          <w:rFonts w:ascii="Times New Roman" w:eastAsia="Times New Roman" w:hAnsi="Times New Roman" w:cs="Times New Roman"/>
          <w:sz w:val="26"/>
          <w:szCs w:val="26"/>
        </w:rPr>
        <w:t>обрезка</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32"/>
          <w:sz w:val="26"/>
          <w:szCs w:val="26"/>
        </w:rPr>
        <w:t xml:space="preserve"> </w:t>
      </w:r>
      <w:r w:rsidRPr="00F62DBE">
        <w:rPr>
          <w:rFonts w:ascii="Times New Roman" w:eastAsia="Times New Roman" w:hAnsi="Times New Roman" w:cs="Times New Roman"/>
          <w:sz w:val="26"/>
          <w:szCs w:val="26"/>
        </w:rPr>
        <w:t>поворот,</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отражение.</w:t>
      </w:r>
    </w:p>
    <w:p w:rsidR="00F62DBE" w:rsidRPr="00F62DBE" w:rsidRDefault="00F62DBE" w:rsidP="00F62DBE">
      <w:pPr>
        <w:widowControl w:val="0"/>
        <w:autoSpaceDE w:val="0"/>
        <w:autoSpaceDN w:val="0"/>
        <w:spacing w:after="0" w:line="240" w:lineRule="auto"/>
        <w:ind w:left="297" w:right="110"/>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Осуществлять виртуальные путешествия в отечественные художественные музеи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возможно,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знаменитые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зарубежные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установок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квестов,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предложенных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учителем.</w:t>
      </w:r>
    </w:p>
    <w:p w:rsidR="00F62DBE" w:rsidRPr="00F62DBE" w:rsidRDefault="00F62DBE" w:rsidP="00F62DBE">
      <w:pPr>
        <w:widowControl w:val="0"/>
        <w:autoSpaceDE w:val="0"/>
        <w:autoSpaceDN w:val="0"/>
        <w:spacing w:before="11" w:after="0" w:line="240" w:lineRule="auto"/>
        <w:rPr>
          <w:rFonts w:ascii="Times New Roman" w:eastAsia="Times New Roman" w:hAnsi="Times New Roman" w:cs="Times New Roman"/>
          <w:sz w:val="25"/>
          <w:szCs w:val="26"/>
        </w:rPr>
      </w:pPr>
    </w:p>
    <w:p w:rsidR="00F62DBE" w:rsidRPr="00F62DBE" w:rsidRDefault="00F62DBE" w:rsidP="00F62DBE">
      <w:pPr>
        <w:widowControl w:val="0"/>
        <w:numPr>
          <w:ilvl w:val="0"/>
          <w:numId w:val="8"/>
        </w:numPr>
        <w:tabs>
          <w:tab w:val="left" w:pos="492"/>
        </w:tabs>
        <w:autoSpaceDE w:val="0"/>
        <w:autoSpaceDN w:val="0"/>
        <w:spacing w:after="0" w:line="240" w:lineRule="auto"/>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КЛАСС</w:t>
      </w:r>
    </w:p>
    <w:p w:rsidR="00F62DBE" w:rsidRPr="00F62DBE" w:rsidRDefault="00F62DBE" w:rsidP="00F62DBE">
      <w:pPr>
        <w:widowControl w:val="0"/>
        <w:autoSpaceDE w:val="0"/>
        <w:autoSpaceDN w:val="0"/>
        <w:spacing w:before="1" w:after="0" w:line="298" w:lineRule="exact"/>
        <w:ind w:left="297"/>
        <w:jc w:val="both"/>
        <w:rPr>
          <w:rFonts w:ascii="Times New Roman" w:eastAsia="Times New Roman" w:hAnsi="Times New Roman" w:cs="Times New Roman"/>
          <w:b/>
          <w:sz w:val="26"/>
        </w:rPr>
      </w:pPr>
      <w:r w:rsidRPr="00F62DBE">
        <w:rPr>
          <w:rFonts w:ascii="Times New Roman" w:eastAsia="Times New Roman" w:hAnsi="Times New Roman" w:cs="Times New Roman"/>
          <w:b/>
          <w:sz w:val="26"/>
        </w:rPr>
        <w:t>Модуль</w:t>
      </w:r>
      <w:r w:rsidRPr="00F62DBE">
        <w:rPr>
          <w:rFonts w:ascii="Times New Roman" w:eastAsia="Times New Roman" w:hAnsi="Times New Roman" w:cs="Times New Roman"/>
          <w:b/>
          <w:spacing w:val="-5"/>
          <w:sz w:val="26"/>
        </w:rPr>
        <w:t xml:space="preserve"> </w:t>
      </w:r>
      <w:r w:rsidRPr="00F62DBE">
        <w:rPr>
          <w:rFonts w:ascii="Times New Roman" w:eastAsia="Times New Roman" w:hAnsi="Times New Roman" w:cs="Times New Roman"/>
          <w:b/>
          <w:sz w:val="26"/>
        </w:rPr>
        <w:t>«Графика»</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правила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воздушной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перспективы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практической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деятельности.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Изучать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пропорциональные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отношения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отдельных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применять эти знания в своих рисунках. Приобретать представление о традиционных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одеждах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культурах;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применять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персонажей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сказанийи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легенд</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представителей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зарисовки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мировой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архитектуры.</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«Живопись»</w:t>
      </w:r>
    </w:p>
    <w:p w:rsidR="00F62DBE" w:rsidRPr="00F62DBE" w:rsidRDefault="00F62DBE" w:rsidP="00F62DBE">
      <w:pPr>
        <w:widowControl w:val="0"/>
        <w:autoSpaceDE w:val="0"/>
        <w:autoSpaceDN w:val="0"/>
        <w:spacing w:after="0" w:line="240" w:lineRule="auto"/>
        <w:ind w:left="297" w:right="95"/>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Выполнять живописное изображение пейзажей разных климатических зон (пейзаж гор,</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пейзаж степной или пустынной зоны, пейзаж, типичный для среднерусской 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Передавать</w:t>
      </w:r>
      <w:r w:rsidRPr="00F62DBE">
        <w:rPr>
          <w:rFonts w:ascii="Times New Roman" w:eastAsia="Times New Roman" w:hAnsi="Times New Roman" w:cs="Times New Roman"/>
          <w:spacing w:val="8"/>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изображении</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народные</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0"/>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9"/>
          <w:sz w:val="26"/>
          <w:szCs w:val="26"/>
        </w:rPr>
        <w:t xml:space="preserve"> </w:t>
      </w:r>
      <w:r w:rsidRPr="00F62DBE">
        <w:rPr>
          <w:rFonts w:ascii="Times New Roman" w:eastAsia="Times New Roman" w:hAnsi="Times New Roman" w:cs="Times New Roman"/>
          <w:sz w:val="26"/>
          <w:szCs w:val="26"/>
        </w:rPr>
        <w:t>создавать</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образ</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женщины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русском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народном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костюме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образ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мужчины 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народном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костюме.</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женских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мужских,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портрета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пожилого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 детского портрета или автопортрета, портрета персонажа (по представлению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выбранной культурной эпохи).</w:t>
      </w:r>
    </w:p>
    <w:p w:rsidR="00F62DBE" w:rsidRPr="00F62DBE" w:rsidRDefault="00F62DBE" w:rsidP="00F62DBE">
      <w:pPr>
        <w:widowControl w:val="0"/>
        <w:autoSpaceDE w:val="0"/>
        <w:autoSpaceDN w:val="0"/>
        <w:spacing w:after="0" w:line="240" w:lineRule="auto"/>
        <w:ind w:left="297" w:right="168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Создавать двойной портрет (например, портрет матери и ребёнка).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Приобретать</w:t>
      </w:r>
      <w:r w:rsidRPr="00F62DBE">
        <w:rPr>
          <w:rFonts w:ascii="Times New Roman" w:eastAsia="Times New Roman" w:hAnsi="Times New Roman" w:cs="Times New Roman"/>
          <w:spacing w:val="-7"/>
          <w:sz w:val="26"/>
          <w:szCs w:val="26"/>
        </w:rPr>
        <w:t xml:space="preserve"> </w:t>
      </w:r>
      <w:r w:rsidRPr="00F62DBE">
        <w:rPr>
          <w:rFonts w:ascii="Times New Roman" w:eastAsia="Times New Roman" w:hAnsi="Times New Roman" w:cs="Times New Roman"/>
          <w:sz w:val="26"/>
          <w:szCs w:val="26"/>
        </w:rPr>
        <w:t>опыт</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создания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композиции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тему</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«Древнерусский</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город».</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Участвовать в коллективной творческой работе по созданию композиционного панно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(аппликации из индивидуальных рисунков) на темы народных праздников (русского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праздника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праздников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которых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выражается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обобщённый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национальной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4"/>
          <w:sz w:val="26"/>
          <w:szCs w:val="26"/>
        </w:rPr>
        <w:t xml:space="preserve"> </w:t>
      </w:r>
      <w:r w:rsidRPr="00F62DBE">
        <w:rPr>
          <w:rFonts w:ascii="Times New Roman" w:eastAsia="Times New Roman" w:hAnsi="Times New Roman" w:cs="Times New Roman"/>
          <w:b/>
          <w:bCs/>
          <w:sz w:val="26"/>
          <w:szCs w:val="26"/>
        </w:rPr>
        <w:t>«Скульптура»</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Лепка из пластилина эскиза памятника выбранному герою или участие в коллективной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разработке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проекта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макета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мемориального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комплекса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выполняется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после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освоения собранного материала о мемориальных комплексах, существующих в нашей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стране).</w:t>
      </w:r>
    </w:p>
    <w:p w:rsidR="00F62DBE" w:rsidRPr="00F62DBE" w:rsidRDefault="00F62DBE" w:rsidP="00F62DBE">
      <w:pPr>
        <w:widowControl w:val="0"/>
        <w:autoSpaceDE w:val="0"/>
        <w:autoSpaceDN w:val="0"/>
        <w:spacing w:before="2"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«Декоративно-прикладное</w:t>
      </w:r>
      <w:r w:rsidRPr="00F62DBE">
        <w:rPr>
          <w:rFonts w:ascii="Times New Roman" w:eastAsia="Times New Roman" w:hAnsi="Times New Roman" w:cs="Times New Roman"/>
          <w:b/>
          <w:bCs/>
          <w:spacing w:val="-7"/>
          <w:sz w:val="26"/>
          <w:szCs w:val="26"/>
        </w:rPr>
        <w:t xml:space="preserve"> </w:t>
      </w:r>
      <w:r w:rsidRPr="00F62DBE">
        <w:rPr>
          <w:rFonts w:ascii="Times New Roman" w:eastAsia="Times New Roman" w:hAnsi="Times New Roman" w:cs="Times New Roman"/>
          <w:b/>
          <w:bCs/>
          <w:sz w:val="26"/>
          <w:szCs w:val="26"/>
        </w:rPr>
        <w:t>искусство»</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Исследовать и делать зарисовки особенностей, характерных для орнаментов 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народов или исторических эпох (особенности символов и стилизованных мотивов);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показать</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рисунках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традиции использования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орнаментов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архитектуре,</w:t>
      </w:r>
    </w:p>
    <w:p w:rsidR="00F62DBE" w:rsidRPr="00F62DBE" w:rsidRDefault="00F62DBE" w:rsidP="00F62DBE">
      <w:pPr>
        <w:widowControl w:val="0"/>
        <w:autoSpaceDE w:val="0"/>
        <w:autoSpaceDN w:val="0"/>
        <w:spacing w:after="0" w:line="298" w:lineRule="exact"/>
        <w:ind w:left="29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одежде,</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оформлении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предметов</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быта</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у</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народов,</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разные</w:t>
      </w:r>
      <w:r w:rsidRPr="00F62DBE">
        <w:rPr>
          <w:rFonts w:ascii="Times New Roman" w:eastAsia="Times New Roman" w:hAnsi="Times New Roman" w:cs="Times New Roman"/>
          <w:spacing w:val="-5"/>
          <w:sz w:val="26"/>
          <w:szCs w:val="26"/>
        </w:rPr>
        <w:t xml:space="preserve"> </w:t>
      </w:r>
      <w:r w:rsidRPr="00F62DBE">
        <w:rPr>
          <w:rFonts w:ascii="Times New Roman" w:eastAsia="Times New Roman" w:hAnsi="Times New Roman" w:cs="Times New Roman"/>
          <w:sz w:val="26"/>
          <w:szCs w:val="26"/>
        </w:rPr>
        <w:t>эпохи.</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Изучить</w:t>
      </w:r>
      <w:r w:rsidRPr="00F62DBE">
        <w:rPr>
          <w:rFonts w:ascii="Times New Roman" w:eastAsia="Times New Roman" w:hAnsi="Times New Roman" w:cs="Times New Roman"/>
          <w:spacing w:val="19"/>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3"/>
          <w:sz w:val="26"/>
          <w:szCs w:val="26"/>
        </w:rPr>
        <w:t xml:space="preserve"> </w:t>
      </w:r>
      <w:r w:rsidRPr="00F62DBE">
        <w:rPr>
          <w:rFonts w:ascii="Times New Roman" w:eastAsia="Times New Roman" w:hAnsi="Times New Roman" w:cs="Times New Roman"/>
          <w:sz w:val="26"/>
          <w:szCs w:val="26"/>
        </w:rPr>
        <w:t>показать</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практической</w:t>
      </w:r>
      <w:r w:rsidRPr="00F62DBE">
        <w:rPr>
          <w:rFonts w:ascii="Times New Roman" w:eastAsia="Times New Roman" w:hAnsi="Times New Roman" w:cs="Times New Roman"/>
          <w:spacing w:val="21"/>
          <w:sz w:val="26"/>
          <w:szCs w:val="26"/>
        </w:rPr>
        <w:t xml:space="preserve"> </w:t>
      </w:r>
      <w:r w:rsidRPr="00F62DBE">
        <w:rPr>
          <w:rFonts w:ascii="Times New Roman" w:eastAsia="Times New Roman" w:hAnsi="Times New Roman" w:cs="Times New Roman"/>
          <w:sz w:val="26"/>
          <w:szCs w:val="26"/>
        </w:rPr>
        <w:t>творческой</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работе</w:t>
      </w:r>
      <w:r w:rsidRPr="00F62DBE">
        <w:rPr>
          <w:rFonts w:ascii="Times New Roman" w:eastAsia="Times New Roman" w:hAnsi="Times New Roman" w:cs="Times New Roman"/>
          <w:spacing w:val="19"/>
          <w:sz w:val="26"/>
          <w:szCs w:val="26"/>
        </w:rPr>
        <w:t xml:space="preserve"> </w:t>
      </w:r>
      <w:r w:rsidRPr="00F62DBE">
        <w:rPr>
          <w:rFonts w:ascii="Times New Roman" w:eastAsia="Times New Roman" w:hAnsi="Times New Roman" w:cs="Times New Roman"/>
          <w:sz w:val="26"/>
          <w:szCs w:val="26"/>
        </w:rPr>
        <w:t>орнаменты,</w:t>
      </w:r>
      <w:r w:rsidRPr="00F62DBE">
        <w:rPr>
          <w:rFonts w:ascii="Times New Roman" w:eastAsia="Times New Roman" w:hAnsi="Times New Roman" w:cs="Times New Roman"/>
          <w:spacing w:val="20"/>
          <w:sz w:val="26"/>
          <w:szCs w:val="26"/>
        </w:rPr>
        <w:t xml:space="preserve"> </w:t>
      </w:r>
      <w:r w:rsidRPr="00F62DBE">
        <w:rPr>
          <w:rFonts w:ascii="Times New Roman" w:eastAsia="Times New Roman" w:hAnsi="Times New Roman" w:cs="Times New Roman"/>
          <w:sz w:val="26"/>
          <w:szCs w:val="26"/>
        </w:rPr>
        <w:t>традиционные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мотивы</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52"/>
          <w:sz w:val="26"/>
          <w:szCs w:val="26"/>
        </w:rPr>
        <w:t xml:space="preserve"> </w:t>
      </w:r>
      <w:r w:rsidRPr="00F62DBE">
        <w:rPr>
          <w:rFonts w:ascii="Times New Roman" w:eastAsia="Times New Roman" w:hAnsi="Times New Roman" w:cs="Times New Roman"/>
          <w:sz w:val="26"/>
          <w:szCs w:val="26"/>
        </w:rPr>
        <w:t>символы</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русской</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народной</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культуры</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деревянной</w:t>
      </w:r>
      <w:r w:rsidRPr="00F62DBE">
        <w:rPr>
          <w:rFonts w:ascii="Times New Roman" w:eastAsia="Times New Roman" w:hAnsi="Times New Roman" w:cs="Times New Roman"/>
          <w:spacing w:val="53"/>
          <w:sz w:val="26"/>
          <w:szCs w:val="26"/>
        </w:rPr>
        <w:t xml:space="preserve"> </w:t>
      </w:r>
      <w:r w:rsidRPr="00F62DBE">
        <w:rPr>
          <w:rFonts w:ascii="Times New Roman" w:eastAsia="Times New Roman" w:hAnsi="Times New Roman" w:cs="Times New Roman"/>
          <w:sz w:val="26"/>
          <w:szCs w:val="26"/>
        </w:rPr>
        <w:t>резьбе</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52"/>
          <w:sz w:val="26"/>
          <w:szCs w:val="26"/>
        </w:rPr>
        <w:t xml:space="preserve"> </w:t>
      </w:r>
      <w:r w:rsidRPr="00F62DBE">
        <w:rPr>
          <w:rFonts w:ascii="Times New Roman" w:eastAsia="Times New Roman" w:hAnsi="Times New Roman" w:cs="Times New Roman"/>
          <w:sz w:val="26"/>
          <w:szCs w:val="26"/>
        </w:rPr>
        <w:t>росписи</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дереву, вышивке, декоре головных уборов, орнаментах, которые характерны 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предметов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быта).</w:t>
      </w:r>
    </w:p>
    <w:p w:rsidR="00F62DBE" w:rsidRPr="00F62DBE" w:rsidRDefault="00F62DBE" w:rsidP="00F62DBE">
      <w:pPr>
        <w:widowControl w:val="0"/>
        <w:autoSpaceDE w:val="0"/>
        <w:autoSpaceDN w:val="0"/>
        <w:spacing w:before="1"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Получить представления о красоте русского народного костюма и головных женских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уборов, особенностях мужской одежды разных сословий, а также о связи украшения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костюма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мужчины 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родом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занятий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 положением</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обществе.</w:t>
      </w:r>
    </w:p>
    <w:p w:rsidR="00F62DBE" w:rsidRPr="00F62DBE" w:rsidRDefault="00F62DBE" w:rsidP="00F62DBE">
      <w:pPr>
        <w:widowControl w:val="0"/>
        <w:autoSpaceDE w:val="0"/>
        <w:autoSpaceDN w:val="0"/>
        <w:spacing w:after="0" w:line="240" w:lineRule="auto"/>
        <w:ind w:left="297" w:right="11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Познакомиться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 женским и мужским костюмами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традициях разных народов,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своеобразием одежды</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разных культурах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разные эпохи.</w:t>
      </w:r>
    </w:p>
    <w:p w:rsidR="00F62DBE" w:rsidRPr="00F62DBE" w:rsidRDefault="00F62DBE" w:rsidP="00F62DBE">
      <w:pPr>
        <w:widowControl w:val="0"/>
        <w:autoSpaceDE w:val="0"/>
        <w:autoSpaceDN w:val="0"/>
        <w:spacing w:before="1"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«Архитектура»</w:t>
      </w:r>
    </w:p>
    <w:p w:rsidR="00F62DBE" w:rsidRPr="00F62DBE" w:rsidRDefault="00F62DBE" w:rsidP="00F62DBE">
      <w:pPr>
        <w:widowControl w:val="0"/>
        <w:autoSpaceDE w:val="0"/>
        <w:autoSpaceDN w:val="0"/>
        <w:spacing w:after="0" w:line="240" w:lineRule="auto"/>
        <w:ind w:left="297" w:right="104"/>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Получить представление о конструкции традиционных жилищ у разных народов, об их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связи с окружающей природой. Познакомиться с конструкцией избы — традиционного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деревянного жилого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надворных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построек;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 строить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бумаги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объяснять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тесную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связь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(украшений) избы с функциональным значением тех же деталей: единство красоты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пользы. Иметь представления о конструктивных особенностях переносного жилища —</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юрты.</w:t>
      </w:r>
    </w:p>
    <w:p w:rsidR="00F62DBE" w:rsidRPr="00F62DBE" w:rsidRDefault="00F62DBE" w:rsidP="00F62DBE">
      <w:pPr>
        <w:widowControl w:val="0"/>
        <w:autoSpaceDE w:val="0"/>
        <w:autoSpaceDN w:val="0"/>
        <w:spacing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объяснять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здания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каменного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древнерусского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храма;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наиболее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значительных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древнерусских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где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находятся;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конструктивных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особенностях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памятников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русского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деревянного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зодчества.</w:t>
      </w:r>
    </w:p>
    <w:p w:rsidR="00F62DBE" w:rsidRPr="00F62DBE" w:rsidRDefault="00F62DBE" w:rsidP="00F62DBE">
      <w:pPr>
        <w:widowControl w:val="0"/>
        <w:autoSpaceDE w:val="0"/>
        <w:autoSpaceDN w:val="0"/>
        <w:spacing w:after="0" w:line="240" w:lineRule="auto"/>
        <w:ind w:left="297" w:right="103"/>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красоте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древнерусского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жизни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людей.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конструктивные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черты древнегреческого храма, уметь его изобразить; иметь общее, целостное образное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древнегреческой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чертах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храмовых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сооружений,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характерных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готический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(романский)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европейских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городах,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буддийская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пагода,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мусульманская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мечеть;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Понимать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объяснять,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чём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заключается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значимость</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для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современных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людей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сохранения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исторического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своей 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мировой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культуры.</w:t>
      </w:r>
    </w:p>
    <w:p w:rsidR="00F62DBE" w:rsidRPr="00F62DBE" w:rsidRDefault="00F62DBE" w:rsidP="00F62DBE">
      <w:pPr>
        <w:widowControl w:val="0"/>
        <w:autoSpaceDE w:val="0"/>
        <w:autoSpaceDN w:val="0"/>
        <w:spacing w:after="0" w:line="299"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«Восприятие</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произведений</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искусства»</w:t>
      </w:r>
    </w:p>
    <w:p w:rsidR="00F62DBE" w:rsidRPr="00F62DBE" w:rsidRDefault="00F62DBE" w:rsidP="00F62DBE">
      <w:pPr>
        <w:widowControl w:val="0"/>
        <w:autoSpaceDE w:val="0"/>
        <w:autoSpaceDN w:val="0"/>
        <w:spacing w:before="1"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Формировать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истории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традиций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русской отечественной культуры (произведения В. М. Васнецова, А. М. Васнецова, 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 Кустодиева,В. И.</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Сурикова, К. А. Коровина, А. Г. Венецианова, А. П. Рябушкина,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Билибина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образные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каменном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древнерусском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зодчестве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(Московский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Кремль, Новгородский детинец, Псковский кром, Казанский кремль и другие с 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местных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комплексов,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числе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монастырских),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памятниках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русского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деревянного зодчества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комплекс</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острове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Кижи).</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ight="106"/>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Узнавать соборы Московского Кремля, Софийский собор в Великом Новгороде, храм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Покрова на Нерли. Уметь называть и объяснять содержание памятника К. Минину и Д.</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Пожарскому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скульптора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Мартоса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Москве.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узнавать</w:t>
      </w:r>
      <w:r w:rsidRPr="00F62DBE">
        <w:rPr>
          <w:rFonts w:ascii="Times New Roman" w:eastAsia="Times New Roman" w:hAnsi="Times New Roman" w:cs="Times New Roman"/>
          <w:spacing w:val="65"/>
          <w:sz w:val="26"/>
          <w:szCs w:val="26"/>
        </w:rPr>
        <w:t xml:space="preserve"> </w:t>
      </w:r>
      <w:r w:rsidRPr="00F62DBE">
        <w:rPr>
          <w:rFonts w:ascii="Times New Roman" w:eastAsia="Times New Roman" w:hAnsi="Times New Roman" w:cs="Times New Roman"/>
          <w:sz w:val="26"/>
          <w:szCs w:val="26"/>
        </w:rPr>
        <w:t>основные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памятники наиболее значимых мемориальных ансамблей и уметь объяснять их особое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значение в жизни людей (мемориальные ансамбли: Могила НеизвестногоСолдата 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Москве;</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памятник-ансамбль</w:t>
      </w:r>
      <w:r w:rsidRPr="00F62DBE">
        <w:rPr>
          <w:rFonts w:ascii="Times New Roman" w:eastAsia="Times New Roman" w:hAnsi="Times New Roman" w:cs="Times New Roman"/>
          <w:spacing w:val="42"/>
          <w:sz w:val="26"/>
          <w:szCs w:val="26"/>
        </w:rPr>
        <w:t xml:space="preserve"> </w:t>
      </w:r>
      <w:r w:rsidRPr="00F62DBE">
        <w:rPr>
          <w:rFonts w:ascii="Times New Roman" w:eastAsia="Times New Roman" w:hAnsi="Times New Roman" w:cs="Times New Roman"/>
          <w:sz w:val="26"/>
          <w:szCs w:val="26"/>
        </w:rPr>
        <w:t>«Героям</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Сталинградской</w:t>
      </w:r>
      <w:r w:rsidRPr="00F62DBE">
        <w:rPr>
          <w:rFonts w:ascii="Times New Roman" w:eastAsia="Times New Roman" w:hAnsi="Times New Roman" w:cs="Times New Roman"/>
          <w:spacing w:val="47"/>
          <w:sz w:val="26"/>
          <w:szCs w:val="26"/>
        </w:rPr>
        <w:t xml:space="preserve"> </w:t>
      </w:r>
      <w:r w:rsidRPr="00F62DBE">
        <w:rPr>
          <w:rFonts w:ascii="Times New Roman" w:eastAsia="Times New Roman" w:hAnsi="Times New Roman" w:cs="Times New Roman"/>
          <w:sz w:val="26"/>
          <w:szCs w:val="26"/>
        </w:rPr>
        <w:t>битвы»</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44"/>
          <w:sz w:val="26"/>
          <w:szCs w:val="26"/>
        </w:rPr>
        <w:t xml:space="preserve"> </w:t>
      </w:r>
      <w:r w:rsidRPr="00F62DBE">
        <w:rPr>
          <w:rFonts w:ascii="Times New Roman" w:eastAsia="Times New Roman" w:hAnsi="Times New Roman" w:cs="Times New Roman"/>
          <w:sz w:val="26"/>
          <w:szCs w:val="26"/>
        </w:rPr>
        <w:t>Мамаевом</w:t>
      </w:r>
      <w:r w:rsidRPr="00F62DBE">
        <w:rPr>
          <w:rFonts w:ascii="Times New Roman" w:eastAsia="Times New Roman" w:hAnsi="Times New Roman" w:cs="Times New Roman"/>
          <w:spacing w:val="41"/>
          <w:sz w:val="26"/>
          <w:szCs w:val="26"/>
        </w:rPr>
        <w:t xml:space="preserve"> </w:t>
      </w:r>
      <w:r w:rsidRPr="00F62DBE">
        <w:rPr>
          <w:rFonts w:ascii="Times New Roman" w:eastAsia="Times New Roman" w:hAnsi="Times New Roman" w:cs="Times New Roman"/>
          <w:sz w:val="26"/>
          <w:szCs w:val="26"/>
        </w:rPr>
        <w:t>кургане;</w:t>
      </w:r>
    </w:p>
    <w:p w:rsidR="00F62DBE" w:rsidRPr="00F62DBE" w:rsidRDefault="00F62DBE" w:rsidP="00F62DBE">
      <w:pPr>
        <w:widowControl w:val="0"/>
        <w:autoSpaceDE w:val="0"/>
        <w:autoSpaceDN w:val="0"/>
        <w:spacing w:before="2"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«Воин-освободитель» в берлинском Трептов-парке; Пискарёвский мемориал в Санкт-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Петербурге и другие по выбору учителя); знать о правилах поведения при посещении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мемориальных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памятников.</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декоративных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иизобразительных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произведениях в культуре Древней Греции, других культурах Древнего мира, в 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числе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Древнего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Востока;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обсуждать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Узнавать,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общий вид и представлять основные компоненты конструкции готических (романских)</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соборов;</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особенности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мусульманских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мечетей;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иметь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представление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об</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архитектурном своеобразии</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здания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буддийской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пагоды.</w:t>
      </w:r>
    </w:p>
    <w:p w:rsidR="00F62DBE" w:rsidRPr="00F62DBE" w:rsidRDefault="00F62DBE" w:rsidP="00F62DBE">
      <w:pPr>
        <w:widowControl w:val="0"/>
        <w:autoSpaceDE w:val="0"/>
        <w:autoSpaceDN w:val="0"/>
        <w:spacing w:after="0" w:line="240" w:lineRule="auto"/>
        <w:ind w:left="297" w:right="11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Приводить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примеры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великих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европейских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художников: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Леонардо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да</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Винчи,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Рафаэля,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Рембрандта,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Пикассо</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других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p>
    <w:p w:rsidR="00F62DBE" w:rsidRPr="00F62DBE" w:rsidRDefault="00F62DBE" w:rsidP="00F62DBE">
      <w:pPr>
        <w:widowControl w:val="0"/>
        <w:autoSpaceDE w:val="0"/>
        <w:autoSpaceDN w:val="0"/>
        <w:spacing w:after="0" w:line="298" w:lineRule="exact"/>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Модуль</w:t>
      </w:r>
      <w:r w:rsidRPr="00F62DBE">
        <w:rPr>
          <w:rFonts w:ascii="Times New Roman" w:eastAsia="Times New Roman" w:hAnsi="Times New Roman" w:cs="Times New Roman"/>
          <w:b/>
          <w:bCs/>
          <w:spacing w:val="-5"/>
          <w:sz w:val="26"/>
          <w:szCs w:val="26"/>
        </w:rPr>
        <w:t xml:space="preserve"> </w:t>
      </w:r>
      <w:r w:rsidRPr="00F62DBE">
        <w:rPr>
          <w:rFonts w:ascii="Times New Roman" w:eastAsia="Times New Roman" w:hAnsi="Times New Roman" w:cs="Times New Roman"/>
          <w:b/>
          <w:bCs/>
          <w:sz w:val="26"/>
          <w:szCs w:val="26"/>
        </w:rPr>
        <w:t>«Азбука</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цифровой</w:t>
      </w:r>
      <w:r w:rsidRPr="00F62DBE">
        <w:rPr>
          <w:rFonts w:ascii="Times New Roman" w:eastAsia="Times New Roman" w:hAnsi="Times New Roman" w:cs="Times New Roman"/>
          <w:b/>
          <w:bCs/>
          <w:spacing w:val="-3"/>
          <w:sz w:val="26"/>
          <w:szCs w:val="26"/>
        </w:rPr>
        <w:t xml:space="preserve"> </w:t>
      </w:r>
      <w:r w:rsidRPr="00F62DBE">
        <w:rPr>
          <w:rFonts w:ascii="Times New Roman" w:eastAsia="Times New Roman" w:hAnsi="Times New Roman" w:cs="Times New Roman"/>
          <w:b/>
          <w:bCs/>
          <w:sz w:val="26"/>
          <w:szCs w:val="26"/>
        </w:rPr>
        <w:t>графики»</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правила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линейной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воздушной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перспективы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изображений и их варьирования в компьютерной программе Paint: изображение линии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горизонта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точки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схода,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перспективных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сокращений,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цветовых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тональных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изменений.</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Моделировать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инструментов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традиционного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крестьянского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деревянного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различные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варианты</w:t>
      </w:r>
      <w:r w:rsidRPr="00F62DBE">
        <w:rPr>
          <w:rFonts w:ascii="Times New Roman" w:eastAsia="Times New Roman" w:hAnsi="Times New Roman" w:cs="Times New Roman"/>
          <w:spacing w:val="4"/>
          <w:sz w:val="26"/>
          <w:szCs w:val="26"/>
        </w:rPr>
        <w:t xml:space="preserve"> </w:t>
      </w:r>
      <w:r w:rsidRPr="00F62DBE">
        <w:rPr>
          <w:rFonts w:ascii="Times New Roman" w:eastAsia="Times New Roman" w:hAnsi="Times New Roman" w:cs="Times New Roman"/>
          <w:sz w:val="26"/>
          <w:szCs w:val="26"/>
        </w:rPr>
        <w:t>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устройства.</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Использовать поисковую систему для знакомства с разными видами деревянного дома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избы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традициями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 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украшений.</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Осваивать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строение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юрты,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моделируя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конструкцию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инструментов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находить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поисковой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системе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разнообразные</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модели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юрты,</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её</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украшения,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внешний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внутренний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вид</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юрты.</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Моделировать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инструментов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 конструкции храмовых зданий разных культур (каменный православный собор с</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закомарами, со сводами-нефами, главой, куполом; готический или романский собор;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пагода;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мечеть).</w:t>
      </w:r>
    </w:p>
    <w:p w:rsidR="00F62DBE" w:rsidRPr="00F62DBE" w:rsidRDefault="00F62DBE" w:rsidP="00F62DBE">
      <w:pPr>
        <w:widowControl w:val="0"/>
        <w:autoSpaceDE w:val="0"/>
        <w:autoSpaceDN w:val="0"/>
        <w:spacing w:after="0" w:line="240" w:lineRule="auto"/>
        <w:ind w:left="297" w:right="108"/>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Построить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пропорции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графическом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помощью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геометрических фигур или на линейной основе; изобразить различные фазы 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двигая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части фигуры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 соответствующих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технических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условиях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создать</w:t>
      </w:r>
    </w:p>
    <w:p w:rsidR="00F62DBE" w:rsidRPr="00F62DBE" w:rsidRDefault="00F62DBE" w:rsidP="00F62DBE">
      <w:pPr>
        <w:widowControl w:val="0"/>
        <w:autoSpaceDE w:val="0"/>
        <w:autoSpaceDN w:val="0"/>
        <w:spacing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анимацию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схематического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человека).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Освоить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анимацию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простого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повторяющегося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движения</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изображения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виртуальном</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редакторе</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GIF-анимации.</w:t>
      </w:r>
    </w:p>
    <w:p w:rsidR="00F62DBE" w:rsidRPr="00F62DBE" w:rsidRDefault="00F62DBE" w:rsidP="00F62DBE">
      <w:pPr>
        <w:widowControl w:val="0"/>
        <w:autoSpaceDE w:val="0"/>
        <w:autoSpaceDN w:val="0"/>
        <w:spacing w:after="0" w:line="240" w:lineRule="auto"/>
        <w:ind w:left="297" w:right="109"/>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Освоить и проводить компьютерные презентации в программе PowerPoint по темам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изучаемого материала, собирая в поисковых системах нужный материал, или на основе</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собственных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фотографий</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своих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рисунков;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делать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шрифтовые</w:t>
      </w:r>
    </w:p>
    <w:p w:rsidR="00F62DBE" w:rsidRPr="00F62DBE" w:rsidRDefault="00F62DBE" w:rsidP="00F62DBE">
      <w:pPr>
        <w:widowControl w:val="0"/>
        <w:autoSpaceDE w:val="0"/>
        <w:autoSpaceDN w:val="0"/>
        <w:spacing w:before="1" w:after="0" w:line="240" w:lineRule="auto"/>
        <w:ind w:left="297" w:right="107"/>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надписи наиболее важных определений, названий, положений, которые надо помнить и</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знать. Совершать виртуальные тематические путешествия по художественным музеям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мира.</w:t>
      </w:r>
    </w:p>
    <w:p w:rsidR="00F62DBE" w:rsidRPr="00F62DBE" w:rsidRDefault="00F62DBE" w:rsidP="00F62DBE">
      <w:pPr>
        <w:widowControl w:val="0"/>
        <w:autoSpaceDE w:val="0"/>
        <w:autoSpaceDN w:val="0"/>
        <w:spacing w:before="11" w:after="0" w:line="240" w:lineRule="auto"/>
        <w:rPr>
          <w:rFonts w:ascii="Times New Roman" w:eastAsia="Times New Roman" w:hAnsi="Times New Roman" w:cs="Times New Roman"/>
          <w:sz w:val="25"/>
          <w:szCs w:val="26"/>
        </w:rPr>
      </w:pPr>
    </w:p>
    <w:p w:rsidR="00F62DBE" w:rsidRPr="00F62DBE" w:rsidRDefault="00F62DBE" w:rsidP="00F62DBE">
      <w:pPr>
        <w:widowControl w:val="0"/>
        <w:autoSpaceDE w:val="0"/>
        <w:autoSpaceDN w:val="0"/>
        <w:spacing w:after="0" w:line="240" w:lineRule="auto"/>
        <w:ind w:left="297"/>
        <w:jc w:val="both"/>
        <w:outlineLvl w:val="1"/>
        <w:rPr>
          <w:rFonts w:ascii="Times New Roman" w:eastAsia="Times New Roman" w:hAnsi="Times New Roman" w:cs="Times New Roman"/>
          <w:b/>
          <w:bCs/>
          <w:sz w:val="26"/>
          <w:szCs w:val="26"/>
        </w:rPr>
      </w:pPr>
      <w:r w:rsidRPr="00F62DBE">
        <w:rPr>
          <w:rFonts w:ascii="Times New Roman" w:eastAsia="Times New Roman" w:hAnsi="Times New Roman" w:cs="Times New Roman"/>
          <w:b/>
          <w:bCs/>
          <w:sz w:val="26"/>
          <w:szCs w:val="26"/>
        </w:rPr>
        <w:t>ТЕМАТИЧЕСКОЕ</w:t>
      </w:r>
      <w:r w:rsidRPr="00F62DBE">
        <w:rPr>
          <w:rFonts w:ascii="Times New Roman" w:eastAsia="Times New Roman" w:hAnsi="Times New Roman" w:cs="Times New Roman"/>
          <w:b/>
          <w:bCs/>
          <w:spacing w:val="-6"/>
          <w:sz w:val="26"/>
          <w:szCs w:val="26"/>
        </w:rPr>
        <w:t xml:space="preserve"> </w:t>
      </w:r>
      <w:r w:rsidRPr="00F62DBE">
        <w:rPr>
          <w:rFonts w:ascii="Times New Roman" w:eastAsia="Times New Roman" w:hAnsi="Times New Roman" w:cs="Times New Roman"/>
          <w:b/>
          <w:bCs/>
          <w:sz w:val="26"/>
          <w:szCs w:val="26"/>
        </w:rPr>
        <w:t>ПЛАНИРОВАНИЕ</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autoSpaceDE w:val="0"/>
        <w:autoSpaceDN w:val="0"/>
        <w:spacing w:before="70"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lastRenderedPageBreak/>
        <w:t>Тематическое</w:t>
      </w:r>
      <w:r w:rsidRPr="00F62DBE">
        <w:rPr>
          <w:rFonts w:ascii="Times New Roman" w:eastAsia="Times New Roman" w:hAnsi="Times New Roman" w:cs="Times New Roman"/>
          <w:spacing w:val="83"/>
          <w:sz w:val="26"/>
          <w:szCs w:val="26"/>
        </w:rPr>
        <w:t xml:space="preserve"> </w:t>
      </w:r>
      <w:r w:rsidRPr="00F62DBE">
        <w:rPr>
          <w:rFonts w:ascii="Times New Roman" w:eastAsia="Times New Roman" w:hAnsi="Times New Roman" w:cs="Times New Roman"/>
          <w:sz w:val="26"/>
          <w:szCs w:val="26"/>
        </w:rPr>
        <w:t>планирование</w:t>
      </w:r>
      <w:r w:rsidRPr="00F62DBE">
        <w:rPr>
          <w:rFonts w:ascii="Times New Roman" w:eastAsia="Times New Roman" w:hAnsi="Times New Roman" w:cs="Times New Roman"/>
          <w:spacing w:val="83"/>
          <w:sz w:val="26"/>
          <w:szCs w:val="26"/>
        </w:rPr>
        <w:t xml:space="preserve"> </w:t>
      </w:r>
      <w:r w:rsidRPr="00F62DBE">
        <w:rPr>
          <w:rFonts w:ascii="Times New Roman" w:eastAsia="Times New Roman" w:hAnsi="Times New Roman" w:cs="Times New Roman"/>
          <w:sz w:val="26"/>
          <w:szCs w:val="26"/>
        </w:rPr>
        <w:t>составлено</w:t>
      </w:r>
      <w:r w:rsidRPr="00F62DBE">
        <w:rPr>
          <w:rFonts w:ascii="Times New Roman" w:eastAsia="Times New Roman" w:hAnsi="Times New Roman" w:cs="Times New Roman"/>
          <w:spacing w:val="88"/>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84"/>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85"/>
          <w:sz w:val="26"/>
          <w:szCs w:val="26"/>
        </w:rPr>
        <w:t xml:space="preserve"> </w:t>
      </w:r>
      <w:r w:rsidRPr="00F62DBE">
        <w:rPr>
          <w:rFonts w:ascii="Times New Roman" w:eastAsia="Times New Roman" w:hAnsi="Times New Roman" w:cs="Times New Roman"/>
          <w:sz w:val="26"/>
          <w:szCs w:val="26"/>
        </w:rPr>
        <w:t>семи</w:t>
      </w:r>
      <w:r w:rsidRPr="00F62DBE">
        <w:rPr>
          <w:rFonts w:ascii="Times New Roman" w:eastAsia="Times New Roman" w:hAnsi="Times New Roman" w:cs="Times New Roman"/>
          <w:spacing w:val="85"/>
          <w:sz w:val="26"/>
          <w:szCs w:val="26"/>
        </w:rPr>
        <w:t xml:space="preserve"> </w:t>
      </w:r>
      <w:r w:rsidRPr="00F62DBE">
        <w:rPr>
          <w:rFonts w:ascii="Times New Roman" w:eastAsia="Times New Roman" w:hAnsi="Times New Roman" w:cs="Times New Roman"/>
          <w:sz w:val="26"/>
          <w:szCs w:val="26"/>
        </w:rPr>
        <w:t>содержательных</w:t>
      </w:r>
      <w:r w:rsidRPr="00F62DBE">
        <w:rPr>
          <w:rFonts w:ascii="Times New Roman" w:eastAsia="Times New Roman" w:hAnsi="Times New Roman" w:cs="Times New Roman"/>
          <w:spacing w:val="86"/>
          <w:sz w:val="26"/>
          <w:szCs w:val="26"/>
        </w:rPr>
        <w:t xml:space="preserve"> </w:t>
      </w:r>
      <w:r w:rsidRPr="00F62DBE">
        <w:rPr>
          <w:rFonts w:ascii="Times New Roman" w:eastAsia="Times New Roman" w:hAnsi="Times New Roman" w:cs="Times New Roman"/>
          <w:sz w:val="26"/>
          <w:szCs w:val="26"/>
        </w:rPr>
        <w:t>модулей:</w:t>
      </w:r>
    </w:p>
    <w:p w:rsidR="00F62DBE" w:rsidRPr="00F62DBE" w:rsidRDefault="00F62DBE" w:rsidP="00F62DBE">
      <w:pPr>
        <w:widowControl w:val="0"/>
        <w:tabs>
          <w:tab w:val="left" w:pos="1854"/>
          <w:tab w:val="left" w:pos="3607"/>
          <w:tab w:val="left" w:pos="5528"/>
          <w:tab w:val="left" w:pos="8773"/>
        </w:tabs>
        <w:autoSpaceDE w:val="0"/>
        <w:autoSpaceDN w:val="0"/>
        <w:spacing w:before="1" w:after="0" w:line="298" w:lineRule="exact"/>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«Графика»,</w:t>
      </w:r>
      <w:r w:rsidRPr="00F62DBE">
        <w:rPr>
          <w:rFonts w:ascii="Times New Roman" w:eastAsia="Times New Roman" w:hAnsi="Times New Roman" w:cs="Times New Roman"/>
          <w:sz w:val="26"/>
          <w:szCs w:val="26"/>
        </w:rPr>
        <w:tab/>
        <w:t>«Живопись»,</w:t>
      </w:r>
      <w:r w:rsidRPr="00F62DBE">
        <w:rPr>
          <w:rFonts w:ascii="Times New Roman" w:eastAsia="Times New Roman" w:hAnsi="Times New Roman" w:cs="Times New Roman"/>
          <w:sz w:val="26"/>
          <w:szCs w:val="26"/>
        </w:rPr>
        <w:tab/>
        <w:t>«Скульптура»,</w:t>
      </w:r>
      <w:r w:rsidRPr="00F62DBE">
        <w:rPr>
          <w:rFonts w:ascii="Times New Roman" w:eastAsia="Times New Roman" w:hAnsi="Times New Roman" w:cs="Times New Roman"/>
          <w:sz w:val="26"/>
          <w:szCs w:val="26"/>
        </w:rPr>
        <w:tab/>
        <w:t>«Декоративно-прикладное</w:t>
      </w:r>
      <w:r w:rsidRPr="00F62DBE">
        <w:rPr>
          <w:rFonts w:ascii="Times New Roman" w:eastAsia="Times New Roman" w:hAnsi="Times New Roman" w:cs="Times New Roman"/>
          <w:sz w:val="26"/>
          <w:szCs w:val="26"/>
        </w:rPr>
        <w:tab/>
        <w:t>искусство»,</w:t>
      </w:r>
    </w:p>
    <w:p w:rsidR="00F62DBE" w:rsidRPr="00F62DBE" w:rsidRDefault="00F62DBE" w:rsidP="00F62DBE">
      <w:pPr>
        <w:widowControl w:val="0"/>
        <w:autoSpaceDE w:val="0"/>
        <w:autoSpaceDN w:val="0"/>
        <w:spacing w:after="0" w:line="240" w:lineRule="auto"/>
        <w:ind w:left="297" w:right="1491"/>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«Архитектура», «Восприятие произведений искусства», «Азбука цифровой</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графики».</w:t>
      </w:r>
    </w:p>
    <w:p w:rsidR="00F62DBE" w:rsidRPr="00F62DBE" w:rsidRDefault="00F62DBE" w:rsidP="00F62DBE">
      <w:pPr>
        <w:widowControl w:val="0"/>
        <w:autoSpaceDE w:val="0"/>
        <w:autoSpaceDN w:val="0"/>
        <w:spacing w:before="2"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Содержание всех модулей присутствует в каждом классе, развиваясь из года в год 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учётом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требований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результатам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освоения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выносимым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промежуточную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аттестацию.</w:t>
      </w:r>
    </w:p>
    <w:p w:rsidR="00F62DBE" w:rsidRPr="00F62DBE" w:rsidRDefault="00F62DBE" w:rsidP="00F62DBE">
      <w:pPr>
        <w:widowControl w:val="0"/>
        <w:autoSpaceDE w:val="0"/>
        <w:autoSpaceDN w:val="0"/>
        <w:spacing w:after="0" w:line="240" w:lineRule="auto"/>
        <w:ind w:left="297"/>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Важнейшим</w:t>
      </w:r>
      <w:r w:rsidRPr="00F62DBE">
        <w:rPr>
          <w:rFonts w:ascii="Times New Roman" w:eastAsia="Times New Roman" w:hAnsi="Times New Roman" w:cs="Times New Roman"/>
          <w:spacing w:val="55"/>
          <w:sz w:val="26"/>
          <w:szCs w:val="26"/>
        </w:rPr>
        <w:t xml:space="preserve"> </w:t>
      </w:r>
      <w:r w:rsidRPr="00F62DBE">
        <w:rPr>
          <w:rFonts w:ascii="Times New Roman" w:eastAsia="Times New Roman" w:hAnsi="Times New Roman" w:cs="Times New Roman"/>
          <w:sz w:val="26"/>
          <w:szCs w:val="26"/>
        </w:rPr>
        <w:t>принципом</w:t>
      </w:r>
      <w:r w:rsidRPr="00F62DBE">
        <w:rPr>
          <w:rFonts w:ascii="Times New Roman" w:eastAsia="Times New Roman" w:hAnsi="Times New Roman" w:cs="Times New Roman"/>
          <w:spacing w:val="55"/>
          <w:sz w:val="26"/>
          <w:szCs w:val="26"/>
        </w:rPr>
        <w:t xml:space="preserve"> </w:t>
      </w:r>
      <w:r w:rsidRPr="00F62DBE">
        <w:rPr>
          <w:rFonts w:ascii="Times New Roman" w:eastAsia="Times New Roman" w:hAnsi="Times New Roman" w:cs="Times New Roman"/>
          <w:sz w:val="26"/>
          <w:szCs w:val="26"/>
        </w:rPr>
        <w:t>предмета</w:t>
      </w:r>
      <w:r w:rsidRPr="00F62DBE">
        <w:rPr>
          <w:rFonts w:ascii="Times New Roman" w:eastAsia="Times New Roman" w:hAnsi="Times New Roman" w:cs="Times New Roman"/>
          <w:spacing w:val="56"/>
          <w:sz w:val="26"/>
          <w:szCs w:val="26"/>
        </w:rPr>
        <w:t xml:space="preserve"> </w:t>
      </w:r>
      <w:r w:rsidRPr="00F62DBE">
        <w:rPr>
          <w:rFonts w:ascii="Times New Roman" w:eastAsia="Times New Roman" w:hAnsi="Times New Roman" w:cs="Times New Roman"/>
          <w:sz w:val="26"/>
          <w:szCs w:val="26"/>
        </w:rPr>
        <w:t>«Изобразительное</w:t>
      </w:r>
      <w:r w:rsidRPr="00F62DBE">
        <w:rPr>
          <w:rFonts w:ascii="Times New Roman" w:eastAsia="Times New Roman" w:hAnsi="Times New Roman" w:cs="Times New Roman"/>
          <w:spacing w:val="55"/>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54"/>
          <w:sz w:val="26"/>
          <w:szCs w:val="26"/>
        </w:rPr>
        <w:t xml:space="preserve"> </w:t>
      </w:r>
      <w:r w:rsidRPr="00F62DBE">
        <w:rPr>
          <w:rFonts w:ascii="Times New Roman" w:eastAsia="Times New Roman" w:hAnsi="Times New Roman" w:cs="Times New Roman"/>
          <w:sz w:val="26"/>
          <w:szCs w:val="26"/>
        </w:rPr>
        <w:t>является</w:t>
      </w:r>
      <w:r w:rsidRPr="00F62DBE">
        <w:rPr>
          <w:rFonts w:ascii="Times New Roman" w:eastAsia="Times New Roman" w:hAnsi="Times New Roman" w:cs="Times New Roman"/>
          <w:spacing w:val="56"/>
          <w:sz w:val="26"/>
          <w:szCs w:val="26"/>
        </w:rPr>
        <w:t xml:space="preserve"> </w:t>
      </w:r>
      <w:r w:rsidRPr="00F62DBE">
        <w:rPr>
          <w:rFonts w:ascii="Times New Roman" w:eastAsia="Times New Roman" w:hAnsi="Times New Roman" w:cs="Times New Roman"/>
          <w:sz w:val="26"/>
          <w:szCs w:val="26"/>
        </w:rPr>
        <w:t>приоритет</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практической творческой работы с художественными материалами. Однако некоторые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уроки</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учебные</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задания</w:t>
      </w:r>
      <w:r w:rsidRPr="00F62DBE">
        <w:rPr>
          <w:rFonts w:ascii="Times New Roman" w:eastAsia="Times New Roman" w:hAnsi="Times New Roman" w:cs="Times New Roman"/>
          <w:spacing w:val="52"/>
          <w:sz w:val="26"/>
          <w:szCs w:val="26"/>
        </w:rPr>
        <w:t xml:space="preserve"> </w:t>
      </w:r>
      <w:r w:rsidRPr="00F62DBE">
        <w:rPr>
          <w:rFonts w:ascii="Times New Roman" w:eastAsia="Times New Roman" w:hAnsi="Times New Roman" w:cs="Times New Roman"/>
          <w:sz w:val="26"/>
          <w:szCs w:val="26"/>
        </w:rPr>
        <w:t>могут</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быть</w:t>
      </w:r>
      <w:r w:rsidRPr="00F62DBE">
        <w:rPr>
          <w:rFonts w:ascii="Times New Roman" w:eastAsia="Times New Roman" w:hAnsi="Times New Roman" w:cs="Times New Roman"/>
          <w:spacing w:val="49"/>
          <w:sz w:val="26"/>
          <w:szCs w:val="26"/>
        </w:rPr>
        <w:t xml:space="preserve"> </w:t>
      </w:r>
      <w:r w:rsidRPr="00F62DBE">
        <w:rPr>
          <w:rFonts w:ascii="Times New Roman" w:eastAsia="Times New Roman" w:hAnsi="Times New Roman" w:cs="Times New Roman"/>
          <w:sz w:val="26"/>
          <w:szCs w:val="26"/>
        </w:rPr>
        <w:t>даны</w:t>
      </w:r>
      <w:r w:rsidRPr="00F62DBE">
        <w:rPr>
          <w:rFonts w:ascii="Times New Roman" w:eastAsia="Times New Roman" w:hAnsi="Times New Roman" w:cs="Times New Roman"/>
          <w:spacing w:val="5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основе</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компьютерных</w:t>
      </w:r>
      <w:r w:rsidRPr="00F62DBE">
        <w:rPr>
          <w:rFonts w:ascii="Times New Roman" w:eastAsia="Times New Roman" w:hAnsi="Times New Roman" w:cs="Times New Roman"/>
          <w:spacing w:val="50"/>
          <w:sz w:val="26"/>
          <w:szCs w:val="26"/>
        </w:rPr>
        <w:t xml:space="preserve"> </w:t>
      </w:r>
      <w:r w:rsidRPr="00F62DBE">
        <w:rPr>
          <w:rFonts w:ascii="Times New Roman" w:eastAsia="Times New Roman" w:hAnsi="Times New Roman" w:cs="Times New Roman"/>
          <w:sz w:val="26"/>
          <w:szCs w:val="26"/>
        </w:rPr>
        <w:t>средств</w:t>
      </w:r>
      <w:r w:rsidRPr="00F62DBE">
        <w:rPr>
          <w:rFonts w:ascii="Times New Roman" w:eastAsia="Times New Roman" w:hAnsi="Times New Roman" w:cs="Times New Roman"/>
          <w:spacing w:val="5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62"/>
          <w:sz w:val="26"/>
          <w:szCs w:val="26"/>
        </w:rPr>
        <w:t xml:space="preserve"> </w:t>
      </w:r>
      <w:r w:rsidRPr="00F62DBE">
        <w:rPr>
          <w:rFonts w:ascii="Times New Roman" w:eastAsia="Times New Roman" w:hAnsi="Times New Roman" w:cs="Times New Roman"/>
          <w:sz w:val="26"/>
          <w:szCs w:val="26"/>
        </w:rPr>
        <w:t>выбору</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учителя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зависимости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от</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технических</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условий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проведения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урока).</w:t>
      </w:r>
    </w:p>
    <w:p w:rsidR="00F62DBE" w:rsidRPr="00F62DBE" w:rsidRDefault="00F62DBE" w:rsidP="00F62DBE">
      <w:pPr>
        <w:widowControl w:val="0"/>
        <w:autoSpaceDE w:val="0"/>
        <w:autoSpaceDN w:val="0"/>
        <w:spacing w:after="0" w:line="240" w:lineRule="auto"/>
        <w:ind w:left="297" w:right="112"/>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Задачи модуля «Восприятие произведений искусства» рассматриваются шире: и как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окружающего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природы,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ведь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учит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эстетически,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художественно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видеть мир</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вокруг</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«внутри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себя».</w:t>
      </w:r>
    </w:p>
    <w:p w:rsidR="00F62DBE" w:rsidRPr="00F62DBE" w:rsidRDefault="00F62DBE" w:rsidP="00F62DBE">
      <w:pPr>
        <w:widowControl w:val="0"/>
        <w:autoSpaceDE w:val="0"/>
        <w:autoSpaceDN w:val="0"/>
        <w:spacing w:after="0" w:line="240" w:lineRule="auto"/>
        <w:ind w:left="297" w:right="111"/>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Учебным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темам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этому</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модулю</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могут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быть</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посвящены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отдельные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уроки,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основном следует объединять задачи восприятия с задачами практической творческой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работы</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общем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сохранении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учебного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времени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восприятие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произведений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искусства</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эстетического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наблюдения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окружающей</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действительности).</w:t>
      </w:r>
    </w:p>
    <w:p w:rsidR="00F62DBE" w:rsidRPr="00F62DBE" w:rsidRDefault="00F62DBE" w:rsidP="00F62DBE">
      <w:pPr>
        <w:widowControl w:val="0"/>
        <w:autoSpaceDE w:val="0"/>
        <w:autoSpaceDN w:val="0"/>
        <w:spacing w:after="0" w:line="240" w:lineRule="auto"/>
        <w:ind w:left="297" w:right="105"/>
        <w:jc w:val="both"/>
        <w:rPr>
          <w:rFonts w:ascii="Times New Roman" w:eastAsia="Times New Roman" w:hAnsi="Times New Roman" w:cs="Times New Roman"/>
          <w:sz w:val="26"/>
          <w:szCs w:val="26"/>
        </w:rPr>
      </w:pPr>
      <w:r w:rsidRPr="00F62DBE">
        <w:rPr>
          <w:rFonts w:ascii="Times New Roman" w:eastAsia="Times New Roman" w:hAnsi="Times New Roman" w:cs="Times New Roman"/>
          <w:sz w:val="26"/>
          <w:szCs w:val="26"/>
        </w:rPr>
        <w:t>Значительные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возможности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знакомства</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отечественным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мировым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искусством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предоставляют</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виртуальные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путешествия</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художественным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музеям,</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к</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историко-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архитектурным памятникам. Однако это не заменяет реального посещения музеев и</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памятных</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мест</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(во</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внеурочное</w:t>
      </w:r>
      <w:r w:rsidRPr="00F62DBE">
        <w:rPr>
          <w:rFonts w:ascii="Times New Roman" w:eastAsia="Times New Roman" w:hAnsi="Times New Roman" w:cs="Times New Roman"/>
          <w:spacing w:val="-1"/>
          <w:sz w:val="26"/>
          <w:szCs w:val="26"/>
        </w:rPr>
        <w:t xml:space="preserve"> </w:t>
      </w:r>
      <w:r w:rsidRPr="00F62DBE">
        <w:rPr>
          <w:rFonts w:ascii="Times New Roman" w:eastAsia="Times New Roman" w:hAnsi="Times New Roman" w:cs="Times New Roman"/>
          <w:sz w:val="26"/>
          <w:szCs w:val="26"/>
        </w:rPr>
        <w:t>время,</w:t>
      </w:r>
      <w:r w:rsidRPr="00F62DBE">
        <w:rPr>
          <w:rFonts w:ascii="Times New Roman" w:eastAsia="Times New Roman" w:hAnsi="Times New Roman" w:cs="Times New Roman"/>
          <w:spacing w:val="-2"/>
          <w:sz w:val="26"/>
          <w:szCs w:val="26"/>
        </w:rPr>
        <w:t xml:space="preserve"> </w:t>
      </w:r>
      <w:r w:rsidRPr="00F62DBE">
        <w:rPr>
          <w:rFonts w:ascii="Times New Roman" w:eastAsia="Times New Roman" w:hAnsi="Times New Roman" w:cs="Times New Roman"/>
          <w:sz w:val="26"/>
          <w:szCs w:val="26"/>
        </w:rPr>
        <w:t>но</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в соответствии</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с</w:t>
      </w:r>
      <w:r w:rsidRPr="00F62DBE">
        <w:rPr>
          <w:rFonts w:ascii="Times New Roman" w:eastAsia="Times New Roman" w:hAnsi="Times New Roman" w:cs="Times New Roman"/>
          <w:spacing w:val="-3"/>
          <w:sz w:val="26"/>
          <w:szCs w:val="26"/>
        </w:rPr>
        <w:t xml:space="preserve"> </w:t>
      </w:r>
      <w:r w:rsidRPr="00F62DBE">
        <w:rPr>
          <w:rFonts w:ascii="Times New Roman" w:eastAsia="Times New Roman" w:hAnsi="Times New Roman" w:cs="Times New Roman"/>
          <w:sz w:val="26"/>
          <w:szCs w:val="26"/>
        </w:rPr>
        <w:t>изучаемым материалом).</w:t>
      </w:r>
    </w:p>
    <w:p w:rsidR="00F62DBE" w:rsidRPr="00F62DBE" w:rsidRDefault="00F62DBE" w:rsidP="00F62DBE">
      <w:pPr>
        <w:widowControl w:val="0"/>
        <w:autoSpaceDE w:val="0"/>
        <w:autoSpaceDN w:val="0"/>
        <w:spacing w:after="0" w:line="240" w:lineRule="auto"/>
        <w:jc w:val="both"/>
        <w:rPr>
          <w:rFonts w:ascii="Times New Roman" w:eastAsia="Times New Roman" w:hAnsi="Times New Roman" w:cs="Times New Roman"/>
        </w:rPr>
        <w:sectPr w:rsidR="00F62DBE" w:rsidRPr="00F62DBE">
          <w:pgSz w:w="11910" w:h="16840"/>
          <w:pgMar w:top="480" w:right="740" w:bottom="760" w:left="980" w:header="0" w:footer="576" w:gutter="0"/>
          <w:cols w:space="720"/>
        </w:sectPr>
      </w:pPr>
    </w:p>
    <w:p w:rsidR="00F62DBE" w:rsidRPr="00F62DBE" w:rsidRDefault="00F62DBE" w:rsidP="00F62DBE">
      <w:pPr>
        <w:widowControl w:val="0"/>
        <w:numPr>
          <w:ilvl w:val="0"/>
          <w:numId w:val="7"/>
        </w:numPr>
        <w:tabs>
          <w:tab w:val="left" w:pos="393"/>
        </w:tabs>
        <w:autoSpaceDE w:val="0"/>
        <w:autoSpaceDN w:val="0"/>
        <w:spacing w:before="62" w:after="0" w:line="240" w:lineRule="auto"/>
        <w:ind w:hanging="181"/>
        <w:rPr>
          <w:rFonts w:ascii="Times New Roman" w:eastAsia="Times New Roman" w:hAnsi="Times New Roman" w:cs="Times New Roman"/>
          <w:b/>
          <w:sz w:val="24"/>
        </w:rPr>
      </w:pPr>
      <w:r w:rsidRPr="00F62DBE">
        <w:rPr>
          <w:rFonts w:ascii="Times New Roman" w:eastAsia="Times New Roman" w:hAnsi="Times New Roman" w:cs="Times New Roman"/>
          <w:b/>
          <w:sz w:val="24"/>
        </w:rPr>
        <w:lastRenderedPageBreak/>
        <w:t>КЛАСС</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(16,5</w:t>
      </w:r>
      <w:r w:rsidRPr="00F62DBE">
        <w:rPr>
          <w:rFonts w:ascii="Times New Roman" w:eastAsia="Times New Roman" w:hAnsi="Times New Roman" w:cs="Times New Roman"/>
          <w:b/>
          <w:spacing w:val="-1"/>
          <w:sz w:val="24"/>
        </w:rPr>
        <w:t xml:space="preserve"> </w:t>
      </w:r>
      <w:r w:rsidRPr="00F62DBE">
        <w:rPr>
          <w:rFonts w:ascii="Times New Roman" w:eastAsia="Times New Roman" w:hAnsi="Times New Roman" w:cs="Times New Roman"/>
          <w:b/>
          <w:i/>
          <w:sz w:val="24"/>
        </w:rPr>
        <w:t>ч</w:t>
      </w:r>
      <w:r w:rsidRPr="00F62DBE">
        <w:rPr>
          <w:rFonts w:ascii="Times New Roman" w:eastAsia="Times New Roman" w:hAnsi="Times New Roman" w:cs="Times New Roman"/>
          <w:b/>
          <w:sz w:val="24"/>
        </w:rPr>
        <w:t>)</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275"/>
        </w:trPr>
        <w:tc>
          <w:tcPr>
            <w:tcW w:w="1964" w:type="dxa"/>
          </w:tcPr>
          <w:p w:rsidR="00F62DBE" w:rsidRPr="00F62DBE" w:rsidRDefault="00F62DBE" w:rsidP="00F62DBE">
            <w:pPr>
              <w:spacing w:line="256" w:lineRule="exact"/>
              <w:ind w:left="556"/>
              <w:rPr>
                <w:rFonts w:ascii="Times New Roman" w:eastAsia="Times New Roman" w:hAnsi="Times New Roman" w:cs="Times New Roman"/>
                <w:b/>
                <w:sz w:val="24"/>
              </w:rPr>
            </w:pPr>
            <w:r w:rsidRPr="00F62DBE">
              <w:rPr>
                <w:rFonts w:ascii="Times New Roman" w:eastAsia="Times New Roman" w:hAnsi="Times New Roman" w:cs="Times New Roman"/>
                <w:b/>
                <w:sz w:val="24"/>
              </w:rPr>
              <w:t>Модуль</w:t>
            </w:r>
          </w:p>
        </w:tc>
        <w:tc>
          <w:tcPr>
            <w:tcW w:w="4383" w:type="dxa"/>
          </w:tcPr>
          <w:p w:rsidR="00F62DBE" w:rsidRPr="00F62DBE" w:rsidRDefault="00F62DBE" w:rsidP="00F62DBE">
            <w:pPr>
              <w:spacing w:line="256" w:lineRule="exact"/>
              <w:ind w:left="779"/>
              <w:rPr>
                <w:rFonts w:ascii="Times New Roman" w:eastAsia="Times New Roman" w:hAnsi="Times New Roman" w:cs="Times New Roman"/>
                <w:b/>
                <w:sz w:val="24"/>
              </w:rPr>
            </w:pPr>
            <w:r w:rsidRPr="00F62DBE">
              <w:rPr>
                <w:rFonts w:ascii="Times New Roman" w:eastAsia="Times New Roman" w:hAnsi="Times New Roman" w:cs="Times New Roman"/>
                <w:b/>
                <w:sz w:val="24"/>
              </w:rPr>
              <w:t>Программное</w:t>
            </w:r>
            <w:r w:rsidRPr="00F62DBE">
              <w:rPr>
                <w:rFonts w:ascii="Times New Roman" w:eastAsia="Times New Roman" w:hAnsi="Times New Roman" w:cs="Times New Roman"/>
                <w:b/>
                <w:spacing w:val="-3"/>
                <w:sz w:val="24"/>
              </w:rPr>
              <w:t xml:space="preserve"> </w:t>
            </w:r>
            <w:r w:rsidRPr="00F62DBE">
              <w:rPr>
                <w:rFonts w:ascii="Times New Roman" w:eastAsia="Times New Roman" w:hAnsi="Times New Roman" w:cs="Times New Roman"/>
                <w:b/>
                <w:sz w:val="24"/>
              </w:rPr>
              <w:t>содержание</w:t>
            </w:r>
          </w:p>
        </w:tc>
        <w:tc>
          <w:tcPr>
            <w:tcW w:w="5669" w:type="dxa"/>
          </w:tcPr>
          <w:p w:rsidR="00F62DBE" w:rsidRPr="00F62DBE" w:rsidRDefault="00F62DBE" w:rsidP="00F62DBE">
            <w:pPr>
              <w:spacing w:line="256" w:lineRule="exact"/>
              <w:ind w:left="416"/>
              <w:rPr>
                <w:rFonts w:ascii="Times New Roman" w:eastAsia="Times New Roman" w:hAnsi="Times New Roman" w:cs="Times New Roman"/>
                <w:b/>
                <w:sz w:val="24"/>
              </w:rPr>
            </w:pPr>
            <w:r w:rsidRPr="00F62DBE">
              <w:rPr>
                <w:rFonts w:ascii="Times New Roman" w:eastAsia="Times New Roman" w:hAnsi="Times New Roman" w:cs="Times New Roman"/>
                <w:b/>
                <w:sz w:val="24"/>
              </w:rPr>
              <w:t>Основные</w:t>
            </w:r>
            <w:r w:rsidRPr="00F62DBE">
              <w:rPr>
                <w:rFonts w:ascii="Times New Roman" w:eastAsia="Times New Roman" w:hAnsi="Times New Roman" w:cs="Times New Roman"/>
                <w:b/>
                <w:spacing w:val="-5"/>
                <w:sz w:val="24"/>
              </w:rPr>
              <w:t xml:space="preserve"> </w:t>
            </w:r>
            <w:r w:rsidRPr="00F62DBE">
              <w:rPr>
                <w:rFonts w:ascii="Times New Roman" w:eastAsia="Times New Roman" w:hAnsi="Times New Roman" w:cs="Times New Roman"/>
                <w:b/>
                <w:sz w:val="24"/>
              </w:rPr>
              <w:t>виды</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деятельности</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обучающихся</w:t>
            </w:r>
          </w:p>
        </w:tc>
        <w:tc>
          <w:tcPr>
            <w:tcW w:w="3437" w:type="dxa"/>
          </w:tcPr>
          <w:p w:rsidR="00F62DBE" w:rsidRPr="00F62DBE" w:rsidRDefault="00F62DBE" w:rsidP="00F62DBE">
            <w:pPr>
              <w:spacing w:before="11" w:line="245" w:lineRule="exact"/>
              <w:ind w:left="465"/>
              <w:rPr>
                <w:rFonts w:ascii="Times New Roman" w:eastAsia="Times New Roman" w:hAnsi="Times New Roman" w:cs="Times New Roman"/>
                <w:b/>
              </w:rPr>
            </w:pPr>
            <w:r w:rsidRPr="00F62DBE">
              <w:rPr>
                <w:rFonts w:ascii="Times New Roman" w:eastAsia="Times New Roman" w:hAnsi="Times New Roman" w:cs="Times New Roman"/>
                <w:b/>
              </w:rPr>
              <w:t>Используемые</w:t>
            </w:r>
            <w:r w:rsidRPr="00F62DBE">
              <w:rPr>
                <w:rFonts w:ascii="Times New Roman" w:eastAsia="Times New Roman" w:hAnsi="Times New Roman" w:cs="Times New Roman"/>
                <w:b/>
                <w:spacing w:val="-4"/>
              </w:rPr>
              <w:t xml:space="preserve"> </w:t>
            </w:r>
            <w:r w:rsidRPr="00F62DBE">
              <w:rPr>
                <w:rFonts w:ascii="Times New Roman" w:eastAsia="Times New Roman" w:hAnsi="Times New Roman" w:cs="Times New Roman"/>
                <w:b/>
              </w:rPr>
              <w:t>ЦОР/ЭОР</w:t>
            </w:r>
          </w:p>
        </w:tc>
      </w:tr>
      <w:tr w:rsidR="00F62DBE" w:rsidRPr="00F62DBE" w:rsidTr="00EF0B46">
        <w:trPr>
          <w:trHeight w:val="275"/>
        </w:trPr>
        <w:tc>
          <w:tcPr>
            <w:tcW w:w="1964" w:type="dxa"/>
            <w:tcBorders>
              <w:bottom w:val="nil"/>
            </w:tcBorders>
          </w:tcPr>
          <w:p w:rsidR="00F62DBE" w:rsidRPr="00F62DBE" w:rsidRDefault="00F62DBE" w:rsidP="00F62DBE">
            <w:pPr>
              <w:spacing w:line="255" w:lineRule="exact"/>
              <w:ind w:left="578"/>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383" w:type="dxa"/>
            <w:tcBorders>
              <w:bottom w:val="nil"/>
            </w:tcBorders>
          </w:tcPr>
          <w:p w:rsidR="00F62DBE" w:rsidRPr="00F62DBE" w:rsidRDefault="00F62DBE" w:rsidP="00F62DBE">
            <w:pPr>
              <w:spacing w:line="255"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детских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Навыки</w:t>
            </w:r>
          </w:p>
        </w:tc>
        <w:tc>
          <w:tcPr>
            <w:tcW w:w="5669" w:type="dxa"/>
            <w:tcBorders>
              <w:bottom w:val="nil"/>
            </w:tcBorders>
          </w:tcPr>
          <w:p w:rsidR="00F62DBE" w:rsidRPr="00F62DBE" w:rsidRDefault="00F62DBE" w:rsidP="00F62DBE">
            <w:pPr>
              <w:spacing w:line="255" w:lineRule="exact"/>
              <w:ind w:left="107"/>
              <w:rPr>
                <w:rFonts w:ascii="Times New Roman" w:eastAsia="Times New Roman" w:hAnsi="Times New Roman" w:cs="Times New Roman"/>
                <w:i/>
                <w:sz w:val="24"/>
              </w:rPr>
            </w:pPr>
            <w:r w:rsidRPr="00F62DBE">
              <w:rPr>
                <w:rFonts w:ascii="Times New Roman" w:eastAsia="Times New Roman" w:hAnsi="Times New Roman" w:cs="Times New Roman"/>
                <w:i/>
                <w:sz w:val="24"/>
              </w:rPr>
              <w:t>Наблюдать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анализировать</w:t>
            </w:r>
          </w:p>
        </w:tc>
        <w:tc>
          <w:tcPr>
            <w:tcW w:w="3437" w:type="dxa"/>
            <w:vMerge w:val="restart"/>
          </w:tcPr>
          <w:p w:rsidR="00F62DBE" w:rsidRPr="00F62DBE" w:rsidRDefault="00F62DBE" w:rsidP="00F62DBE">
            <w:pPr>
              <w:ind w:left="110" w:right="1455"/>
              <w:rPr>
                <w:rFonts w:ascii="Times New Roman" w:eastAsia="Times New Roman" w:hAnsi="Times New Roman" w:cs="Times New Roman"/>
              </w:rPr>
            </w:pPr>
            <w:r w:rsidRPr="00F62DBE">
              <w:rPr>
                <w:rFonts w:ascii="Times New Roman" w:eastAsia="Times New Roman" w:hAnsi="Times New Roman" w:cs="Times New Roman"/>
              </w:rPr>
              <w:t>https://foxford.ru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https://uchi.ru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https://nativeclass.ru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https://ismart.org</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https://yaklass.ru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https://imumk.ru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https://school.nd.ru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https://mob-edu.com</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https://media.prosv,u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https://urok.1c.ru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https://resh.edu.ru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https://school.mos.ru</w:t>
            </w:r>
            <w:r w:rsidRPr="00F62DBE">
              <w:rPr>
                <w:rFonts w:ascii="Times New Roman" w:eastAsia="Times New Roman" w:hAnsi="Times New Roman" w:cs="Times New Roman"/>
                <w:spacing w:val="-52"/>
              </w:rPr>
              <w:t xml:space="preserve"> </w:t>
            </w:r>
            <w:hyperlink r:id="rId7">
              <w:r w:rsidRPr="00F62DBE">
                <w:rPr>
                  <w:rFonts w:ascii="Times New Roman" w:eastAsia="Times New Roman" w:hAnsi="Times New Roman" w:cs="Times New Roman"/>
                  <w:color w:val="0462C1"/>
                  <w:u w:val="single" w:color="0462C1"/>
                </w:rPr>
                <w:t>https://mosmetod.ru/</w:t>
              </w:r>
            </w:hyperlink>
          </w:p>
          <w:p w:rsidR="00F62DBE" w:rsidRPr="00F62DBE" w:rsidRDefault="00F62DBE" w:rsidP="00F62DBE">
            <w:pPr>
              <w:ind w:left="110" w:right="92"/>
              <w:rPr>
                <w:rFonts w:ascii="Times New Roman" w:eastAsia="Times New Roman" w:hAnsi="Times New Roman" w:cs="Times New Roman"/>
              </w:rPr>
            </w:pPr>
            <w:r w:rsidRPr="00F62DBE">
              <w:rPr>
                <w:rFonts w:ascii="Times New Roman" w:eastAsia="Times New Roman" w:hAnsi="Times New Roman" w:cs="Times New Roman"/>
                <w:spacing w:val="-1"/>
              </w:rPr>
              <w:t>https://mosmetod.ru/metodicheskoe-</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prostranstvo/nachalnaya-</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shkola/metodicheskie-</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rekomendatsii/dist-ob-izo-1-4.html</w:t>
            </w:r>
          </w:p>
        </w:tc>
      </w:tr>
      <w:tr w:rsidR="00F62DBE" w:rsidRPr="00F62DBE" w:rsidTr="00EF0B46">
        <w:trPr>
          <w:trHeight w:val="266"/>
        </w:trPr>
        <w:tc>
          <w:tcPr>
            <w:tcW w:w="1964" w:type="dxa"/>
            <w:tcBorders>
              <w:top w:val="nil"/>
              <w:bottom w:val="nil"/>
            </w:tcBorders>
          </w:tcPr>
          <w:p w:rsidR="00F62DBE" w:rsidRPr="00F62DBE" w:rsidRDefault="00F62DBE" w:rsidP="00F62DBE">
            <w:pPr>
              <w:spacing w:line="246" w:lineRule="exact"/>
              <w:ind w:right="303"/>
              <w:jc w:val="right"/>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произведений детского</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детские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рисунки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позиций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содержания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сюжета,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spacing w:line="246" w:lineRule="exact"/>
              <w:ind w:right="257"/>
              <w:jc w:val="right"/>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произведений</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творчества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формирование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настроения.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spacing w:line="246" w:lineRule="exact"/>
              <w:ind w:left="415"/>
              <w:rPr>
                <w:rFonts w:ascii="Times New Roman" w:eastAsia="Times New Roman" w:hAnsi="Times New Roman" w:cs="Times New Roman"/>
                <w:sz w:val="24"/>
              </w:rPr>
            </w:pPr>
            <w:r w:rsidRPr="00F62DBE">
              <w:rPr>
                <w:rFonts w:ascii="Times New Roman" w:eastAsia="Times New Roman" w:hAnsi="Times New Roman" w:cs="Times New Roman"/>
                <w:sz w:val="24"/>
              </w:rPr>
              <w:t>искусства»</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зрительских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умений.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Объяснять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расположение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изображения</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листе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Первые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представления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композиции: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выбор</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вертикального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горизонтального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формата.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уровне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образного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восприятия.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Объяснять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какими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художественными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материалами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различных</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(карандашами,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мелками,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красками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д.)сделан</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материалах.</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рисунок.</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Обсуждение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содержания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рисунка</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Рисовать</w:t>
            </w:r>
            <w:r w:rsidRPr="00F62DBE">
              <w:rPr>
                <w:rFonts w:ascii="Times New Roman" w:eastAsia="Times New Roman" w:hAnsi="Times New Roman" w:cs="Times New Roman"/>
                <w:sz w:val="24"/>
                <w:lang w:val="ru-RU"/>
              </w:rPr>
              <w:t>,</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i/>
                <w:sz w:val="24"/>
                <w:lang w:val="ru-RU"/>
              </w:rPr>
              <w:t xml:space="preserve">выполнить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простую,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всем</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доступную</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тему,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например «Весёлое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солнышко»,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tcBorders>
          </w:tcPr>
          <w:p w:rsidR="00F62DBE" w:rsidRPr="00F62DBE" w:rsidRDefault="00F62DBE" w:rsidP="00F62DBE">
            <w:pPr>
              <w:spacing w:line="247"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карандашами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мелками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77"/>
        </w:trPr>
        <w:tc>
          <w:tcPr>
            <w:tcW w:w="1964" w:type="dxa"/>
            <w:tcBorders>
              <w:bottom w:val="nil"/>
            </w:tcBorders>
          </w:tcPr>
          <w:p w:rsidR="00F62DBE" w:rsidRPr="00F62DBE" w:rsidRDefault="00F62DBE" w:rsidP="00F62DBE">
            <w:pPr>
              <w:spacing w:before="1" w:line="25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383" w:type="dxa"/>
            <w:tcBorders>
              <w:bottom w:val="nil"/>
            </w:tcBorders>
          </w:tcPr>
          <w:p w:rsidR="00F62DBE" w:rsidRPr="00F62DBE" w:rsidRDefault="00F62DBE" w:rsidP="00F62DBE">
            <w:pPr>
              <w:spacing w:before="1" w:line="25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Линейный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виды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линий.</w:t>
            </w:r>
          </w:p>
        </w:tc>
        <w:tc>
          <w:tcPr>
            <w:tcW w:w="5669" w:type="dxa"/>
            <w:tcBorders>
              <w:bottom w:val="nil"/>
            </w:tcBorders>
          </w:tcPr>
          <w:p w:rsidR="00F62DBE" w:rsidRPr="00F62DBE" w:rsidRDefault="00F62DBE" w:rsidP="00F62DBE">
            <w:pPr>
              <w:spacing w:before="1" w:line="25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навыки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графическими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«Графика»</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Линии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природе.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Ветки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материалами.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фотографиям):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тонкие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толстые,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Наблюдать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 xml:space="preserve">анализировать </w:t>
            </w:r>
            <w:r w:rsidRPr="00F62DBE">
              <w:rPr>
                <w:rFonts w:ascii="Times New Roman" w:eastAsia="Times New Roman" w:hAnsi="Times New Roman" w:cs="Times New Roman"/>
                <w:sz w:val="24"/>
                <w:lang w:val="ru-RU"/>
              </w:rPr>
              <w:t>характер</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линий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4"/>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5"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порывистые,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угловатые,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плавные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w:t>
            </w:r>
          </w:p>
        </w:tc>
        <w:tc>
          <w:tcPr>
            <w:tcW w:w="5669" w:type="dxa"/>
            <w:tcBorders>
              <w:top w:val="nil"/>
              <w:bottom w:val="nil"/>
            </w:tcBorders>
          </w:tcPr>
          <w:p w:rsidR="00F62DBE" w:rsidRPr="00F62DBE" w:rsidRDefault="00F62DBE" w:rsidP="00F62DBE">
            <w:pPr>
              <w:spacing w:line="245"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природе.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4"/>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5"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материалы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их</w:t>
            </w:r>
          </w:p>
        </w:tc>
        <w:tc>
          <w:tcPr>
            <w:tcW w:w="5669" w:type="dxa"/>
            <w:tcBorders>
              <w:top w:val="nil"/>
              <w:bottom w:val="nil"/>
            </w:tcBorders>
          </w:tcPr>
          <w:p w:rsidR="00F62DBE" w:rsidRPr="00F62DBE" w:rsidRDefault="00F62DBE" w:rsidP="00F62DBE">
            <w:pPr>
              <w:spacing w:line="245"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Создавать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линейный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 xml:space="preserve">рисунок </w:t>
            </w:r>
            <w:r w:rsidRPr="00F62DBE">
              <w:rPr>
                <w:rFonts w:ascii="Times New Roman" w:eastAsia="Times New Roman" w:hAnsi="Times New Roman" w:cs="Times New Roman"/>
                <w:i/>
                <w:sz w:val="24"/>
                <w:lang w:val="ru-RU"/>
              </w:rPr>
              <w:t>—</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упражнение</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на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рисования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разный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характер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линией.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Выполнять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натуры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листа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дерева.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натуры: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листьев</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Рассматривать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обсуждать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характер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формы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разной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формы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(треугольный,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круглый,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листа.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овальный,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длинный).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последовательность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выполнения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Последовательность</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рисунка.</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рисунка.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Первичные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навыки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определения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Приобретать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опыт</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обобщения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видимой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формы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пропорций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понимания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значения.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предмета.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одного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пятна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«тела», меняя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Анализировать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 xml:space="preserve">сравнивать </w:t>
            </w:r>
            <w:r w:rsidRPr="00F62DBE">
              <w:rPr>
                <w:rFonts w:ascii="Times New Roman" w:eastAsia="Times New Roman" w:hAnsi="Times New Roman" w:cs="Times New Roman"/>
                <w:sz w:val="24"/>
                <w:lang w:val="ru-RU"/>
              </w:rPr>
              <w:t>соотношение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частей,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пропорции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«лап»</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«шеи», получаем</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i/>
                <w:sz w:val="24"/>
              </w:rPr>
            </w:pPr>
            <w:r w:rsidRPr="00F62DBE">
              <w:rPr>
                <w:rFonts w:ascii="Times New Roman" w:eastAsia="Times New Roman" w:hAnsi="Times New Roman" w:cs="Times New Roman"/>
                <w:sz w:val="24"/>
              </w:rPr>
              <w:t>составляющих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одно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целое,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рассматривать</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животных.</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животных</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контрастными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Линейный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тематический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пропорциями.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рисунок(линия-рассказчица)</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сюжет</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Приобретать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i/>
                <w:sz w:val="24"/>
              </w:rPr>
              <w:t>опыт</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внимательного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аналитического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стихотворения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сюжет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жизни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8"/>
        </w:trPr>
        <w:tc>
          <w:tcPr>
            <w:tcW w:w="1964" w:type="dxa"/>
            <w:tcBorders>
              <w:top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tcBorders>
          </w:tcPr>
          <w:p w:rsidR="00F62DBE" w:rsidRPr="00F62DBE" w:rsidRDefault="00F62DBE" w:rsidP="00F62DBE">
            <w:pPr>
              <w:spacing w:line="249"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детей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(игры во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дворе, в походе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w:t>
            </w:r>
          </w:p>
        </w:tc>
        <w:tc>
          <w:tcPr>
            <w:tcW w:w="5669" w:type="dxa"/>
            <w:tcBorders>
              <w:top w:val="nil"/>
            </w:tcBorders>
          </w:tcPr>
          <w:p w:rsidR="00F62DBE" w:rsidRPr="00F62DBE" w:rsidRDefault="00F62DBE" w:rsidP="00F62DBE">
            <w:pPr>
              <w:spacing w:line="249"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Развивать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рисования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представлению</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footerReference w:type="default" r:id="rId8"/>
          <w:pgSz w:w="16840" w:h="11910" w:orient="landscape"/>
          <w:pgMar w:top="780" w:right="240" w:bottom="280" w:left="920" w:header="0" w:footer="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5521"/>
        </w:trPr>
        <w:tc>
          <w:tcPr>
            <w:tcW w:w="1964" w:type="dxa"/>
          </w:tcPr>
          <w:p w:rsidR="00F62DBE" w:rsidRPr="00F62DBE" w:rsidRDefault="00F62DBE" w:rsidP="00F62DBE">
            <w:pPr>
              <w:rPr>
                <w:rFonts w:ascii="Times New Roman" w:eastAsia="Times New Roman" w:hAnsi="Times New Roman" w:cs="Times New Roman"/>
                <w:sz w:val="24"/>
                <w:lang w:val="ru-RU"/>
              </w:rPr>
            </w:pPr>
          </w:p>
        </w:tc>
        <w:tc>
          <w:tcPr>
            <w:tcW w:w="4383" w:type="dxa"/>
          </w:tcPr>
          <w:p w:rsidR="00F62DBE" w:rsidRPr="00F62DBE" w:rsidRDefault="00F62DBE" w:rsidP="00F62DBE">
            <w:pPr>
              <w:ind w:left="107" w:right="119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 простым и весёлым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повествовательным</w:t>
            </w:r>
            <w:r w:rsidRPr="00F62DBE">
              <w:rPr>
                <w:rFonts w:ascii="Times New Roman" w:eastAsia="Times New Roman" w:hAnsi="Times New Roman" w:cs="Times New Roman"/>
                <w:spacing w:val="-15"/>
                <w:sz w:val="24"/>
                <w:lang w:val="ru-RU"/>
              </w:rPr>
              <w:t xml:space="preserve"> </w:t>
            </w:r>
            <w:r w:rsidRPr="00F62DBE">
              <w:rPr>
                <w:rFonts w:ascii="Times New Roman" w:eastAsia="Times New Roman" w:hAnsi="Times New Roman" w:cs="Times New Roman"/>
                <w:sz w:val="24"/>
                <w:lang w:val="ru-RU"/>
              </w:rPr>
              <w:t>сюжетом.</w:t>
            </w:r>
          </w:p>
          <w:p w:rsidR="00F62DBE" w:rsidRPr="00F62DBE" w:rsidRDefault="00F62DBE" w:rsidP="00F62DBE">
            <w:pPr>
              <w:ind w:left="107" w:right="11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Пятно-силуэт.</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Превращение</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случайного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пятна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зверушки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p>
          <w:p w:rsidR="00F62DBE" w:rsidRPr="00F62DBE" w:rsidRDefault="00F62DBE" w:rsidP="00F62DBE">
            <w:pPr>
              <w:ind w:left="107" w:right="64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фантастического зверя. Развитие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образного видения и способности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целостного, обобщённого видения.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Пятно как основа графического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изображения.</w:t>
            </w:r>
          </w:p>
          <w:p w:rsidR="00F62DBE" w:rsidRPr="00F62DBE" w:rsidRDefault="00F62DBE" w:rsidP="00F62DBE">
            <w:pPr>
              <w:ind w:left="107" w:right="28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Тень</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как</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пример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пятна.</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Теневой театр.</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Силуэт.</w:t>
            </w:r>
          </w:p>
          <w:p w:rsidR="00F62DBE" w:rsidRPr="00F62DBE" w:rsidRDefault="00F62DBE" w:rsidP="00F62DBE">
            <w:pPr>
              <w:ind w:left="107" w:right="72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уроке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жидкой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краской и кистью, уход за своим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рабочим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местом.</w:t>
            </w:r>
          </w:p>
          <w:p w:rsidR="00F62DBE" w:rsidRPr="00F62DBE" w:rsidRDefault="00F62DBE" w:rsidP="00F62DBE">
            <w:pPr>
              <w:ind w:left="107" w:right="38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Рассмотрение и анализ средств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выражения — пятна и линии —в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иллюстрациях художников к детским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книгам</w:t>
            </w:r>
          </w:p>
        </w:tc>
        <w:tc>
          <w:tcPr>
            <w:tcW w:w="5669" w:type="dxa"/>
          </w:tcPr>
          <w:p w:rsidR="00F62DBE" w:rsidRPr="00F62DBE" w:rsidRDefault="00F62DBE" w:rsidP="00F62DBE">
            <w:pPr>
              <w:spacing w:line="275"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воображению.</w:t>
            </w:r>
          </w:p>
          <w:p w:rsidR="00F62DBE" w:rsidRPr="00F62DBE" w:rsidRDefault="00F62DBE" w:rsidP="00F62DBE">
            <w:pPr>
              <w:ind w:left="107" w:right="129"/>
              <w:jc w:val="both"/>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Выполнить </w:t>
            </w:r>
            <w:r w:rsidRPr="00F62DBE">
              <w:rPr>
                <w:rFonts w:ascii="Times New Roman" w:eastAsia="Times New Roman" w:hAnsi="Times New Roman" w:cs="Times New Roman"/>
                <w:sz w:val="24"/>
                <w:lang w:val="ru-RU"/>
              </w:rPr>
              <w:t>линейный рисунок на темы стихов С. 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Маршака, А. Л. Барто, Д. Хармса, С. В. Михалкова и</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др.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 выбору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учителя)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простым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весёлым,</w:t>
            </w:r>
          </w:p>
          <w:p w:rsidR="00F62DBE" w:rsidRPr="00F62DBE" w:rsidRDefault="00F62DBE" w:rsidP="00F62DBE">
            <w:pPr>
              <w:ind w:left="107"/>
              <w:jc w:val="both"/>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озорным</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развитием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сюжета.</w:t>
            </w:r>
          </w:p>
          <w:p w:rsidR="00F62DBE" w:rsidRPr="00F62DBE" w:rsidRDefault="00F62DBE" w:rsidP="00F62DBE">
            <w:pPr>
              <w:ind w:left="107" w:right="912"/>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Использовать </w:t>
            </w:r>
            <w:r w:rsidRPr="00F62DBE">
              <w:rPr>
                <w:rFonts w:ascii="Times New Roman" w:eastAsia="Times New Roman" w:hAnsi="Times New Roman" w:cs="Times New Roman"/>
                <w:sz w:val="24"/>
                <w:lang w:val="ru-RU"/>
              </w:rPr>
              <w:t>графическое пятно как основу</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изобразительного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образа.</w:t>
            </w:r>
          </w:p>
          <w:p w:rsidR="00F62DBE" w:rsidRPr="00F62DBE" w:rsidRDefault="00F62DBE" w:rsidP="00F62DBE">
            <w:pPr>
              <w:ind w:left="107" w:right="596"/>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Соотносить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форму</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пятна</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опытом</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зрительных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впечатлений.</w:t>
            </w:r>
          </w:p>
          <w:p w:rsidR="00F62DBE" w:rsidRPr="00F62DBE" w:rsidRDefault="00F62DBE" w:rsidP="00F62DBE">
            <w:pPr>
              <w:ind w:left="107" w:right="65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Приобрести знания </w:t>
            </w:r>
            <w:r w:rsidRPr="00F62DBE">
              <w:rPr>
                <w:rFonts w:ascii="Times New Roman" w:eastAsia="Times New Roman" w:hAnsi="Times New Roman" w:cs="Times New Roman"/>
                <w:sz w:val="24"/>
                <w:lang w:val="ru-RU"/>
              </w:rPr>
              <w:t>о пятне и линии как основе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изображения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плоскости.</w:t>
            </w:r>
          </w:p>
          <w:p w:rsidR="00F62DBE" w:rsidRPr="00F62DBE" w:rsidRDefault="00F62DBE" w:rsidP="00F62DBE">
            <w:pPr>
              <w:spacing w:before="1"/>
              <w:ind w:left="107" w:right="63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Учиться работать </w:t>
            </w:r>
            <w:r w:rsidRPr="00F62DBE">
              <w:rPr>
                <w:rFonts w:ascii="Times New Roman" w:eastAsia="Times New Roman" w:hAnsi="Times New Roman" w:cs="Times New Roman"/>
                <w:sz w:val="24"/>
                <w:lang w:val="ru-RU"/>
              </w:rPr>
              <w:t>на уроке с жидкой краской.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lang w:val="ru-RU"/>
              </w:rPr>
              <w:t xml:space="preserve">Создавать </w:t>
            </w:r>
            <w:r w:rsidRPr="00F62DBE">
              <w:rPr>
                <w:rFonts w:ascii="Times New Roman" w:eastAsia="Times New Roman" w:hAnsi="Times New Roman" w:cs="Times New Roman"/>
                <w:sz w:val="24"/>
                <w:lang w:val="ru-RU"/>
              </w:rPr>
              <w:t>изображения на основе пятна путём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добавления к нему деталей, подсказанных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воображением.</w:t>
            </w:r>
          </w:p>
          <w:p w:rsidR="00F62DBE" w:rsidRPr="00F62DBE" w:rsidRDefault="00F62DBE" w:rsidP="00F62DBE">
            <w:pPr>
              <w:ind w:left="107" w:right="15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Приобрести новый опыт </w:t>
            </w:r>
            <w:r w:rsidRPr="00F62DBE">
              <w:rPr>
                <w:rFonts w:ascii="Times New Roman" w:eastAsia="Times New Roman" w:hAnsi="Times New Roman" w:cs="Times New Roman"/>
                <w:sz w:val="24"/>
                <w:lang w:val="ru-RU"/>
              </w:rPr>
              <w:t>наблюдения окружающей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 xml:space="preserve">реальности. </w:t>
            </w:r>
            <w:r w:rsidRPr="00F62DBE">
              <w:rPr>
                <w:rFonts w:ascii="Times New Roman" w:eastAsia="Times New Roman" w:hAnsi="Times New Roman" w:cs="Times New Roman"/>
                <w:i/>
                <w:sz w:val="24"/>
                <w:lang w:val="ru-RU"/>
              </w:rPr>
              <w:t xml:space="preserve">Рассматривать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анализировать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иллюстрации известных художников детских книг с</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позиций освоенных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знаний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пятне, линии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p>
          <w:p w:rsidR="00F62DBE" w:rsidRPr="00F62DBE" w:rsidRDefault="00F62DBE" w:rsidP="00F62DBE">
            <w:pPr>
              <w:spacing w:before="1" w:line="257"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пропорциях.</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3588"/>
        </w:trPr>
        <w:tc>
          <w:tcPr>
            <w:tcW w:w="1964" w:type="dxa"/>
          </w:tcPr>
          <w:p w:rsidR="00F62DBE" w:rsidRPr="00F62DBE" w:rsidRDefault="00F62DBE" w:rsidP="00F62DBE">
            <w:pPr>
              <w:spacing w:line="275"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07"/>
              <w:rPr>
                <w:rFonts w:ascii="Times New Roman" w:eastAsia="Times New Roman" w:hAnsi="Times New Roman" w:cs="Times New Roman"/>
                <w:sz w:val="24"/>
              </w:rPr>
            </w:pPr>
            <w:r w:rsidRPr="00F62DBE">
              <w:rPr>
                <w:rFonts w:ascii="Times New Roman" w:eastAsia="Times New Roman" w:hAnsi="Times New Roman" w:cs="Times New Roman"/>
                <w:sz w:val="24"/>
              </w:rPr>
              <w:t>«Живопись»</w:t>
            </w:r>
          </w:p>
        </w:tc>
        <w:tc>
          <w:tcPr>
            <w:tcW w:w="4383" w:type="dxa"/>
          </w:tcPr>
          <w:p w:rsidR="00F62DBE" w:rsidRPr="00F62DBE" w:rsidRDefault="00F62DBE" w:rsidP="00F62DBE">
            <w:pPr>
              <w:ind w:left="107" w:right="67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Цвет как одно из главных средств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выражения в изобразительном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искусстве.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гуашью</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условиях урока.</w:t>
            </w:r>
          </w:p>
          <w:p w:rsidR="00F62DBE" w:rsidRPr="00F62DBE" w:rsidRDefault="00F62DBE" w:rsidP="00F62DBE">
            <w:pPr>
              <w:ind w:left="107" w:right="24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Три основных цвета. Ассоциативные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представления,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связанные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каждым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цветов. Навыки смешения красок 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получения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нового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цвета.</w:t>
            </w:r>
          </w:p>
          <w:p w:rsidR="00F62DBE" w:rsidRPr="00F62DBE" w:rsidRDefault="00F62DBE" w:rsidP="00F62DBE">
            <w:pPr>
              <w:ind w:left="107" w:right="15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Эмоциональная выразительность цвета.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Цвет</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выражение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настроения,</w:t>
            </w:r>
          </w:p>
          <w:p w:rsidR="00F62DBE" w:rsidRPr="00F62DBE" w:rsidRDefault="00F62DBE" w:rsidP="00F62DBE">
            <w:pPr>
              <w:spacing w:line="270" w:lineRule="atLeast"/>
              <w:ind w:left="107" w:right="80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душевного состояния. Наш мир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украшают цветы. Живописное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представлению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tc>
        <w:tc>
          <w:tcPr>
            <w:tcW w:w="5669" w:type="dxa"/>
          </w:tcPr>
          <w:p w:rsidR="00F62DBE" w:rsidRPr="00F62DBE" w:rsidRDefault="00F62DBE" w:rsidP="00F62DBE">
            <w:pPr>
              <w:ind w:left="107" w:right="775"/>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гуашью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условиях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 xml:space="preserve">школьного урока. </w:t>
            </w:r>
            <w:r w:rsidRPr="00F62DBE">
              <w:rPr>
                <w:rFonts w:ascii="Times New Roman" w:eastAsia="Times New Roman" w:hAnsi="Times New Roman" w:cs="Times New Roman"/>
                <w:i/>
                <w:sz w:val="24"/>
                <w:lang w:val="ru-RU"/>
              </w:rPr>
              <w:t xml:space="preserve">Знать </w:t>
            </w:r>
            <w:r w:rsidRPr="00F62DBE">
              <w:rPr>
                <w:rFonts w:ascii="Times New Roman" w:eastAsia="Times New Roman" w:hAnsi="Times New Roman" w:cs="Times New Roman"/>
                <w:sz w:val="24"/>
                <w:lang w:val="ru-RU"/>
              </w:rPr>
              <w:t>три основных цвета.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 xml:space="preserve">Обсуждать </w:t>
            </w:r>
            <w:r w:rsidRPr="00F62DBE">
              <w:rPr>
                <w:rFonts w:ascii="Times New Roman" w:eastAsia="Times New Roman" w:hAnsi="Times New Roman" w:cs="Times New Roman"/>
                <w:sz w:val="24"/>
                <w:lang w:val="ru-RU"/>
              </w:rPr>
              <w:t>ассоциативные представления,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связанные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каждым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цветом.</w:t>
            </w:r>
          </w:p>
          <w:p w:rsidR="00F62DBE" w:rsidRPr="00F62DBE" w:rsidRDefault="00F62DBE" w:rsidP="00F62DBE">
            <w:pPr>
              <w:ind w:left="107" w:right="460"/>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Экспериментировать</w:t>
            </w:r>
            <w:r w:rsidRPr="00F62DBE">
              <w:rPr>
                <w:rFonts w:ascii="Times New Roman" w:eastAsia="Times New Roman" w:hAnsi="Times New Roman" w:cs="Times New Roman"/>
                <w:sz w:val="24"/>
                <w:lang w:val="ru-RU"/>
              </w:rPr>
              <w:t>,</w:t>
            </w:r>
            <w:r w:rsidRPr="00F62DBE">
              <w:rPr>
                <w:rFonts w:ascii="Times New Roman" w:eastAsia="Times New Roman" w:hAnsi="Times New Roman" w:cs="Times New Roman"/>
                <w:spacing w:val="-9"/>
                <w:sz w:val="24"/>
                <w:lang w:val="ru-RU"/>
              </w:rPr>
              <w:t xml:space="preserve"> </w:t>
            </w:r>
            <w:r w:rsidRPr="00F62DBE">
              <w:rPr>
                <w:rFonts w:ascii="Times New Roman" w:eastAsia="Times New Roman" w:hAnsi="Times New Roman" w:cs="Times New Roman"/>
                <w:i/>
                <w:sz w:val="24"/>
                <w:lang w:val="ru-RU"/>
              </w:rPr>
              <w:t>исследовать</w:t>
            </w:r>
            <w:r w:rsidRPr="00F62DBE">
              <w:rPr>
                <w:rFonts w:ascii="Times New Roman" w:eastAsia="Times New Roman" w:hAnsi="Times New Roman" w:cs="Times New Roman"/>
                <w:i/>
                <w:spacing w:val="-7"/>
                <w:sz w:val="24"/>
                <w:lang w:val="ru-RU"/>
              </w:rPr>
              <w:t xml:space="preserve"> </w:t>
            </w:r>
            <w:r w:rsidRPr="00F62DBE">
              <w:rPr>
                <w:rFonts w:ascii="Times New Roman" w:eastAsia="Times New Roman" w:hAnsi="Times New Roman" w:cs="Times New Roman"/>
                <w:sz w:val="24"/>
                <w:lang w:val="ru-RU"/>
              </w:rPr>
              <w:t>возможности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смешения красок, наложения цвета на цвет,</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размывания цвета в процессе работы над</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разноцветным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ковриком.</w:t>
            </w:r>
          </w:p>
          <w:p w:rsidR="00F62DBE" w:rsidRPr="00F62DBE" w:rsidRDefault="00F62DBE" w:rsidP="00F62DBE">
            <w:pPr>
              <w:ind w:left="107" w:right="12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Осознавать </w:t>
            </w:r>
            <w:r w:rsidRPr="00F62DBE">
              <w:rPr>
                <w:rFonts w:ascii="Times New Roman" w:eastAsia="Times New Roman" w:hAnsi="Times New Roman" w:cs="Times New Roman"/>
                <w:sz w:val="24"/>
                <w:lang w:val="ru-RU"/>
              </w:rPr>
              <w:t>эмоциональное звучание цвета, то, что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разный цвет «рассказывает» о разном настроении —</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весёлом,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задумчивом, грустном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w:t>
            </w:r>
          </w:p>
          <w:p w:rsidR="00F62DBE" w:rsidRPr="00F62DBE" w:rsidRDefault="00F62DBE" w:rsidP="00F62DBE">
            <w:pPr>
              <w:spacing w:line="270" w:lineRule="atLeast"/>
              <w:ind w:left="107" w:right="246"/>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Объяснять</w:t>
            </w:r>
            <w:r w:rsidRPr="00F62DBE">
              <w:rPr>
                <w:rFonts w:ascii="Times New Roman" w:eastAsia="Times New Roman" w:hAnsi="Times New Roman" w:cs="Times New Roman"/>
                <w:sz w:val="24"/>
                <w:lang w:val="ru-RU"/>
              </w:rPr>
              <w:t>, как разное настроение героев передано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художником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иллюстрациях.</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footerReference w:type="default" r:id="rId9"/>
          <w:pgSz w:w="16840" w:h="11910" w:orient="landscape"/>
          <w:pgMar w:top="840" w:right="240" w:bottom="1120" w:left="920" w:header="0" w:footer="920" w:gutter="0"/>
          <w:pgNumType w:start="26"/>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3864"/>
        </w:trPr>
        <w:tc>
          <w:tcPr>
            <w:tcW w:w="1964" w:type="dxa"/>
          </w:tcPr>
          <w:p w:rsidR="00F62DBE" w:rsidRPr="00F62DBE" w:rsidRDefault="00F62DBE" w:rsidP="00F62DBE">
            <w:pPr>
              <w:rPr>
                <w:rFonts w:ascii="Times New Roman" w:eastAsia="Times New Roman" w:hAnsi="Times New Roman" w:cs="Times New Roman"/>
                <w:sz w:val="24"/>
                <w:lang w:val="ru-RU"/>
              </w:rPr>
            </w:pPr>
          </w:p>
        </w:tc>
        <w:tc>
          <w:tcPr>
            <w:tcW w:w="4383" w:type="dxa"/>
          </w:tcPr>
          <w:p w:rsidR="00F62DBE" w:rsidRPr="00F62DBE" w:rsidRDefault="00F62DBE" w:rsidP="00F62DBE">
            <w:pPr>
              <w:ind w:left="107" w:right="21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восприятию разных по цвету и формам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цветков. Развитие навыков работы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гуашью</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навыков наблюдения.</w:t>
            </w:r>
          </w:p>
          <w:p w:rsidR="00F62DBE" w:rsidRPr="00F62DBE" w:rsidRDefault="00F62DBE" w:rsidP="00F62DBE">
            <w:pPr>
              <w:ind w:left="107" w:right="114"/>
              <w:rPr>
                <w:rFonts w:ascii="Times New Roman" w:eastAsia="Times New Roman" w:hAnsi="Times New Roman" w:cs="Times New Roman"/>
                <w:sz w:val="24"/>
              </w:rPr>
            </w:pPr>
            <w:r w:rsidRPr="00F62DBE">
              <w:rPr>
                <w:rFonts w:ascii="Times New Roman" w:eastAsia="Times New Roman" w:hAnsi="Times New Roman" w:cs="Times New Roman"/>
                <w:sz w:val="24"/>
                <w:lang w:val="ru-RU"/>
              </w:rPr>
              <w:t>Тематическая композиция «Времена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года».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Контрастные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цветовые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состояния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времён года. Работа гуашью, в технике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аппликации или в смешанной технике.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 xml:space="preserve">Техника монотипии. </w:t>
            </w:r>
            <w:r w:rsidRPr="00F62DBE">
              <w:rPr>
                <w:rFonts w:ascii="Times New Roman" w:eastAsia="Times New Roman" w:hAnsi="Times New Roman" w:cs="Times New Roman"/>
                <w:sz w:val="24"/>
              </w:rPr>
              <w:t>Представления 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симметрии. Развитие ассоциативного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воображения</w:t>
            </w:r>
          </w:p>
        </w:tc>
        <w:tc>
          <w:tcPr>
            <w:tcW w:w="5669" w:type="dxa"/>
          </w:tcPr>
          <w:p w:rsidR="00F62DBE" w:rsidRPr="00F62DBE" w:rsidRDefault="00F62DBE" w:rsidP="00F62DBE">
            <w:pPr>
              <w:ind w:left="107" w:right="92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красками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весёлым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грустным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настроением.</w:t>
            </w:r>
          </w:p>
          <w:p w:rsidR="00F62DBE" w:rsidRPr="00F62DBE" w:rsidRDefault="00F62DBE" w:rsidP="00F62DBE">
            <w:pPr>
              <w:ind w:left="107" w:right="38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Выполнить </w:t>
            </w:r>
            <w:r w:rsidRPr="00F62DBE">
              <w:rPr>
                <w:rFonts w:ascii="Times New Roman" w:eastAsia="Times New Roman" w:hAnsi="Times New Roman" w:cs="Times New Roman"/>
                <w:sz w:val="24"/>
                <w:lang w:val="ru-RU"/>
              </w:rPr>
              <w:t>гуашью рисунок цветка или цветов на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основе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демонстрируемых фотографий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липо</w:t>
            </w:r>
          </w:p>
          <w:p w:rsidR="00F62DBE" w:rsidRPr="00F62DBE" w:rsidRDefault="00F62DBE" w:rsidP="00F62DBE">
            <w:pPr>
              <w:ind w:left="107" w:right="28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 xml:space="preserve">представлению. </w:t>
            </w:r>
            <w:r w:rsidRPr="00F62DBE">
              <w:rPr>
                <w:rFonts w:ascii="Times New Roman" w:eastAsia="Times New Roman" w:hAnsi="Times New Roman" w:cs="Times New Roman"/>
                <w:i/>
                <w:sz w:val="24"/>
                <w:lang w:val="ru-RU"/>
              </w:rPr>
              <w:t xml:space="preserve">Развивать навыки </w:t>
            </w:r>
            <w:r w:rsidRPr="00F62DBE">
              <w:rPr>
                <w:rFonts w:ascii="Times New Roman" w:eastAsia="Times New Roman" w:hAnsi="Times New Roman" w:cs="Times New Roman"/>
                <w:sz w:val="24"/>
                <w:lang w:val="ru-RU"/>
              </w:rPr>
              <w:t>аналитического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рассматривания разной формы и строения цветов.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изображения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времён</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года.</w:t>
            </w:r>
          </w:p>
          <w:p w:rsidR="00F62DBE" w:rsidRPr="00F62DBE" w:rsidRDefault="00F62DBE" w:rsidP="00F62DBE">
            <w:pPr>
              <w:ind w:left="107" w:right="63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Рассуждать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объяснять</w:t>
            </w:r>
            <w:r w:rsidRPr="00F62DBE">
              <w:rPr>
                <w:rFonts w:ascii="Times New Roman" w:eastAsia="Times New Roman" w:hAnsi="Times New Roman" w:cs="Times New Roman"/>
                <w:sz w:val="24"/>
                <w:lang w:val="ru-RU"/>
              </w:rPr>
              <w:t>, какого цвета каждое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время года и почему, как догадаться по цвету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изображений,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какое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это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время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года.</w:t>
            </w:r>
          </w:p>
          <w:p w:rsidR="00F62DBE" w:rsidRPr="00F62DBE" w:rsidRDefault="00F62DBE" w:rsidP="00F62DBE">
            <w:pPr>
              <w:spacing w:line="270" w:lineRule="atLeast"/>
              <w:ind w:left="107" w:right="790"/>
              <w:rPr>
                <w:rFonts w:ascii="Times New Roman" w:eastAsia="Times New Roman" w:hAnsi="Times New Roman" w:cs="Times New Roman"/>
                <w:sz w:val="24"/>
              </w:rPr>
            </w:pPr>
            <w:r w:rsidRPr="00F62DBE">
              <w:rPr>
                <w:rFonts w:ascii="Times New Roman" w:eastAsia="Times New Roman" w:hAnsi="Times New Roman" w:cs="Times New Roman"/>
                <w:i/>
                <w:sz w:val="24"/>
                <w:lang w:val="ru-RU"/>
              </w:rPr>
              <w:t xml:space="preserve">Иметь представления </w:t>
            </w:r>
            <w:r w:rsidRPr="00F62DBE">
              <w:rPr>
                <w:rFonts w:ascii="Times New Roman" w:eastAsia="Times New Roman" w:hAnsi="Times New Roman" w:cs="Times New Roman"/>
                <w:sz w:val="24"/>
                <w:lang w:val="ru-RU"/>
              </w:rPr>
              <w:t>о свойствах печатной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 xml:space="preserve">техники.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технику монотипии для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развития живописных умений и воображения.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свойства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симметрии</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5244"/>
        </w:trPr>
        <w:tc>
          <w:tcPr>
            <w:tcW w:w="1964" w:type="dxa"/>
          </w:tcPr>
          <w:p w:rsidR="00F62DBE" w:rsidRPr="00F62DBE" w:rsidRDefault="00F62DBE" w:rsidP="00F62DBE">
            <w:pPr>
              <w:spacing w:line="275"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79" w:right="169"/>
              <w:jc w:val="center"/>
              <w:rPr>
                <w:rFonts w:ascii="Times New Roman" w:eastAsia="Times New Roman" w:hAnsi="Times New Roman" w:cs="Times New Roman"/>
                <w:sz w:val="24"/>
              </w:rPr>
            </w:pPr>
            <w:r w:rsidRPr="00F62DBE">
              <w:rPr>
                <w:rFonts w:ascii="Times New Roman" w:eastAsia="Times New Roman" w:hAnsi="Times New Roman" w:cs="Times New Roman"/>
                <w:sz w:val="24"/>
              </w:rPr>
              <w:t>«Скульптура»</w:t>
            </w:r>
          </w:p>
        </w:tc>
        <w:tc>
          <w:tcPr>
            <w:tcW w:w="4383" w:type="dxa"/>
          </w:tcPr>
          <w:p w:rsidR="00F62DBE" w:rsidRPr="00F62DBE" w:rsidRDefault="00F62DBE" w:rsidP="00F62DBE">
            <w:pPr>
              <w:ind w:left="107" w:right="16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объёме.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Приёмы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 пластилином; дощечка, стек,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тряпочка.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Лепка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зверушек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цельной</w:t>
            </w:r>
          </w:p>
          <w:p w:rsidR="00F62DBE" w:rsidRPr="00F62DBE" w:rsidRDefault="00F62DBE" w:rsidP="00F62DBE">
            <w:pPr>
              <w:ind w:left="107" w:right="18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формы(черепашки, ёжика, зайчика и т.</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 Приёмы вытягивания, вдавливания,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сгибания, скручивания. Бумажная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пластика.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Овладение</w:t>
            </w:r>
          </w:p>
          <w:p w:rsidR="00F62DBE" w:rsidRPr="00F62DBE" w:rsidRDefault="00F62DBE" w:rsidP="00F62DBE">
            <w:pPr>
              <w:ind w:left="107" w:right="8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первичными приёмами надрезания,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закручивания, складывания в работе над</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объёмной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аппликацией.</w:t>
            </w:r>
          </w:p>
          <w:p w:rsidR="00F62DBE" w:rsidRPr="00F62DBE" w:rsidRDefault="00F62DBE" w:rsidP="00F62DBE">
            <w:pPr>
              <w:ind w:left="107" w:right="37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Лепка игрушки по мотивам одного из</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наиболее известных народных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художественных промыслов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(дымковская, каргопольская игрушки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или по выбору учителя с учётом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местных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промыслов).</w:t>
            </w:r>
          </w:p>
          <w:p w:rsidR="00F62DBE" w:rsidRPr="00F62DBE" w:rsidRDefault="00F62DBE" w:rsidP="00F62DBE">
            <w:pPr>
              <w:ind w:left="107" w:right="70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Объёмная аппликация из бумаги 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картона</w:t>
            </w:r>
          </w:p>
        </w:tc>
        <w:tc>
          <w:tcPr>
            <w:tcW w:w="5669" w:type="dxa"/>
          </w:tcPr>
          <w:p w:rsidR="00F62DBE" w:rsidRPr="00F62DBE" w:rsidRDefault="00F62DBE" w:rsidP="00F62DBE">
            <w:pPr>
              <w:ind w:left="107" w:right="27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Наблюдать</w:t>
            </w:r>
            <w:r w:rsidRPr="00F62DBE">
              <w:rPr>
                <w:rFonts w:ascii="Times New Roman" w:eastAsia="Times New Roman" w:hAnsi="Times New Roman" w:cs="Times New Roman"/>
                <w:sz w:val="24"/>
                <w:lang w:val="ru-RU"/>
              </w:rPr>
              <w:t xml:space="preserve">, </w:t>
            </w:r>
            <w:r w:rsidRPr="00F62DBE">
              <w:rPr>
                <w:rFonts w:ascii="Times New Roman" w:eastAsia="Times New Roman" w:hAnsi="Times New Roman" w:cs="Times New Roman"/>
                <w:i/>
                <w:sz w:val="24"/>
                <w:lang w:val="ru-RU"/>
              </w:rPr>
              <w:t xml:space="preserve">воспринимать </w:t>
            </w:r>
            <w:r w:rsidRPr="00F62DBE">
              <w:rPr>
                <w:rFonts w:ascii="Times New Roman" w:eastAsia="Times New Roman" w:hAnsi="Times New Roman" w:cs="Times New Roman"/>
                <w:sz w:val="24"/>
                <w:lang w:val="ru-RU"/>
              </w:rPr>
              <w:t>выразительные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образные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объёмы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природе: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что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похожи формы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облаков, камней, коряг, картофелин и др. (в классе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 xml:space="preserve">на основе фотографий).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первичные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лепки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изображения 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объёме.</w:t>
            </w:r>
          </w:p>
          <w:p w:rsidR="00F62DBE" w:rsidRPr="00F62DBE" w:rsidRDefault="00F62DBE" w:rsidP="00F62DBE">
            <w:pPr>
              <w:ind w:left="107" w:right="906"/>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Лепить </w:t>
            </w:r>
            <w:r w:rsidRPr="00F62DBE">
              <w:rPr>
                <w:rFonts w:ascii="Times New Roman" w:eastAsia="Times New Roman" w:hAnsi="Times New Roman" w:cs="Times New Roman"/>
                <w:sz w:val="24"/>
                <w:lang w:val="ru-RU"/>
              </w:rPr>
              <w:t>из целого куска пластилина мелких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зверушек путём вытягивания, вдавливания.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 xml:space="preserve">Овладевать </w:t>
            </w:r>
            <w:r w:rsidRPr="00F62DBE">
              <w:rPr>
                <w:rFonts w:ascii="Times New Roman" w:eastAsia="Times New Roman" w:hAnsi="Times New Roman" w:cs="Times New Roman"/>
                <w:sz w:val="24"/>
                <w:lang w:val="ru-RU"/>
              </w:rPr>
              <w:t>первичными навыками работы в</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объёмной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аппликации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коллаже.</w:t>
            </w:r>
          </w:p>
          <w:p w:rsidR="00F62DBE" w:rsidRPr="00F62DBE" w:rsidRDefault="00F62DBE" w:rsidP="00F62DBE">
            <w:pPr>
              <w:ind w:left="107" w:right="361"/>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навыки объёмной аппликации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(например, изображение птицы — хвост, хохолок,</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крылья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основе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простых приёмов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p>
          <w:p w:rsidR="00F62DBE" w:rsidRPr="00F62DBE" w:rsidRDefault="00F62DBE" w:rsidP="00F62DBE">
            <w:pPr>
              <w:ind w:left="107" w:right="80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бумагой).</w:t>
            </w:r>
            <w:r w:rsidRPr="00F62DBE">
              <w:rPr>
                <w:rFonts w:ascii="Times New Roman" w:eastAsia="Times New Roman" w:hAnsi="Times New Roman" w:cs="Times New Roman"/>
                <w:i/>
                <w:sz w:val="24"/>
                <w:lang w:val="ru-RU"/>
              </w:rPr>
              <w:t xml:space="preserve">Рассматривать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характеризовать</w:t>
            </w:r>
            <w:r w:rsidRPr="00F62DBE">
              <w:rPr>
                <w:rFonts w:ascii="Times New Roman" w:eastAsia="Times New Roman" w:hAnsi="Times New Roman" w:cs="Times New Roman"/>
                <w:i/>
                <w:spacing w:val="-57"/>
                <w:sz w:val="24"/>
                <w:lang w:val="ru-RU"/>
              </w:rPr>
              <w:t xml:space="preserve"> </w:t>
            </w:r>
            <w:r w:rsidRPr="00F62DBE">
              <w:rPr>
                <w:rFonts w:ascii="Times New Roman" w:eastAsia="Times New Roman" w:hAnsi="Times New Roman" w:cs="Times New Roman"/>
                <w:sz w:val="24"/>
                <w:lang w:val="ru-RU"/>
              </w:rPr>
              <w:t>глиняные игрушки известных народных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художественных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промыслов.</w:t>
            </w:r>
          </w:p>
          <w:p w:rsidR="00F62DBE" w:rsidRPr="00F62DBE" w:rsidRDefault="00F62DBE" w:rsidP="00F62DBE">
            <w:pPr>
              <w:spacing w:line="270" w:lineRule="atLeast"/>
              <w:ind w:left="107" w:right="11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Анализировать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строение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формы,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частей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пропорций игрушки выбранного промысла.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этапы лепки формы игрушки и её частей.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лепку</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игрушки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мотивам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выбранного</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1103"/>
        </w:trPr>
        <w:tc>
          <w:tcPr>
            <w:tcW w:w="1964" w:type="dxa"/>
          </w:tcPr>
          <w:p w:rsidR="00F62DBE" w:rsidRPr="00F62DBE" w:rsidRDefault="00F62DBE" w:rsidP="00F62DBE">
            <w:pPr>
              <w:rPr>
                <w:rFonts w:ascii="Times New Roman" w:eastAsia="Times New Roman" w:hAnsi="Times New Roman" w:cs="Times New Roman"/>
                <w:sz w:val="24"/>
                <w:lang w:val="ru-RU"/>
              </w:rPr>
            </w:pPr>
          </w:p>
        </w:tc>
        <w:tc>
          <w:tcPr>
            <w:tcW w:w="4383" w:type="dxa"/>
          </w:tcPr>
          <w:p w:rsidR="00F62DBE" w:rsidRPr="00F62DBE" w:rsidRDefault="00F62DBE" w:rsidP="00F62DBE">
            <w:pPr>
              <w:rPr>
                <w:rFonts w:ascii="Times New Roman" w:eastAsia="Times New Roman" w:hAnsi="Times New Roman" w:cs="Times New Roman"/>
                <w:sz w:val="24"/>
                <w:lang w:val="ru-RU"/>
              </w:rPr>
            </w:pPr>
          </w:p>
        </w:tc>
        <w:tc>
          <w:tcPr>
            <w:tcW w:w="5669" w:type="dxa"/>
          </w:tcPr>
          <w:p w:rsidR="00F62DBE" w:rsidRPr="00F62DBE" w:rsidRDefault="00F62DBE" w:rsidP="00F62DBE">
            <w:pPr>
              <w:ind w:left="107"/>
              <w:rPr>
                <w:rFonts w:ascii="Times New Roman" w:eastAsia="Times New Roman" w:hAnsi="Times New Roman" w:cs="Times New Roman"/>
                <w:i/>
                <w:sz w:val="24"/>
                <w:lang w:val="ru-RU"/>
              </w:rPr>
            </w:pPr>
            <w:r w:rsidRPr="00F62DBE">
              <w:rPr>
                <w:rFonts w:ascii="Times New Roman" w:eastAsia="Times New Roman" w:hAnsi="Times New Roman" w:cs="Times New Roman"/>
                <w:sz w:val="24"/>
                <w:lang w:val="ru-RU"/>
              </w:rPr>
              <w:t xml:space="preserve">народного промысла.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приёмы создания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объёмных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изображений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бумаги.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Приобретать</w:t>
            </w:r>
          </w:p>
          <w:p w:rsidR="00F62DBE" w:rsidRPr="00F62DBE" w:rsidRDefault="00F62DBE" w:rsidP="00F62DBE">
            <w:pPr>
              <w:spacing w:line="270" w:lineRule="atLeast"/>
              <w:ind w:left="107" w:right="27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опыт </w:t>
            </w:r>
            <w:r w:rsidRPr="00F62DBE">
              <w:rPr>
                <w:rFonts w:ascii="Times New Roman" w:eastAsia="Times New Roman" w:hAnsi="Times New Roman" w:cs="Times New Roman"/>
                <w:sz w:val="24"/>
                <w:lang w:val="ru-RU"/>
              </w:rPr>
              <w:t>коллективной работы по созданию в технике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аппликации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панно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 работ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учащихся</w:t>
            </w:r>
          </w:p>
        </w:tc>
        <w:tc>
          <w:tcPr>
            <w:tcW w:w="3437" w:type="dxa"/>
          </w:tcPr>
          <w:p w:rsidR="00F62DBE" w:rsidRPr="00F62DBE" w:rsidRDefault="00F62DBE" w:rsidP="00F62DBE">
            <w:pPr>
              <w:rPr>
                <w:rFonts w:ascii="Times New Roman" w:eastAsia="Times New Roman" w:hAnsi="Times New Roman" w:cs="Times New Roman"/>
                <w:sz w:val="24"/>
                <w:lang w:val="ru-RU"/>
              </w:rPr>
            </w:pPr>
          </w:p>
        </w:tc>
      </w:tr>
      <w:tr w:rsidR="00F62DBE" w:rsidRPr="00F62DBE" w:rsidTr="00EF0B46">
        <w:trPr>
          <w:trHeight w:val="275"/>
        </w:trPr>
        <w:tc>
          <w:tcPr>
            <w:tcW w:w="1964" w:type="dxa"/>
            <w:tcBorders>
              <w:bottom w:val="nil"/>
            </w:tcBorders>
          </w:tcPr>
          <w:p w:rsidR="00F62DBE" w:rsidRPr="00F62DBE" w:rsidRDefault="00F62DBE" w:rsidP="00F62DBE">
            <w:pPr>
              <w:spacing w:line="255"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383" w:type="dxa"/>
            <w:tcBorders>
              <w:bottom w:val="nil"/>
            </w:tcBorders>
          </w:tcPr>
          <w:p w:rsidR="00F62DBE" w:rsidRPr="00F62DBE" w:rsidRDefault="00F62DBE" w:rsidP="00F62DBE">
            <w:pPr>
              <w:spacing w:line="255"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Узоры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природе.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Наблюдение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узоров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p>
        </w:tc>
        <w:tc>
          <w:tcPr>
            <w:tcW w:w="5669" w:type="dxa"/>
            <w:tcBorders>
              <w:bottom w:val="nil"/>
            </w:tcBorders>
          </w:tcPr>
          <w:p w:rsidR="00F62DBE" w:rsidRPr="00F62DBE" w:rsidRDefault="00F62DBE" w:rsidP="00F62DBE">
            <w:pPr>
              <w:spacing w:line="255" w:lineRule="exact"/>
              <w:ind w:left="107"/>
              <w:rPr>
                <w:rFonts w:ascii="Times New Roman" w:eastAsia="Times New Roman" w:hAnsi="Times New Roman" w:cs="Times New Roman"/>
                <w:i/>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эстетически</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i/>
                <w:sz w:val="24"/>
              </w:rPr>
              <w:t>характеризовать</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266"/>
        </w:trPr>
        <w:tc>
          <w:tcPr>
            <w:tcW w:w="1964" w:type="dxa"/>
            <w:tcBorders>
              <w:top w:val="nil"/>
              <w:bottom w:val="nil"/>
            </w:tcBorders>
          </w:tcPr>
          <w:p w:rsidR="00F62DBE" w:rsidRPr="00F62DBE" w:rsidRDefault="00F62DBE" w:rsidP="00F62DBE">
            <w:pPr>
              <w:spacing w:line="246" w:lineRule="exact"/>
              <w:ind w:left="179" w:right="172"/>
              <w:jc w:val="center"/>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живой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природе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условиях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урока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различные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примеры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узоров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природе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основе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spacing w:line="246"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прикладное</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фотографий).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Эмоционально-</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фотографий).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spacing w:line="246" w:lineRule="exact"/>
              <w:ind w:left="179" w:right="171"/>
              <w:jc w:val="center"/>
              <w:rPr>
                <w:rFonts w:ascii="Times New Roman" w:eastAsia="Times New Roman" w:hAnsi="Times New Roman" w:cs="Times New Roman"/>
                <w:sz w:val="24"/>
              </w:rPr>
            </w:pPr>
            <w:r w:rsidRPr="00F62DBE">
              <w:rPr>
                <w:rFonts w:ascii="Times New Roman" w:eastAsia="Times New Roman" w:hAnsi="Times New Roman" w:cs="Times New Roman"/>
                <w:sz w:val="24"/>
              </w:rPr>
              <w:t>искусство»</w:t>
            </w: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эстетическое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объектов</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Приводить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i/>
                <w:sz w:val="24"/>
                <w:lang w:val="ru-RU"/>
              </w:rPr>
              <w:t>примеры</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делать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ассоциативные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действительности.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Ассоциативное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сопоставления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орнаментами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предметах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сопоставление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орнаментами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декоративно-прикладного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искусства.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предметах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декоративно-прикладного</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бабочки,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украсив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узорами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её</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искусства.</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крылья.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i/>
                <w:sz w:val="24"/>
                <w:lang w:val="ru-RU"/>
              </w:rPr>
              <w:t>Приобретать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опыт</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использования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правил</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симметрии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симметрии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выполнении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рисунка.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её</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природе.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характеризовать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примеры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Последовательное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ведение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над</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выполненных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орнаментов.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бабочки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Определять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предложенных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орнаментах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мотивы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представлению,</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растительные,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геометрические,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использование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линии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симметрии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анималистические.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орнаменты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составлении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узора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крыльев.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Узоры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круге,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полосе,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квадрате 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соответствии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орнаменты,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создаваемые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оформляемой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предметной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поверхностью.</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людьми,</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разнообразие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видов.</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гуашью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творческое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орнаментальное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Орнаменты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геометрические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lang w:val="ru-RU"/>
              </w:rPr>
              <w:t>стилизованное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цветка,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птицы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rPr>
              <w:t>(по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растительные.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выбору)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круге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квадрате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(без</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раппорта).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Декоративная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композиция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круге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характеризовать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орнамент,</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полосе.</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украшающий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игрушку</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выбранного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промысла.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Орнамент,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характерный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игрушек</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бумаге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красками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орнамента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одного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наиболее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известных</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выбранной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игрушки.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игрушки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народных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художественных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промыслов.</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выбранного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художественного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промысла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Дымковская,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каргопольская</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предварительно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покрыв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вылепленную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игрушку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игрушка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выбору</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учителя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белилами,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i/>
                <w:sz w:val="24"/>
                <w:lang w:val="ru-RU"/>
              </w:rPr>
              <w:t>нанести</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орнаменты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свою</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игрушку,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учётом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местных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промыслов.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Оригами</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сделанную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мотивам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народного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промысла.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64"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создание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игрушки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для новогодней</w:t>
            </w:r>
          </w:p>
        </w:tc>
        <w:tc>
          <w:tcPr>
            <w:tcW w:w="5669" w:type="dxa"/>
            <w:tcBorders>
              <w:top w:val="nil"/>
              <w:bottom w:val="nil"/>
            </w:tcBorders>
          </w:tcPr>
          <w:p w:rsidR="00F62DBE" w:rsidRPr="00F62DBE" w:rsidRDefault="00F62DBE" w:rsidP="00F62DBE">
            <w:pPr>
              <w:spacing w:line="246"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технику</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оригами,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сложение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несложных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64"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4383" w:type="dxa"/>
            <w:tcBorders>
              <w:top w:val="nil"/>
            </w:tcBorders>
          </w:tcPr>
          <w:p w:rsidR="00F62DBE" w:rsidRPr="00F62DBE" w:rsidRDefault="00F62DBE" w:rsidP="00F62DBE">
            <w:pPr>
              <w:spacing w:line="247"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ёлки.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складывания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бумаги.</w:t>
            </w:r>
          </w:p>
        </w:tc>
        <w:tc>
          <w:tcPr>
            <w:tcW w:w="5669" w:type="dxa"/>
            <w:tcBorders>
              <w:top w:val="nil"/>
            </w:tcBorders>
          </w:tcPr>
          <w:p w:rsidR="00F62DBE" w:rsidRPr="00F62DBE" w:rsidRDefault="00F62DBE" w:rsidP="00F62DBE">
            <w:pPr>
              <w:spacing w:line="247" w:lineRule="exact"/>
              <w:ind w:left="107"/>
              <w:rPr>
                <w:rFonts w:ascii="Times New Roman" w:eastAsia="Times New Roman" w:hAnsi="Times New Roman" w:cs="Times New Roman"/>
                <w:sz w:val="24"/>
              </w:rPr>
            </w:pPr>
            <w:r w:rsidRPr="00F62DBE">
              <w:rPr>
                <w:rFonts w:ascii="Times New Roman" w:eastAsia="Times New Roman" w:hAnsi="Times New Roman" w:cs="Times New Roman"/>
                <w:sz w:val="24"/>
              </w:rPr>
              <w:t>фигурок.</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1103"/>
        </w:trPr>
        <w:tc>
          <w:tcPr>
            <w:tcW w:w="1964" w:type="dxa"/>
          </w:tcPr>
          <w:p w:rsidR="00F62DBE" w:rsidRPr="00F62DBE" w:rsidRDefault="00F62DBE" w:rsidP="00F62DBE">
            <w:pPr>
              <w:rPr>
                <w:rFonts w:ascii="Times New Roman" w:eastAsia="Times New Roman" w:hAnsi="Times New Roman" w:cs="Times New Roman"/>
                <w:sz w:val="24"/>
              </w:rPr>
            </w:pPr>
          </w:p>
        </w:tc>
        <w:tc>
          <w:tcPr>
            <w:tcW w:w="4383" w:type="dxa"/>
          </w:tcPr>
          <w:p w:rsidR="00F62DBE" w:rsidRPr="00F62DBE" w:rsidRDefault="00F62DBE" w:rsidP="00F62DBE">
            <w:pPr>
              <w:ind w:left="107" w:right="122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Форма и украшение бытовых</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предметов.</w:t>
            </w:r>
          </w:p>
          <w:p w:rsidR="00F62DBE" w:rsidRPr="00F62DBE" w:rsidRDefault="00F62DBE" w:rsidP="00F62DBE">
            <w:pPr>
              <w:spacing w:line="270" w:lineRule="atLeast"/>
              <w:ind w:left="107" w:right="91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Приёмы бумагопластики. Сумка</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илиупаковка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 её</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декор</w:t>
            </w:r>
          </w:p>
        </w:tc>
        <w:tc>
          <w:tcPr>
            <w:tcW w:w="5669" w:type="dxa"/>
          </w:tcPr>
          <w:p w:rsidR="00F62DBE" w:rsidRPr="00F62DBE" w:rsidRDefault="00F62DBE" w:rsidP="00F62DBE">
            <w:pPr>
              <w:ind w:left="107" w:right="62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работе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художника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изготовлению</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бытовых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вещей.</w:t>
            </w:r>
          </w:p>
          <w:p w:rsidR="00F62DBE" w:rsidRPr="00F62DBE" w:rsidRDefault="00F62DBE" w:rsidP="00F62DBE">
            <w:pPr>
              <w:spacing w:line="270" w:lineRule="atLeast"/>
              <w:ind w:left="107" w:right="36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навыки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бумагой,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ножницами,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клеем,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подручными материалами</w:t>
            </w:r>
          </w:p>
        </w:tc>
        <w:tc>
          <w:tcPr>
            <w:tcW w:w="3437" w:type="dxa"/>
          </w:tcPr>
          <w:p w:rsidR="00F62DBE" w:rsidRPr="00F62DBE" w:rsidRDefault="00F62DBE" w:rsidP="00F62DBE">
            <w:pPr>
              <w:rPr>
                <w:rFonts w:ascii="Times New Roman" w:eastAsia="Times New Roman" w:hAnsi="Times New Roman" w:cs="Times New Roman"/>
                <w:sz w:val="24"/>
                <w:lang w:val="ru-RU"/>
              </w:rPr>
            </w:pPr>
          </w:p>
        </w:tc>
      </w:tr>
      <w:tr w:rsidR="00F62DBE" w:rsidRPr="00F62DBE" w:rsidTr="00EF0B46">
        <w:trPr>
          <w:trHeight w:val="4692"/>
        </w:trPr>
        <w:tc>
          <w:tcPr>
            <w:tcW w:w="1964" w:type="dxa"/>
          </w:tcPr>
          <w:p w:rsidR="00F62DBE" w:rsidRPr="00F62DBE" w:rsidRDefault="00F62DBE" w:rsidP="00F62DBE">
            <w:pPr>
              <w:spacing w:line="275"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«Архитектура»</w:t>
            </w:r>
          </w:p>
        </w:tc>
        <w:tc>
          <w:tcPr>
            <w:tcW w:w="4383" w:type="dxa"/>
          </w:tcPr>
          <w:p w:rsidR="00F62DBE" w:rsidRPr="00F62DBE" w:rsidRDefault="00F62DBE" w:rsidP="00F62DBE">
            <w:pPr>
              <w:ind w:left="107" w:right="11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Наблюдение разнообразия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архитектурных</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построек</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окружающем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мире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 фотографиям,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обсуждение</w:t>
            </w:r>
          </w:p>
          <w:p w:rsidR="00F62DBE" w:rsidRPr="00F62DBE" w:rsidRDefault="00F62DBE" w:rsidP="00F62DBE">
            <w:pPr>
              <w:ind w:left="107" w:right="50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особенностей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составных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частей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зданий.</w:t>
            </w:r>
          </w:p>
          <w:p w:rsidR="00F62DBE" w:rsidRPr="00F62DBE" w:rsidRDefault="00F62DBE" w:rsidP="00F62DBE">
            <w:pPr>
              <w:ind w:left="107" w:right="21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Освоение приёмов конструирования из</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бумаги. Складывание объёмных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простых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геометрических тел.</w:t>
            </w:r>
          </w:p>
          <w:p w:rsidR="00F62DBE" w:rsidRPr="00F62DBE" w:rsidRDefault="00F62DBE" w:rsidP="00F62DBE">
            <w:pPr>
              <w:ind w:left="107" w:right="83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Овладение приёмами склеивания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деталей, надрезания, вырезания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деталей, использование приёмов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симметрии. Макетирование (или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создание аппликации)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пространственной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среды</w:t>
            </w:r>
          </w:p>
          <w:p w:rsidR="00F62DBE" w:rsidRPr="00F62DBE" w:rsidRDefault="00F62DBE" w:rsidP="00F62DBE">
            <w:pPr>
              <w:ind w:left="107" w:right="37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сказочного города из бумаги, картона</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пластилина</w:t>
            </w:r>
          </w:p>
        </w:tc>
        <w:tc>
          <w:tcPr>
            <w:tcW w:w="5669" w:type="dxa"/>
          </w:tcPr>
          <w:p w:rsidR="00F62DBE" w:rsidRPr="00F62DBE" w:rsidRDefault="00F62DBE" w:rsidP="00F62DBE">
            <w:pPr>
              <w:ind w:left="107" w:right="34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Рассматривать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сравнивать </w:t>
            </w:r>
            <w:r w:rsidRPr="00F62DBE">
              <w:rPr>
                <w:rFonts w:ascii="Times New Roman" w:eastAsia="Times New Roman" w:hAnsi="Times New Roman" w:cs="Times New Roman"/>
                <w:sz w:val="24"/>
                <w:lang w:val="ru-RU"/>
              </w:rPr>
              <w:t>различные здания в</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окружающем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мире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фотографиям).</w:t>
            </w:r>
          </w:p>
          <w:p w:rsidR="00F62DBE" w:rsidRPr="00F62DBE" w:rsidRDefault="00F62DBE" w:rsidP="00F62DBE">
            <w:pPr>
              <w:ind w:left="107" w:right="35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Анализировать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характеризовать </w:t>
            </w:r>
            <w:r w:rsidRPr="00F62DBE">
              <w:rPr>
                <w:rFonts w:ascii="Times New Roman" w:eastAsia="Times New Roman" w:hAnsi="Times New Roman" w:cs="Times New Roman"/>
                <w:sz w:val="24"/>
                <w:lang w:val="ru-RU"/>
              </w:rPr>
              <w:t>особенности 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составные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части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рассматриваемых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зданий.</w:t>
            </w:r>
          </w:p>
          <w:p w:rsidR="00F62DBE" w:rsidRPr="00F62DBE" w:rsidRDefault="00F62DBE" w:rsidP="00F62DBE">
            <w:pPr>
              <w:ind w:left="107" w:right="32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Выполнить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рисунок</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придуманного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дома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основе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полученных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впечатлений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(техника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работы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может</w:t>
            </w:r>
          </w:p>
          <w:p w:rsidR="00F62DBE" w:rsidRPr="00F62DBE" w:rsidRDefault="00F62DBE" w:rsidP="00F62DBE">
            <w:pPr>
              <w:ind w:left="107" w:right="14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быть любой, например с помощью мелких печаток).</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приёмы складывания объёмных простых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геометрических тел из бумаги (параллелепипед,</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конус,</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пирамида)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 качестве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основы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для домиков.</w:t>
            </w:r>
          </w:p>
          <w:p w:rsidR="00F62DBE" w:rsidRPr="00F62DBE" w:rsidRDefault="00F62DBE" w:rsidP="00F62DBE">
            <w:pPr>
              <w:ind w:left="107" w:right="9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приёмы склеивания деталей,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симметричного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надрезания,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вырезания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деталей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др.,</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чтобы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получились</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крыши,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окна,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двери, лестницы</w:t>
            </w:r>
          </w:p>
          <w:p w:rsidR="00F62DBE" w:rsidRPr="00F62DBE" w:rsidRDefault="00F62DBE" w:rsidP="00F62DBE">
            <w:pPr>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бумажных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домиков.</w:t>
            </w:r>
          </w:p>
          <w:p w:rsidR="00F62DBE" w:rsidRPr="00F62DBE" w:rsidRDefault="00F62DBE" w:rsidP="00F62DBE">
            <w:pPr>
              <w:spacing w:line="276" w:lineRule="exact"/>
              <w:ind w:left="107" w:right="336"/>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Макетировать </w:t>
            </w:r>
            <w:r w:rsidRPr="00F62DBE">
              <w:rPr>
                <w:rFonts w:ascii="Times New Roman" w:eastAsia="Times New Roman" w:hAnsi="Times New Roman" w:cs="Times New Roman"/>
                <w:sz w:val="24"/>
                <w:lang w:val="ru-RU"/>
              </w:rPr>
              <w:t>в игровой форме пространство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сказочного городка (или построить городок в виде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объёмной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аппликации)</w:t>
            </w:r>
          </w:p>
        </w:tc>
        <w:tc>
          <w:tcPr>
            <w:tcW w:w="3437" w:type="dxa"/>
          </w:tcPr>
          <w:p w:rsidR="00F62DBE" w:rsidRPr="00F62DBE" w:rsidRDefault="00F62DBE" w:rsidP="00F62DBE">
            <w:pPr>
              <w:rPr>
                <w:rFonts w:ascii="Times New Roman" w:eastAsia="Times New Roman" w:hAnsi="Times New Roman" w:cs="Times New Roman"/>
                <w:sz w:val="24"/>
                <w:lang w:val="ru-RU"/>
              </w:rPr>
            </w:pPr>
          </w:p>
        </w:tc>
      </w:tr>
      <w:tr w:rsidR="00F62DBE" w:rsidRPr="00F62DBE" w:rsidTr="00EF0B46">
        <w:trPr>
          <w:trHeight w:val="3314"/>
        </w:trPr>
        <w:tc>
          <w:tcPr>
            <w:tcW w:w="1964" w:type="dxa"/>
          </w:tcPr>
          <w:p w:rsidR="00F62DBE" w:rsidRPr="00F62DBE" w:rsidRDefault="00F62DBE" w:rsidP="00F62DBE">
            <w:pPr>
              <w:spacing w:line="275"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268" w:right="257" w:hanging="1"/>
              <w:jc w:val="center"/>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искусства»</w:t>
            </w:r>
          </w:p>
        </w:tc>
        <w:tc>
          <w:tcPr>
            <w:tcW w:w="4383" w:type="dxa"/>
          </w:tcPr>
          <w:p w:rsidR="00F62DBE" w:rsidRPr="00F62DBE" w:rsidRDefault="00F62DBE" w:rsidP="00F62DBE">
            <w:pPr>
              <w:ind w:left="107" w:right="36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Восприятие произведений детского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творчества.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Обсуждение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сюжетного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эмоционального содержания детских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работ.</w:t>
            </w:r>
          </w:p>
          <w:p w:rsidR="00F62DBE" w:rsidRPr="00F62DBE" w:rsidRDefault="00F62DBE" w:rsidP="00F62DBE">
            <w:pPr>
              <w:ind w:left="107" w:right="36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Художественное наблюдение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окружающего мира (мира природы) 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предметной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среды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жизни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человека</w:t>
            </w:r>
          </w:p>
          <w:p w:rsidR="00F62DBE" w:rsidRPr="00F62DBE" w:rsidRDefault="00F62DBE" w:rsidP="00F62DBE">
            <w:pPr>
              <w:ind w:left="107" w:right="39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 зависимости от поставленной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аналитической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эстетической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задачи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наблюдения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(установки).</w:t>
            </w:r>
          </w:p>
          <w:p w:rsidR="00F62DBE" w:rsidRPr="00F62DBE" w:rsidRDefault="00F62DBE" w:rsidP="00F62DBE">
            <w:pPr>
              <w:spacing w:line="270" w:lineRule="atLeast"/>
              <w:ind w:left="107" w:right="9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Рассматривание иллюстраций к детским</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книгам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основе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содержательных</w:t>
            </w:r>
          </w:p>
        </w:tc>
        <w:tc>
          <w:tcPr>
            <w:tcW w:w="5669" w:type="dxa"/>
          </w:tcPr>
          <w:p w:rsidR="00F62DBE" w:rsidRPr="00F62DBE" w:rsidRDefault="00F62DBE" w:rsidP="00F62DBE">
            <w:pPr>
              <w:ind w:left="107" w:right="250"/>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Наблюдать, разглядывать</w:t>
            </w:r>
            <w:r w:rsidRPr="00F62DBE">
              <w:rPr>
                <w:rFonts w:ascii="Times New Roman" w:eastAsia="Times New Roman" w:hAnsi="Times New Roman" w:cs="Times New Roman"/>
                <w:sz w:val="24"/>
                <w:lang w:val="ru-RU"/>
              </w:rPr>
              <w:t xml:space="preserve">, </w:t>
            </w:r>
            <w:r w:rsidRPr="00F62DBE">
              <w:rPr>
                <w:rFonts w:ascii="Times New Roman" w:eastAsia="Times New Roman" w:hAnsi="Times New Roman" w:cs="Times New Roman"/>
                <w:i/>
                <w:sz w:val="24"/>
                <w:lang w:val="ru-RU"/>
              </w:rPr>
              <w:t xml:space="preserve">анализировать </w:t>
            </w:r>
            <w:r w:rsidRPr="00F62DBE">
              <w:rPr>
                <w:rFonts w:ascii="Times New Roman" w:eastAsia="Times New Roman" w:hAnsi="Times New Roman" w:cs="Times New Roman"/>
                <w:sz w:val="24"/>
                <w:lang w:val="ru-RU"/>
              </w:rPr>
              <w:t>детские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работы с позиций их содержания и сюжета,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настроения, расположения на листе, цветового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содержания, соответствия учебной задаче,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поставленной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учителем.</w:t>
            </w:r>
          </w:p>
          <w:p w:rsidR="00F62DBE" w:rsidRPr="00F62DBE" w:rsidRDefault="00F62DBE" w:rsidP="00F62DBE">
            <w:pPr>
              <w:ind w:left="107" w:right="18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Приобретать опыт </w:t>
            </w:r>
            <w:r w:rsidRPr="00F62DBE">
              <w:rPr>
                <w:rFonts w:ascii="Times New Roman" w:eastAsia="Times New Roman" w:hAnsi="Times New Roman" w:cs="Times New Roman"/>
                <w:sz w:val="24"/>
                <w:lang w:val="ru-RU"/>
              </w:rPr>
              <w:t>эстетического наблюдения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природы на основе эмоциональных впечатлений и с</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учётом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визуальной установки учителя.</w:t>
            </w:r>
          </w:p>
          <w:p w:rsidR="00F62DBE" w:rsidRPr="00F62DBE" w:rsidRDefault="00F62DBE" w:rsidP="00F62DBE">
            <w:pPr>
              <w:spacing w:line="270" w:lineRule="atLeast"/>
              <w:ind w:left="107" w:right="170"/>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Приобретать опыт </w:t>
            </w:r>
            <w:r w:rsidRPr="00F62DBE">
              <w:rPr>
                <w:rFonts w:ascii="Times New Roman" w:eastAsia="Times New Roman" w:hAnsi="Times New Roman" w:cs="Times New Roman"/>
                <w:sz w:val="24"/>
                <w:lang w:val="ru-RU"/>
              </w:rPr>
              <w:t>художественного наблюдения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предметной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среды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жизни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зависимости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от</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поставленной аналитической и эстетической задачи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(установки).</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4383"/>
        <w:gridCol w:w="5669"/>
        <w:gridCol w:w="3437"/>
      </w:tblGrid>
      <w:tr w:rsidR="00F62DBE" w:rsidRPr="00F62DBE" w:rsidTr="00EF0B46">
        <w:trPr>
          <w:trHeight w:val="6072"/>
        </w:trPr>
        <w:tc>
          <w:tcPr>
            <w:tcW w:w="1964" w:type="dxa"/>
          </w:tcPr>
          <w:p w:rsidR="00F62DBE" w:rsidRPr="00F62DBE" w:rsidRDefault="00F62DBE" w:rsidP="00F62DBE">
            <w:pPr>
              <w:rPr>
                <w:rFonts w:ascii="Times New Roman" w:eastAsia="Times New Roman" w:hAnsi="Times New Roman" w:cs="Times New Roman"/>
                <w:sz w:val="24"/>
                <w:lang w:val="ru-RU"/>
              </w:rPr>
            </w:pPr>
          </w:p>
        </w:tc>
        <w:tc>
          <w:tcPr>
            <w:tcW w:w="4383" w:type="dxa"/>
          </w:tcPr>
          <w:p w:rsidR="00F62DBE" w:rsidRPr="00F62DBE" w:rsidRDefault="00F62DBE" w:rsidP="00F62DBE">
            <w:pPr>
              <w:ind w:left="107" w:right="58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установок учителя в соответствии с</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изучаемой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темой.</w:t>
            </w:r>
          </w:p>
          <w:p w:rsidR="00F62DBE" w:rsidRPr="00F62DBE" w:rsidRDefault="00F62DBE" w:rsidP="00F62DBE">
            <w:pPr>
              <w:ind w:left="107" w:right="48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Знакомство с живописной картиной.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Обсуждение произведений с ярко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выраженным эмоциональным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настроением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 со сказочным</w:t>
            </w:r>
          </w:p>
          <w:p w:rsidR="00F62DBE" w:rsidRPr="00F62DBE" w:rsidRDefault="00F62DBE" w:rsidP="00F62DBE">
            <w:pPr>
              <w:ind w:left="107" w:right="112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сюжетом. Произведения В. М.</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Васнецова,</w:t>
            </w:r>
          </w:p>
          <w:p w:rsidR="00F62DBE" w:rsidRPr="00F62DBE" w:rsidRDefault="00F62DBE" w:rsidP="00F62DBE">
            <w:pPr>
              <w:ind w:left="107" w:right="48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М. А. Врубеля и других художников</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 выбору учителя). Художник 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зритель.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Освоение</w:t>
            </w:r>
          </w:p>
          <w:p w:rsidR="00F62DBE" w:rsidRPr="00F62DBE" w:rsidRDefault="00F62DBE" w:rsidP="00F62DBE">
            <w:pPr>
              <w:ind w:left="107" w:right="82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зрительских умений на основе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получаемых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знаний</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творческих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установок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наблюдения.</w:t>
            </w:r>
          </w:p>
          <w:p w:rsidR="00F62DBE" w:rsidRPr="00F62DBE" w:rsidRDefault="00F62DBE" w:rsidP="00F62DBE">
            <w:pPr>
              <w:ind w:left="107" w:right="55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Ассоциации из личного опыта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учащихся и оценка эмоционального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содержания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произведений.</w:t>
            </w:r>
          </w:p>
          <w:p w:rsidR="00F62DBE" w:rsidRPr="00F62DBE" w:rsidRDefault="00F62DBE" w:rsidP="00F62DBE">
            <w:pPr>
              <w:ind w:left="107" w:right="57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Произведения И. И. Левитана, А. Г.</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Венецианова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Шишкина, 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А.</w:t>
            </w:r>
          </w:p>
          <w:p w:rsidR="00F62DBE" w:rsidRPr="00F62DBE" w:rsidRDefault="00F62DBE" w:rsidP="00F62DBE">
            <w:pPr>
              <w:ind w:left="107" w:right="84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Пластова,</w:t>
            </w:r>
            <w:r w:rsidRPr="00F62DBE">
              <w:rPr>
                <w:rFonts w:ascii="Times New Roman" w:eastAsia="Times New Roman" w:hAnsi="Times New Roman" w:cs="Times New Roman"/>
                <w:spacing w:val="10"/>
                <w:sz w:val="24"/>
                <w:lang w:val="ru-RU"/>
              </w:rPr>
              <w:t xml:space="preserve"> </w:t>
            </w:r>
            <w:r w:rsidRPr="00F62DBE">
              <w:rPr>
                <w:rFonts w:ascii="Times New Roman" w:eastAsia="Times New Roman" w:hAnsi="Times New Roman" w:cs="Times New Roman"/>
                <w:sz w:val="24"/>
                <w:lang w:val="ru-RU"/>
              </w:rPr>
              <w:t>К.</w:t>
            </w:r>
            <w:r w:rsidRPr="00F62DBE">
              <w:rPr>
                <w:rFonts w:ascii="Times New Roman" w:eastAsia="Times New Roman" w:hAnsi="Times New Roman" w:cs="Times New Roman"/>
                <w:spacing w:val="10"/>
                <w:sz w:val="24"/>
                <w:lang w:val="ru-RU"/>
              </w:rPr>
              <w:t xml:space="preserve"> </w:t>
            </w:r>
            <w:r w:rsidRPr="00F62DBE">
              <w:rPr>
                <w:rFonts w:ascii="Times New Roman" w:eastAsia="Times New Roman" w:hAnsi="Times New Roman" w:cs="Times New Roman"/>
                <w:sz w:val="24"/>
                <w:lang w:val="ru-RU"/>
              </w:rPr>
              <w:t>Моне,</w:t>
            </w:r>
            <w:r w:rsidRPr="00F62DBE">
              <w:rPr>
                <w:rFonts w:ascii="Times New Roman" w:eastAsia="Times New Roman" w:hAnsi="Times New Roman" w:cs="Times New Roman"/>
                <w:spacing w:val="1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0"/>
                <w:sz w:val="24"/>
                <w:lang w:val="ru-RU"/>
              </w:rPr>
              <w:t xml:space="preserve"> </w:t>
            </w:r>
            <w:r w:rsidRPr="00F62DBE">
              <w:rPr>
                <w:rFonts w:ascii="Times New Roman" w:eastAsia="Times New Roman" w:hAnsi="Times New Roman" w:cs="Times New Roman"/>
                <w:sz w:val="24"/>
                <w:lang w:val="ru-RU"/>
              </w:rPr>
              <w:t>Ван</w:t>
            </w:r>
            <w:r w:rsidRPr="00F62DBE">
              <w:rPr>
                <w:rFonts w:ascii="Times New Roman" w:eastAsia="Times New Roman" w:hAnsi="Times New Roman" w:cs="Times New Roman"/>
                <w:spacing w:val="11"/>
                <w:sz w:val="24"/>
                <w:lang w:val="ru-RU"/>
              </w:rPr>
              <w:t xml:space="preserve"> </w:t>
            </w:r>
            <w:r w:rsidRPr="00F62DBE">
              <w:rPr>
                <w:rFonts w:ascii="Times New Roman" w:eastAsia="Times New Roman" w:hAnsi="Times New Roman" w:cs="Times New Roman"/>
                <w:sz w:val="24"/>
                <w:lang w:val="ru-RU"/>
              </w:rPr>
              <w:t>Гога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других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художников</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выбору</w:t>
            </w:r>
          </w:p>
          <w:p w:rsidR="00F62DBE" w:rsidRPr="00F62DBE" w:rsidRDefault="00F62DBE" w:rsidP="00F62DBE">
            <w:pPr>
              <w:spacing w:before="1" w:line="257" w:lineRule="exact"/>
              <w:ind w:left="10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учителя)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теме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«Времена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года».</w:t>
            </w:r>
          </w:p>
        </w:tc>
        <w:tc>
          <w:tcPr>
            <w:tcW w:w="5669" w:type="dxa"/>
          </w:tcPr>
          <w:p w:rsidR="00F62DBE" w:rsidRPr="00F62DBE" w:rsidRDefault="00F62DBE" w:rsidP="00F62DBE">
            <w:pPr>
              <w:ind w:left="107" w:right="735"/>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опыт восприятия и аналитического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наблюдения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архитектурных построек.</w:t>
            </w:r>
          </w:p>
          <w:p w:rsidR="00F62DBE" w:rsidRPr="00F62DBE" w:rsidRDefault="00F62DBE" w:rsidP="00F62DBE">
            <w:pPr>
              <w:ind w:left="107" w:right="62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опыт восприятия художественных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иллюстраций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детских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книгах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соответствии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учебной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установкой.</w:t>
            </w:r>
          </w:p>
          <w:p w:rsidR="00F62DBE" w:rsidRPr="00F62DBE" w:rsidRDefault="00F62DBE" w:rsidP="00F62DBE">
            <w:pPr>
              <w:ind w:left="107" w:right="405"/>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Приобретать опыт </w:t>
            </w:r>
            <w:r w:rsidRPr="00F62DBE">
              <w:rPr>
                <w:rFonts w:ascii="Times New Roman" w:eastAsia="Times New Roman" w:hAnsi="Times New Roman" w:cs="Times New Roman"/>
                <w:sz w:val="24"/>
                <w:lang w:val="ru-RU"/>
              </w:rPr>
              <w:t>специально организованного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общения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 станковой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картиной.</w:t>
            </w:r>
          </w:p>
          <w:p w:rsidR="00F62DBE" w:rsidRPr="00F62DBE" w:rsidRDefault="00F62DBE" w:rsidP="00F62DBE">
            <w:pPr>
              <w:ind w:left="10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6"/>
                <w:sz w:val="24"/>
                <w:lang w:val="ru-RU"/>
              </w:rPr>
              <w:t xml:space="preserve"> </w:t>
            </w:r>
            <w:r w:rsidRPr="00F62DBE">
              <w:rPr>
                <w:rFonts w:ascii="Times New Roman" w:eastAsia="Times New Roman" w:hAnsi="Times New Roman" w:cs="Times New Roman"/>
                <w:sz w:val="24"/>
                <w:lang w:val="ru-RU"/>
              </w:rPr>
              <w:t>опыт</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эстетического,</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эмоционального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общения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 станковой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картиной.</w:t>
            </w:r>
          </w:p>
          <w:p w:rsidR="00F62DBE" w:rsidRPr="00F62DBE" w:rsidRDefault="00F62DBE" w:rsidP="00F62DBE">
            <w:pPr>
              <w:ind w:left="107" w:right="141"/>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Приобретать опыт </w:t>
            </w:r>
            <w:r w:rsidRPr="00F62DBE">
              <w:rPr>
                <w:rFonts w:ascii="Times New Roman" w:eastAsia="Times New Roman" w:hAnsi="Times New Roman" w:cs="Times New Roman"/>
                <w:sz w:val="24"/>
                <w:lang w:val="ru-RU"/>
              </w:rPr>
              <w:t>зрительских умений,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включающих необходимые знания, внимание 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позиции автора и соотнесение с личным жизненным</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опытом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зрителя.</w:t>
            </w:r>
          </w:p>
          <w:p w:rsidR="00F62DBE" w:rsidRPr="00F62DBE" w:rsidRDefault="00F62DBE" w:rsidP="00F62DBE">
            <w:pPr>
              <w:ind w:left="107" w:right="1305"/>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Рассказывать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обсуждать </w:t>
            </w:r>
            <w:r w:rsidRPr="00F62DBE">
              <w:rPr>
                <w:rFonts w:ascii="Times New Roman" w:eastAsia="Times New Roman" w:hAnsi="Times New Roman" w:cs="Times New Roman"/>
                <w:sz w:val="24"/>
              </w:rPr>
              <w:t>зрительские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впечатления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мысли.</w:t>
            </w:r>
          </w:p>
          <w:p w:rsidR="00F62DBE" w:rsidRPr="00F62DBE" w:rsidRDefault="00F62DBE" w:rsidP="00F62DBE">
            <w:pPr>
              <w:ind w:left="107" w:right="1222"/>
              <w:rPr>
                <w:rFonts w:ascii="Times New Roman" w:eastAsia="Times New Roman" w:hAnsi="Times New Roman" w:cs="Times New Roman"/>
                <w:sz w:val="24"/>
              </w:rPr>
            </w:pPr>
            <w:r w:rsidRPr="00F62DBE">
              <w:rPr>
                <w:rFonts w:ascii="Times New Roman" w:eastAsia="Times New Roman" w:hAnsi="Times New Roman" w:cs="Times New Roman"/>
                <w:i/>
                <w:sz w:val="24"/>
              </w:rPr>
              <w:t>Знать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основные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произведения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изучаемых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художников.</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1655"/>
        </w:trPr>
        <w:tc>
          <w:tcPr>
            <w:tcW w:w="1964" w:type="dxa"/>
          </w:tcPr>
          <w:p w:rsidR="00F62DBE" w:rsidRPr="00F62DBE" w:rsidRDefault="00F62DBE" w:rsidP="00F62DBE">
            <w:pPr>
              <w:spacing w:line="275" w:lineRule="exact"/>
              <w:ind w:left="179" w:right="173"/>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472" w:right="463" w:firstLine="2"/>
              <w:jc w:val="center"/>
              <w:rPr>
                <w:rFonts w:ascii="Times New Roman" w:eastAsia="Times New Roman" w:hAnsi="Times New Roman" w:cs="Times New Roman"/>
                <w:sz w:val="24"/>
              </w:rPr>
            </w:pPr>
            <w:r w:rsidRPr="00F62DBE">
              <w:rPr>
                <w:rFonts w:ascii="Times New Roman" w:eastAsia="Times New Roman" w:hAnsi="Times New Roman" w:cs="Times New Roman"/>
                <w:sz w:val="24"/>
              </w:rPr>
              <w:t>«Азбука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цифровой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графики»</w:t>
            </w:r>
          </w:p>
        </w:tc>
        <w:tc>
          <w:tcPr>
            <w:tcW w:w="4383" w:type="dxa"/>
          </w:tcPr>
          <w:p w:rsidR="00F62DBE" w:rsidRPr="00F62DBE" w:rsidRDefault="00F62DBE" w:rsidP="00F62DBE">
            <w:pPr>
              <w:ind w:left="107" w:right="173"/>
              <w:rPr>
                <w:rFonts w:ascii="Times New Roman" w:eastAsia="Times New Roman" w:hAnsi="Times New Roman" w:cs="Times New Roman"/>
                <w:sz w:val="24"/>
              </w:rPr>
            </w:pPr>
            <w:r w:rsidRPr="00F62DBE">
              <w:rPr>
                <w:rFonts w:ascii="Times New Roman" w:eastAsia="Times New Roman" w:hAnsi="Times New Roman" w:cs="Times New Roman"/>
                <w:sz w:val="24"/>
              </w:rPr>
              <w:t>Фотографирование мелких деталей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природы, запечатление на фотографиях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ярких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зрительных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впечатлений.</w:t>
            </w:r>
          </w:p>
          <w:p w:rsidR="00F62DBE" w:rsidRPr="00F62DBE" w:rsidRDefault="00F62DBE" w:rsidP="00F62DBE">
            <w:pPr>
              <w:spacing w:line="270" w:lineRule="atLeast"/>
              <w:ind w:left="107" w:right="764"/>
              <w:rPr>
                <w:rFonts w:ascii="Times New Roman" w:eastAsia="Times New Roman" w:hAnsi="Times New Roman" w:cs="Times New Roman"/>
                <w:sz w:val="24"/>
              </w:rPr>
            </w:pPr>
            <w:r w:rsidRPr="00F62DBE">
              <w:rPr>
                <w:rFonts w:ascii="Times New Roman" w:eastAsia="Times New Roman" w:hAnsi="Times New Roman" w:cs="Times New Roman"/>
                <w:sz w:val="24"/>
              </w:rPr>
              <w:t>Обсуждение в условиях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урокаученических фотографий,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соответствующих</w:t>
            </w:r>
            <w:r w:rsidRPr="00F62DBE">
              <w:rPr>
                <w:rFonts w:ascii="Times New Roman" w:eastAsia="Times New Roman" w:hAnsi="Times New Roman" w:cs="Times New Roman"/>
                <w:spacing w:val="-10"/>
                <w:sz w:val="24"/>
              </w:rPr>
              <w:t xml:space="preserve"> </w:t>
            </w:r>
            <w:r w:rsidRPr="00F62DBE">
              <w:rPr>
                <w:rFonts w:ascii="Times New Roman" w:eastAsia="Times New Roman" w:hAnsi="Times New Roman" w:cs="Times New Roman"/>
                <w:sz w:val="24"/>
              </w:rPr>
              <w:t>изучаемой</w:t>
            </w:r>
            <w:r w:rsidRPr="00F62DBE">
              <w:rPr>
                <w:rFonts w:ascii="Times New Roman" w:eastAsia="Times New Roman" w:hAnsi="Times New Roman" w:cs="Times New Roman"/>
                <w:spacing w:val="-9"/>
                <w:sz w:val="24"/>
              </w:rPr>
              <w:t xml:space="preserve"> </w:t>
            </w:r>
            <w:r w:rsidRPr="00F62DBE">
              <w:rPr>
                <w:rFonts w:ascii="Times New Roman" w:eastAsia="Times New Roman" w:hAnsi="Times New Roman" w:cs="Times New Roman"/>
                <w:sz w:val="24"/>
              </w:rPr>
              <w:t>теме</w:t>
            </w:r>
          </w:p>
        </w:tc>
        <w:tc>
          <w:tcPr>
            <w:tcW w:w="5669" w:type="dxa"/>
          </w:tcPr>
          <w:p w:rsidR="00F62DBE" w:rsidRPr="00F62DBE" w:rsidRDefault="00F62DBE" w:rsidP="00F62DBE">
            <w:pPr>
              <w:ind w:left="107" w:right="560"/>
              <w:jc w:val="both"/>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Приобретать опыт </w:t>
            </w:r>
            <w:r w:rsidRPr="00F62DBE">
              <w:rPr>
                <w:rFonts w:ascii="Times New Roman" w:eastAsia="Times New Roman" w:hAnsi="Times New Roman" w:cs="Times New Roman"/>
                <w:sz w:val="24"/>
              </w:rPr>
              <w:t>фотографирования с целью</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эстетического и целенаправленного наблюдения</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природы.</w:t>
            </w:r>
          </w:p>
          <w:p w:rsidR="00F62DBE" w:rsidRPr="00F62DBE" w:rsidRDefault="00F62DBE" w:rsidP="00F62DBE">
            <w:pPr>
              <w:spacing w:line="270" w:lineRule="atLeast"/>
              <w:ind w:left="107" w:right="339"/>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Приобретать опыт </w:t>
            </w:r>
            <w:r w:rsidRPr="00F62DBE">
              <w:rPr>
                <w:rFonts w:ascii="Times New Roman" w:eastAsia="Times New Roman" w:hAnsi="Times New Roman" w:cs="Times New Roman"/>
                <w:sz w:val="24"/>
              </w:rPr>
              <w:t>обсуждения фотографий с</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точки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зрения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цели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сделанного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снимка,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значимости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его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содержания, его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композиции</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p w:rsidR="00F62DBE" w:rsidRPr="00F62DBE" w:rsidRDefault="00F62DBE" w:rsidP="00F62DBE">
      <w:pPr>
        <w:widowControl w:val="0"/>
        <w:numPr>
          <w:ilvl w:val="0"/>
          <w:numId w:val="7"/>
        </w:numPr>
        <w:tabs>
          <w:tab w:val="left" w:pos="393"/>
        </w:tabs>
        <w:autoSpaceDE w:val="0"/>
        <w:autoSpaceDN w:val="0"/>
        <w:spacing w:before="62" w:after="0" w:line="240" w:lineRule="auto"/>
        <w:ind w:hanging="181"/>
        <w:rPr>
          <w:rFonts w:ascii="Times New Roman" w:eastAsia="Times New Roman" w:hAnsi="Times New Roman" w:cs="Times New Roman"/>
          <w:b/>
          <w:sz w:val="24"/>
        </w:rPr>
      </w:pPr>
      <w:r w:rsidRPr="00F62DBE">
        <w:rPr>
          <w:rFonts w:ascii="Times New Roman" w:eastAsia="Times New Roman" w:hAnsi="Times New Roman" w:cs="Times New Roman"/>
          <w:b/>
          <w:sz w:val="24"/>
        </w:rPr>
        <w:lastRenderedPageBreak/>
        <w:t>КЛАСС</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(17</w:t>
      </w:r>
      <w:r w:rsidRPr="00F62DBE">
        <w:rPr>
          <w:rFonts w:ascii="Times New Roman" w:eastAsia="Times New Roman" w:hAnsi="Times New Roman" w:cs="Times New Roman"/>
          <w:b/>
          <w:spacing w:val="-1"/>
          <w:sz w:val="24"/>
        </w:rPr>
        <w:t xml:space="preserve"> </w:t>
      </w:r>
      <w:r w:rsidRPr="00F62DBE">
        <w:rPr>
          <w:rFonts w:ascii="Times New Roman" w:eastAsia="Times New Roman" w:hAnsi="Times New Roman" w:cs="Times New Roman"/>
          <w:b/>
          <w:i/>
          <w:sz w:val="24"/>
        </w:rPr>
        <w:t>ч</w:t>
      </w:r>
      <w:r w:rsidRPr="00F62DBE">
        <w:rPr>
          <w:rFonts w:ascii="Times New Roman" w:eastAsia="Times New Roman" w:hAnsi="Times New Roman" w:cs="Times New Roman"/>
          <w:b/>
          <w:sz w:val="24"/>
        </w:rPr>
        <w:t>)</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b/>
          <w:sz w:val="2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tcPr>
          <w:p w:rsidR="00F62DBE" w:rsidRPr="00F62DBE" w:rsidRDefault="00F62DBE" w:rsidP="00F62DBE">
            <w:pPr>
              <w:spacing w:line="256" w:lineRule="exact"/>
              <w:ind w:left="149" w:right="143"/>
              <w:jc w:val="center"/>
              <w:rPr>
                <w:rFonts w:ascii="Times New Roman" w:eastAsia="Times New Roman" w:hAnsi="Times New Roman" w:cs="Times New Roman"/>
                <w:b/>
                <w:sz w:val="24"/>
              </w:rPr>
            </w:pPr>
            <w:r w:rsidRPr="00F62DBE">
              <w:rPr>
                <w:rFonts w:ascii="Times New Roman" w:eastAsia="Times New Roman" w:hAnsi="Times New Roman" w:cs="Times New Roman"/>
                <w:b/>
                <w:sz w:val="24"/>
              </w:rPr>
              <w:t>Модуль</w:t>
            </w:r>
          </w:p>
        </w:tc>
        <w:tc>
          <w:tcPr>
            <w:tcW w:w="4438" w:type="dxa"/>
          </w:tcPr>
          <w:p w:rsidR="00F62DBE" w:rsidRPr="00F62DBE" w:rsidRDefault="00F62DBE" w:rsidP="00F62DBE">
            <w:pPr>
              <w:spacing w:line="256" w:lineRule="exact"/>
              <w:ind w:left="808"/>
              <w:rPr>
                <w:rFonts w:ascii="Times New Roman" w:eastAsia="Times New Roman" w:hAnsi="Times New Roman" w:cs="Times New Roman"/>
                <w:b/>
                <w:sz w:val="24"/>
              </w:rPr>
            </w:pPr>
            <w:r w:rsidRPr="00F62DBE">
              <w:rPr>
                <w:rFonts w:ascii="Times New Roman" w:eastAsia="Times New Roman" w:hAnsi="Times New Roman" w:cs="Times New Roman"/>
                <w:b/>
                <w:sz w:val="24"/>
              </w:rPr>
              <w:t>Программное</w:t>
            </w:r>
            <w:r w:rsidRPr="00F62DBE">
              <w:rPr>
                <w:rFonts w:ascii="Times New Roman" w:eastAsia="Times New Roman" w:hAnsi="Times New Roman" w:cs="Times New Roman"/>
                <w:b/>
                <w:spacing w:val="-3"/>
                <w:sz w:val="24"/>
              </w:rPr>
              <w:t xml:space="preserve"> </w:t>
            </w:r>
            <w:r w:rsidRPr="00F62DBE">
              <w:rPr>
                <w:rFonts w:ascii="Times New Roman" w:eastAsia="Times New Roman" w:hAnsi="Times New Roman" w:cs="Times New Roman"/>
                <w:b/>
                <w:sz w:val="24"/>
              </w:rPr>
              <w:t>содержание</w:t>
            </w:r>
          </w:p>
        </w:tc>
        <w:tc>
          <w:tcPr>
            <w:tcW w:w="5669" w:type="dxa"/>
          </w:tcPr>
          <w:p w:rsidR="00F62DBE" w:rsidRPr="00F62DBE" w:rsidRDefault="00F62DBE" w:rsidP="00F62DBE">
            <w:pPr>
              <w:spacing w:line="256" w:lineRule="exact"/>
              <w:ind w:left="417"/>
              <w:rPr>
                <w:rFonts w:ascii="Times New Roman" w:eastAsia="Times New Roman" w:hAnsi="Times New Roman" w:cs="Times New Roman"/>
                <w:b/>
                <w:sz w:val="24"/>
              </w:rPr>
            </w:pPr>
            <w:r w:rsidRPr="00F62DBE">
              <w:rPr>
                <w:rFonts w:ascii="Times New Roman" w:eastAsia="Times New Roman" w:hAnsi="Times New Roman" w:cs="Times New Roman"/>
                <w:b/>
                <w:sz w:val="24"/>
              </w:rPr>
              <w:t>Основные</w:t>
            </w:r>
            <w:r w:rsidRPr="00F62DBE">
              <w:rPr>
                <w:rFonts w:ascii="Times New Roman" w:eastAsia="Times New Roman" w:hAnsi="Times New Roman" w:cs="Times New Roman"/>
                <w:b/>
                <w:spacing w:val="-5"/>
                <w:sz w:val="24"/>
              </w:rPr>
              <w:t xml:space="preserve"> </w:t>
            </w:r>
            <w:r w:rsidRPr="00F62DBE">
              <w:rPr>
                <w:rFonts w:ascii="Times New Roman" w:eastAsia="Times New Roman" w:hAnsi="Times New Roman" w:cs="Times New Roman"/>
                <w:b/>
                <w:sz w:val="24"/>
              </w:rPr>
              <w:t>виды</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деятельности</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обучающихся</w:t>
            </w:r>
          </w:p>
        </w:tc>
        <w:tc>
          <w:tcPr>
            <w:tcW w:w="3437" w:type="dxa"/>
          </w:tcPr>
          <w:p w:rsidR="00F62DBE" w:rsidRPr="00F62DBE" w:rsidRDefault="00F62DBE" w:rsidP="00F62DBE">
            <w:pPr>
              <w:spacing w:before="10" w:line="245" w:lineRule="exact"/>
              <w:ind w:left="466"/>
              <w:rPr>
                <w:rFonts w:ascii="Times New Roman" w:eastAsia="Times New Roman" w:hAnsi="Times New Roman" w:cs="Times New Roman"/>
                <w:b/>
              </w:rPr>
            </w:pPr>
            <w:r w:rsidRPr="00F62DBE">
              <w:rPr>
                <w:rFonts w:ascii="Times New Roman" w:eastAsia="Times New Roman" w:hAnsi="Times New Roman" w:cs="Times New Roman"/>
                <w:b/>
              </w:rPr>
              <w:t>Используемые</w:t>
            </w:r>
            <w:r w:rsidRPr="00F62DBE">
              <w:rPr>
                <w:rFonts w:ascii="Times New Roman" w:eastAsia="Times New Roman" w:hAnsi="Times New Roman" w:cs="Times New Roman"/>
                <w:b/>
                <w:spacing w:val="-4"/>
              </w:rPr>
              <w:t xml:space="preserve"> </w:t>
            </w:r>
            <w:r w:rsidRPr="00F62DBE">
              <w:rPr>
                <w:rFonts w:ascii="Times New Roman" w:eastAsia="Times New Roman" w:hAnsi="Times New Roman" w:cs="Times New Roman"/>
                <w:b/>
              </w:rPr>
              <w:t>ЦОР/ЭОР</w:t>
            </w: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Ритм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линий.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Выразительность линии.</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графическими</w:t>
            </w:r>
          </w:p>
        </w:tc>
        <w:tc>
          <w:tcPr>
            <w:tcW w:w="3437" w:type="dxa"/>
            <w:vMerge w:val="restart"/>
          </w:tcPr>
          <w:p w:rsidR="00F62DBE" w:rsidRPr="00F62DBE" w:rsidRDefault="00F62DBE" w:rsidP="00F62DBE">
            <w:pPr>
              <w:ind w:left="111" w:right="1454"/>
              <w:rPr>
                <w:rFonts w:ascii="Times New Roman" w:eastAsia="Times New Roman" w:hAnsi="Times New Roman" w:cs="Times New Roman"/>
              </w:rPr>
            </w:pPr>
            <w:r w:rsidRPr="00F62DBE">
              <w:rPr>
                <w:rFonts w:ascii="Times New Roman" w:eastAsia="Times New Roman" w:hAnsi="Times New Roman" w:cs="Times New Roman"/>
              </w:rPr>
              <w:t>https://foxford.ru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https://uchi.ru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https://nativeclass.ru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https://ismart.org</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https://yaklass.ru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https://imumk.ru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https://school.nd.ru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https://mob-edu.com</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https://media.prosv,u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https://urok.1c.ru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https://resh.edu.ru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https://school.mos.ru</w:t>
            </w:r>
            <w:r w:rsidRPr="00F62DBE">
              <w:rPr>
                <w:rFonts w:ascii="Times New Roman" w:eastAsia="Times New Roman" w:hAnsi="Times New Roman" w:cs="Times New Roman"/>
                <w:spacing w:val="-52"/>
              </w:rPr>
              <w:t xml:space="preserve"> </w:t>
            </w:r>
            <w:hyperlink r:id="rId10">
              <w:r w:rsidRPr="00F62DBE">
                <w:rPr>
                  <w:rFonts w:ascii="Times New Roman" w:eastAsia="Times New Roman" w:hAnsi="Times New Roman" w:cs="Times New Roman"/>
                  <w:color w:val="0462C1"/>
                  <w:u w:val="single" w:color="0462C1"/>
                </w:rPr>
                <w:t>https://mosmetod.ru/</w:t>
              </w:r>
            </w:hyperlink>
          </w:p>
          <w:p w:rsidR="00F62DBE" w:rsidRPr="00F62DBE" w:rsidRDefault="00F62DBE" w:rsidP="00F62DBE">
            <w:pPr>
              <w:ind w:left="111" w:right="91"/>
              <w:rPr>
                <w:rFonts w:ascii="Times New Roman" w:eastAsia="Times New Roman" w:hAnsi="Times New Roman" w:cs="Times New Roman"/>
              </w:rPr>
            </w:pPr>
            <w:r w:rsidRPr="00F62DBE">
              <w:rPr>
                <w:rFonts w:ascii="Times New Roman" w:eastAsia="Times New Roman" w:hAnsi="Times New Roman" w:cs="Times New Roman"/>
                <w:spacing w:val="-1"/>
              </w:rPr>
              <w:t>https://mosmetod.ru/metodicheskoe-</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prostranstvo/nachalnaya-</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shkola/metodicheskie-</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rekomendatsii/dist-ob-izo-1-4.html</w:t>
            </w: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0"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«Графика»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материалы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для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материалами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навыки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линейного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линейного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свойства.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Учиться</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i/>
                <w:sz w:val="24"/>
              </w:rPr>
              <w:t>понимать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свойства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линейного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ритма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Развитие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навыков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линейного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ритмическую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организацию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изображения.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рисунка.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линейный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тему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«Зимний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Пастель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мелки —</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лес».</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выразительные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свойства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графических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i/>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учиться</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понимать</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материалов,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работы.</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художественных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материалов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Ритм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знакомство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основами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пастели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мелков.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Расположение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пятнана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пастелью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заданную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тему,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плоскости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листа: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сгущение,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разброс,</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«Букет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цветов»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«Золотой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осенний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доминанта,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равновесие,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лес».</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спокойствие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движение.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Исследовать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игровой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форме)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изменение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Пропорции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соотношение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частей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содержания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зависимости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от</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целого.</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Развитие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аналитических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изменения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расположения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плоскости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листа.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навыков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сравнения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пропорций.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технике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аппликации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Выразительные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свойства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пропорций.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ритмическое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расположение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«Ковёр осенних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различных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птиц.</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листьев»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«Кружение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осенних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падающих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предмета.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листьев»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усмотрению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учителя).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Расположение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листе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птиц</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фотографиям)и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бумаги.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Определение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формы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предмета.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характеризовать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соотношения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пропорций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Соотношение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частей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Светлые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строении.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тёмные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части предмета, тень под</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птиц,</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меняя 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предметом.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Штриховка.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пропорции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цапли,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пингвина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Умение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внимательно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рассматривать 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др.).</w:t>
            </w: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простым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карандашом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анализировать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форму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натурного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натуры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простого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предметов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животного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своего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письменного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стола)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небольшого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фрукта.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активным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выражением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его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характера.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навык</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внимательного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разглядывания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Аналитическое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рассматривание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объекта.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последовательность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этапов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графики,</w:t>
            </w: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ведения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натуры.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78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484"/>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1504"/>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созданных</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анималистическом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жанре</w:t>
            </w:r>
          </w:p>
        </w:tc>
        <w:tc>
          <w:tcPr>
            <w:tcW w:w="5669" w:type="dxa"/>
          </w:tcPr>
          <w:p w:rsidR="00F62DBE" w:rsidRPr="00F62DBE" w:rsidRDefault="00F62DBE" w:rsidP="00F62DBE">
            <w:pPr>
              <w:ind w:left="108" w:right="395"/>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Приобретать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тренировать </w:t>
            </w:r>
            <w:r w:rsidRPr="00F62DBE">
              <w:rPr>
                <w:rFonts w:ascii="Times New Roman" w:eastAsia="Times New Roman" w:hAnsi="Times New Roman" w:cs="Times New Roman"/>
                <w:sz w:val="24"/>
              </w:rPr>
              <w:t>навык штриховки.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Определять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самые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тёмные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самые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светлые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места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Обозначить </w:t>
            </w:r>
            <w:r w:rsidRPr="00F62DBE">
              <w:rPr>
                <w:rFonts w:ascii="Times New Roman" w:eastAsia="Times New Roman" w:hAnsi="Times New Roman" w:cs="Times New Roman"/>
                <w:sz w:val="24"/>
              </w:rPr>
              <w:t>тень под</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предметом.</w:t>
            </w:r>
          </w:p>
          <w:p w:rsidR="00F62DBE" w:rsidRPr="00F62DBE" w:rsidRDefault="00F62DBE" w:rsidP="00F62DBE">
            <w:pPr>
              <w:ind w:left="108" w:right="339"/>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Рассматривать </w:t>
            </w:r>
            <w:r w:rsidRPr="00F62DBE">
              <w:rPr>
                <w:rFonts w:ascii="Times New Roman" w:eastAsia="Times New Roman" w:hAnsi="Times New Roman" w:cs="Times New Roman"/>
                <w:sz w:val="24"/>
              </w:rPr>
              <w:t>анималистические рисунки В.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Ватагина, Е. И. Чарушина (возможно привлечение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рисунков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других авторов).</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памяти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w:t>
            </w:r>
          </w:p>
          <w:p w:rsidR="00F62DBE" w:rsidRPr="00F62DBE" w:rsidRDefault="00F62DBE" w:rsidP="00F62DBE">
            <w:pPr>
              <w:spacing w:line="270" w:lineRule="atLeast"/>
              <w:ind w:left="108" w:right="724"/>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представлению</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любимого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животного,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стараясь</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изобразить его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характер</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6625"/>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«Живопись»</w:t>
            </w:r>
          </w:p>
        </w:tc>
        <w:tc>
          <w:tcPr>
            <w:tcW w:w="4438" w:type="dxa"/>
          </w:tcPr>
          <w:p w:rsidR="00F62DBE" w:rsidRPr="00F62DBE" w:rsidRDefault="00F62DBE" w:rsidP="00F62DBE">
            <w:pPr>
              <w:ind w:left="108" w:right="312"/>
              <w:rPr>
                <w:rFonts w:ascii="Times New Roman" w:eastAsia="Times New Roman" w:hAnsi="Times New Roman" w:cs="Times New Roman"/>
                <w:sz w:val="24"/>
              </w:rPr>
            </w:pPr>
            <w:r w:rsidRPr="00F62DBE">
              <w:rPr>
                <w:rFonts w:ascii="Times New Roman" w:eastAsia="Times New Roman" w:hAnsi="Times New Roman" w:cs="Times New Roman"/>
                <w:sz w:val="24"/>
              </w:rPr>
              <w:t>Цвета основные и составные. Развитие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навыков смешивания красок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получения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нового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326"/>
              <w:rPr>
                <w:rFonts w:ascii="Times New Roman" w:eastAsia="Times New Roman" w:hAnsi="Times New Roman" w:cs="Times New Roman"/>
                <w:sz w:val="24"/>
              </w:rPr>
            </w:pPr>
            <w:r w:rsidRPr="00F62DBE">
              <w:rPr>
                <w:rFonts w:ascii="Times New Roman" w:eastAsia="Times New Roman" w:hAnsi="Times New Roman" w:cs="Times New Roman"/>
                <w:sz w:val="24"/>
              </w:rPr>
              <w:t>Приёмы работы гуашью. Разный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характер мазков и движений кистью.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Пастозное, плотное и прозрачное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нанесение краски. Акварель и её</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свойства.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Акварельные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кисти.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акварелью.</w:t>
            </w:r>
          </w:p>
          <w:p w:rsidR="00F62DBE" w:rsidRPr="00F62DBE" w:rsidRDefault="00F62DBE" w:rsidP="00F62DBE">
            <w:pPr>
              <w:ind w:left="108" w:right="559"/>
              <w:rPr>
                <w:rFonts w:ascii="Times New Roman" w:eastAsia="Times New Roman" w:hAnsi="Times New Roman" w:cs="Times New Roman"/>
                <w:sz w:val="24"/>
              </w:rPr>
            </w:pPr>
            <w:r w:rsidRPr="00F62DBE">
              <w:rPr>
                <w:rFonts w:ascii="Times New Roman" w:eastAsia="Times New Roman" w:hAnsi="Times New Roman" w:cs="Times New Roman"/>
                <w:sz w:val="24"/>
              </w:rPr>
              <w:t>Цвета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тёплый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холодный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(цветовой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контраст).</w:t>
            </w:r>
          </w:p>
          <w:p w:rsidR="00F62DBE" w:rsidRPr="00F62DBE" w:rsidRDefault="00F62DBE" w:rsidP="00F62DBE">
            <w:pPr>
              <w:ind w:left="108" w:right="539"/>
              <w:rPr>
                <w:rFonts w:ascii="Times New Roman" w:eastAsia="Times New Roman" w:hAnsi="Times New Roman" w:cs="Times New Roman"/>
                <w:sz w:val="24"/>
              </w:rPr>
            </w:pPr>
            <w:r w:rsidRPr="00F62DBE">
              <w:rPr>
                <w:rFonts w:ascii="Times New Roman" w:eastAsia="Times New Roman" w:hAnsi="Times New Roman" w:cs="Times New Roman"/>
                <w:sz w:val="24"/>
              </w:rPr>
              <w:t>Цвета тёмный и светлый (тональные</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отношения).</w:t>
            </w:r>
          </w:p>
          <w:p w:rsidR="00F62DBE" w:rsidRPr="00F62DBE" w:rsidRDefault="00F62DBE" w:rsidP="00F62DBE">
            <w:pPr>
              <w:ind w:left="108" w:right="471"/>
              <w:rPr>
                <w:rFonts w:ascii="Times New Roman" w:eastAsia="Times New Roman" w:hAnsi="Times New Roman" w:cs="Times New Roman"/>
                <w:sz w:val="24"/>
              </w:rPr>
            </w:pPr>
            <w:r w:rsidRPr="00F62DBE">
              <w:rPr>
                <w:rFonts w:ascii="Times New Roman" w:eastAsia="Times New Roman" w:hAnsi="Times New Roman" w:cs="Times New Roman"/>
                <w:sz w:val="24"/>
              </w:rPr>
              <w:t>Затемнение цвета с помощью тёмной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краски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разбеление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760"/>
              <w:rPr>
                <w:rFonts w:ascii="Times New Roman" w:eastAsia="Times New Roman" w:hAnsi="Times New Roman" w:cs="Times New Roman"/>
                <w:sz w:val="24"/>
              </w:rPr>
            </w:pPr>
            <w:r w:rsidRPr="00F62DBE">
              <w:rPr>
                <w:rFonts w:ascii="Times New Roman" w:eastAsia="Times New Roman" w:hAnsi="Times New Roman" w:cs="Times New Roman"/>
                <w:sz w:val="24"/>
              </w:rPr>
              <w:t>Эмоциональная выразительность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цветовых состояний и отношений.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Цвет открытый — звонкий и цвет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приглушённый —</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тихий.</w:t>
            </w:r>
          </w:p>
          <w:p w:rsidR="00F62DBE" w:rsidRPr="00F62DBE" w:rsidRDefault="00F62DBE" w:rsidP="00F62DBE">
            <w:pPr>
              <w:spacing w:line="270" w:lineRule="atLeast"/>
              <w:ind w:left="108" w:right="222"/>
              <w:rPr>
                <w:rFonts w:ascii="Times New Roman" w:eastAsia="Times New Roman" w:hAnsi="Times New Roman" w:cs="Times New Roman"/>
                <w:sz w:val="24"/>
              </w:rPr>
            </w:pPr>
            <w:r w:rsidRPr="00F62DBE">
              <w:rPr>
                <w:rFonts w:ascii="Times New Roman" w:eastAsia="Times New Roman" w:hAnsi="Times New Roman" w:cs="Times New Roman"/>
                <w:sz w:val="24"/>
              </w:rPr>
              <w:t>Эмоциональная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выразительность</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цвета.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Изображение природы (моря) в разных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контрастных состояниях погоды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соответствующих цветовых состояниях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(туман,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нежное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утро, гроза,</w:t>
            </w:r>
          </w:p>
        </w:tc>
        <w:tc>
          <w:tcPr>
            <w:tcW w:w="5669" w:type="dxa"/>
          </w:tcPr>
          <w:p w:rsidR="00F62DBE" w:rsidRPr="00F62DBE" w:rsidRDefault="00F62DBE" w:rsidP="00F62DBE">
            <w:pPr>
              <w:ind w:left="108" w:right="713"/>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навыки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цветом,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смешение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 xml:space="preserve">красок и их наложения. </w:t>
            </w:r>
            <w:r w:rsidRPr="00F62DBE">
              <w:rPr>
                <w:rFonts w:ascii="Times New Roman" w:eastAsia="Times New Roman" w:hAnsi="Times New Roman" w:cs="Times New Roman"/>
                <w:i/>
                <w:sz w:val="24"/>
              </w:rPr>
              <w:t xml:space="preserve">Узнавать </w:t>
            </w:r>
            <w:r w:rsidRPr="00F62DBE">
              <w:rPr>
                <w:rFonts w:ascii="Times New Roman" w:eastAsia="Times New Roman" w:hAnsi="Times New Roman" w:cs="Times New Roman"/>
                <w:sz w:val="24"/>
              </w:rPr>
              <w:t>названия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основных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составных цветов.</w:t>
            </w:r>
          </w:p>
          <w:p w:rsidR="00F62DBE" w:rsidRPr="00F62DBE" w:rsidRDefault="00F62DBE" w:rsidP="00F62DBE">
            <w:pPr>
              <w:ind w:left="108" w:right="299"/>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задание на смешение красок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получение различных оттенков составного цвета.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особенности и выразительные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возможности работы кроющей краской «гуашь».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Приобретать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i/>
                <w:sz w:val="24"/>
              </w:rPr>
              <w:t>опыт</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акварелью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понимать</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особенности работы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прозрачной краской.</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различать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тёплый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холодный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213"/>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Узнавать </w:t>
            </w:r>
            <w:r w:rsidRPr="00F62DBE">
              <w:rPr>
                <w:rFonts w:ascii="Times New Roman" w:eastAsia="Times New Roman" w:hAnsi="Times New Roman" w:cs="Times New Roman"/>
                <w:sz w:val="24"/>
              </w:rPr>
              <w:t>о делении цвета на тёплый и холодный.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Уметь различать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сравнивать </w:t>
            </w:r>
            <w:r w:rsidRPr="00F62DBE">
              <w:rPr>
                <w:rFonts w:ascii="Times New Roman" w:eastAsia="Times New Roman" w:hAnsi="Times New Roman" w:cs="Times New Roman"/>
                <w:sz w:val="24"/>
              </w:rPr>
              <w:t>тёплые и холодные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оттенки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20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Сравнивать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различать </w:t>
            </w:r>
            <w:r w:rsidRPr="00F62DBE">
              <w:rPr>
                <w:rFonts w:ascii="Times New Roman" w:eastAsia="Times New Roman" w:hAnsi="Times New Roman" w:cs="Times New Roman"/>
                <w:sz w:val="24"/>
              </w:rPr>
              <w:t>тёмные и светлые оттенки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473"/>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смешение цветных красок с белой и с</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чёрной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 изменения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их тона.</w:t>
            </w:r>
          </w:p>
          <w:p w:rsidR="00F62DBE" w:rsidRPr="00F62DBE" w:rsidRDefault="00F62DBE" w:rsidP="00F62DBE">
            <w:pPr>
              <w:ind w:left="108" w:right="15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пейзажи, передающие разные состояния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погоды (туман, гроза, солнце и др.) на основе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изменения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тонального звучания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цвета.</w:t>
            </w:r>
          </w:p>
          <w:p w:rsidR="00F62DBE" w:rsidRPr="00F62DBE" w:rsidRDefault="00F62DBE" w:rsidP="00F62DBE">
            <w:pPr>
              <w:spacing w:before="1"/>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эмоциональное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звучание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цвета: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цвет</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звонкий,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яркий, глухой.</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Приобретать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навыки</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цветом.</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характеризовать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изменения</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3864"/>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498"/>
              <w:rPr>
                <w:rFonts w:ascii="Times New Roman" w:eastAsia="Times New Roman" w:hAnsi="Times New Roman" w:cs="Times New Roman"/>
                <w:sz w:val="24"/>
              </w:rPr>
            </w:pPr>
            <w:r w:rsidRPr="00F62DBE">
              <w:rPr>
                <w:rFonts w:ascii="Times New Roman" w:eastAsia="Times New Roman" w:hAnsi="Times New Roman" w:cs="Times New Roman"/>
                <w:sz w:val="24"/>
              </w:rPr>
              <w:t>буря, ветер; по выбору учителя).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Произведения художника-мариниста</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 К. Айвазовского. Изображение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сказочного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персонажа с ярко</w:t>
            </w:r>
          </w:p>
          <w:p w:rsidR="00F62DBE" w:rsidRPr="00F62DBE" w:rsidRDefault="00F62DBE" w:rsidP="00F62DBE">
            <w:pPr>
              <w:ind w:left="108" w:right="1347"/>
              <w:rPr>
                <w:rFonts w:ascii="Times New Roman" w:eastAsia="Times New Roman" w:hAnsi="Times New Roman" w:cs="Times New Roman"/>
                <w:sz w:val="24"/>
              </w:rPr>
            </w:pPr>
            <w:r w:rsidRPr="00F62DBE">
              <w:rPr>
                <w:rFonts w:ascii="Times New Roman" w:eastAsia="Times New Roman" w:hAnsi="Times New Roman" w:cs="Times New Roman"/>
                <w:sz w:val="24"/>
              </w:rPr>
              <w:t>выраженным характером.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Образ</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мужской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женский</w:t>
            </w:r>
          </w:p>
        </w:tc>
        <w:tc>
          <w:tcPr>
            <w:tcW w:w="5669" w:type="dxa"/>
          </w:tcPr>
          <w:p w:rsidR="00F62DBE" w:rsidRPr="00F62DBE" w:rsidRDefault="00F62DBE" w:rsidP="00F62DBE">
            <w:pPr>
              <w:ind w:left="108" w:right="209"/>
              <w:jc w:val="both"/>
              <w:rPr>
                <w:rFonts w:ascii="Times New Roman" w:eastAsia="Times New Roman" w:hAnsi="Times New Roman" w:cs="Times New Roman"/>
                <w:sz w:val="24"/>
              </w:rPr>
            </w:pPr>
            <w:r w:rsidRPr="00F62DBE">
              <w:rPr>
                <w:rFonts w:ascii="Times New Roman" w:eastAsia="Times New Roman" w:hAnsi="Times New Roman" w:cs="Times New Roman"/>
                <w:sz w:val="24"/>
              </w:rPr>
              <w:t>цвета при передаче контрастных состояний погоды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 примере морских пейзажей И. К. Айвазовского 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других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известных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художников-маринистов</w:t>
            </w:r>
          </w:p>
          <w:p w:rsidR="00F62DBE" w:rsidRPr="00F62DBE" w:rsidRDefault="00F62DBE" w:rsidP="00F62DBE">
            <w:pPr>
              <w:ind w:left="108" w:right="124"/>
              <w:rPr>
                <w:rFonts w:ascii="Times New Roman" w:eastAsia="Times New Roman" w:hAnsi="Times New Roman" w:cs="Times New Roman"/>
                <w:sz w:val="24"/>
              </w:rPr>
            </w:pPr>
            <w:r w:rsidRPr="00F62DBE">
              <w:rPr>
                <w:rFonts w:ascii="Times New Roman" w:eastAsia="Times New Roman" w:hAnsi="Times New Roman" w:cs="Times New Roman"/>
                <w:sz w:val="24"/>
              </w:rPr>
              <w:t>(по выбору учителя).</w:t>
            </w:r>
            <w:r w:rsidRPr="00F62DBE">
              <w:rPr>
                <w:rFonts w:ascii="Times New Roman" w:eastAsia="Times New Roman" w:hAnsi="Times New Roman" w:cs="Times New Roman"/>
                <w:i/>
                <w:sz w:val="24"/>
              </w:rPr>
              <w:t xml:space="preserve">Запоминать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известные картины художника И. К. Айвазовского.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красками рисунки контрастных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сказочных персонажей, показывая в изображении их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характер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(добрый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злой,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нежный или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грозный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 xml:space="preserve">т. п.). </w:t>
            </w:r>
            <w:r w:rsidRPr="00F62DBE">
              <w:rPr>
                <w:rFonts w:ascii="Times New Roman" w:eastAsia="Times New Roman" w:hAnsi="Times New Roman" w:cs="Times New Roman"/>
                <w:i/>
                <w:sz w:val="24"/>
              </w:rPr>
              <w:t>Обсуждать, объяснять</w:t>
            </w:r>
            <w:r w:rsidRPr="00F62DBE">
              <w:rPr>
                <w:rFonts w:ascii="Times New Roman" w:eastAsia="Times New Roman" w:hAnsi="Times New Roman" w:cs="Times New Roman"/>
                <w:sz w:val="24"/>
              </w:rPr>
              <w:t>, какими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художественными средствами удалось показать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характер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сказочных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персонажей.</w:t>
            </w:r>
          </w:p>
          <w:p w:rsidR="00F62DBE" w:rsidRPr="00F62DBE" w:rsidRDefault="00F62DBE" w:rsidP="00F62DBE">
            <w:pPr>
              <w:spacing w:line="270" w:lineRule="atLeast"/>
              <w:ind w:left="108" w:right="249"/>
              <w:rPr>
                <w:rFonts w:ascii="Times New Roman" w:eastAsia="Times New Roman" w:hAnsi="Times New Roman" w:cs="Times New Roman"/>
                <w:sz w:val="24"/>
              </w:rPr>
            </w:pPr>
            <w:r w:rsidRPr="00F62DBE">
              <w:rPr>
                <w:rFonts w:ascii="Times New Roman" w:eastAsia="Times New Roman" w:hAnsi="Times New Roman" w:cs="Times New Roman"/>
                <w:i/>
                <w:sz w:val="24"/>
              </w:rPr>
              <w:t>Учиться</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i/>
                <w:sz w:val="24"/>
              </w:rPr>
              <w:t>понимать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что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художник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всегда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выражает</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своё отношение к тому, что изображает, он может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изобразить доброе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злое,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грозное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нежное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др.</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3864"/>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«Скульптура»</w:t>
            </w:r>
          </w:p>
        </w:tc>
        <w:tc>
          <w:tcPr>
            <w:tcW w:w="4438" w:type="dxa"/>
          </w:tcPr>
          <w:p w:rsidR="00F62DBE" w:rsidRPr="00F62DBE" w:rsidRDefault="00F62DBE" w:rsidP="00F62DBE">
            <w:pPr>
              <w:ind w:left="108" w:right="443"/>
              <w:rPr>
                <w:rFonts w:ascii="Times New Roman" w:eastAsia="Times New Roman" w:hAnsi="Times New Roman" w:cs="Times New Roman"/>
                <w:sz w:val="24"/>
              </w:rPr>
            </w:pPr>
            <w:r w:rsidRPr="00F62DBE">
              <w:rPr>
                <w:rFonts w:ascii="Times New Roman" w:eastAsia="Times New Roman" w:hAnsi="Times New Roman" w:cs="Times New Roman"/>
                <w:sz w:val="24"/>
              </w:rPr>
              <w:t>Лепка из пластилина или глины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игрушки — сказочного животного по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мотивам выбранного народного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художественного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промысла:</w:t>
            </w:r>
          </w:p>
          <w:p w:rsidR="00F62DBE" w:rsidRPr="00F62DBE" w:rsidRDefault="00F62DBE" w:rsidP="00F62DBE">
            <w:pPr>
              <w:ind w:left="108" w:right="361"/>
              <w:rPr>
                <w:rFonts w:ascii="Times New Roman" w:eastAsia="Times New Roman" w:hAnsi="Times New Roman" w:cs="Times New Roman"/>
                <w:sz w:val="24"/>
              </w:rPr>
            </w:pPr>
            <w:r w:rsidRPr="00F62DBE">
              <w:rPr>
                <w:rFonts w:ascii="Times New Roman" w:eastAsia="Times New Roman" w:hAnsi="Times New Roman" w:cs="Times New Roman"/>
                <w:sz w:val="24"/>
              </w:rPr>
              <w:t>филимоновская, дымковская,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каргопольская игрушки (и другие 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выбору учителя с учётом местных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промыслов).Способ лепки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соответствии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традициями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промысла.</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Лепка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пластилина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глины</w:t>
            </w:r>
          </w:p>
          <w:p w:rsidR="00F62DBE" w:rsidRPr="00F62DBE" w:rsidRDefault="00F62DBE" w:rsidP="00F62DBE">
            <w:pPr>
              <w:spacing w:line="270" w:lineRule="atLeast"/>
              <w:ind w:left="108" w:right="474"/>
              <w:rPr>
                <w:rFonts w:ascii="Times New Roman" w:eastAsia="Times New Roman" w:hAnsi="Times New Roman" w:cs="Times New Roman"/>
                <w:sz w:val="24"/>
              </w:rPr>
            </w:pPr>
            <w:r w:rsidRPr="00F62DBE">
              <w:rPr>
                <w:rFonts w:ascii="Times New Roman" w:eastAsia="Times New Roman" w:hAnsi="Times New Roman" w:cs="Times New Roman"/>
                <w:sz w:val="24"/>
              </w:rPr>
              <w:t>животных с передачей характерной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пластики движения. Соблюдение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цельности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формы,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её</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преобразование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добавление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деталей</w:t>
            </w:r>
          </w:p>
        </w:tc>
        <w:tc>
          <w:tcPr>
            <w:tcW w:w="5669" w:type="dxa"/>
          </w:tcPr>
          <w:p w:rsidR="00F62DBE" w:rsidRPr="00F62DBE" w:rsidRDefault="00F62DBE" w:rsidP="00F62DBE">
            <w:pPr>
              <w:ind w:left="108" w:right="318"/>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Познакомиться </w:t>
            </w:r>
            <w:r w:rsidRPr="00F62DBE">
              <w:rPr>
                <w:rFonts w:ascii="Times New Roman" w:eastAsia="Times New Roman" w:hAnsi="Times New Roman" w:cs="Times New Roman"/>
                <w:sz w:val="24"/>
              </w:rPr>
              <w:t>с традиционными игрушками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одного из народных художественных промыслов.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задание: лепка фигурки сказочного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зверя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мотивам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традиций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выбранного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промысла.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приёмы и последовательность лепки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игрушки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традициях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выбранного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промысла.</w:t>
            </w:r>
          </w:p>
          <w:p w:rsidR="00F62DBE" w:rsidRPr="00F62DBE" w:rsidRDefault="00F62DBE" w:rsidP="00F62DBE">
            <w:pPr>
              <w:ind w:left="108" w:right="44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приёмы передачи движения и разного</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характера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движений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лепке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пластилина.</w:t>
            </w:r>
          </w:p>
          <w:p w:rsidR="00F62DBE" w:rsidRPr="00F62DBE" w:rsidRDefault="00F62DBE" w:rsidP="00F62DBE">
            <w:pPr>
              <w:ind w:left="108" w:right="499"/>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Учиться рассматривать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видеть, </w:t>
            </w:r>
            <w:r w:rsidRPr="00F62DBE">
              <w:rPr>
                <w:rFonts w:ascii="Times New Roman" w:eastAsia="Times New Roman" w:hAnsi="Times New Roman" w:cs="Times New Roman"/>
                <w:sz w:val="24"/>
              </w:rPr>
              <w:t>как меняется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объёмно.</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1382"/>
        </w:trPr>
        <w:tc>
          <w:tcPr>
            <w:tcW w:w="1908" w:type="dxa"/>
          </w:tcPr>
          <w:p w:rsidR="00F62DBE" w:rsidRPr="00F62DBE" w:rsidRDefault="00F62DBE" w:rsidP="00F62DBE">
            <w:pPr>
              <w:spacing w:line="276"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39"/>
              <w:jc w:val="center"/>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прикладное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искусство»</w:t>
            </w:r>
          </w:p>
        </w:tc>
        <w:tc>
          <w:tcPr>
            <w:tcW w:w="4438" w:type="dxa"/>
          </w:tcPr>
          <w:p w:rsidR="00F62DBE" w:rsidRPr="00F62DBE" w:rsidRDefault="00F62DBE" w:rsidP="00F62DBE">
            <w:pPr>
              <w:spacing w:line="27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узоров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природе</w:t>
            </w:r>
          </w:p>
          <w:p w:rsidR="00F62DBE" w:rsidRPr="00F62DBE" w:rsidRDefault="00F62DBE" w:rsidP="00F62DBE">
            <w:pPr>
              <w:ind w:left="108" w:right="760"/>
              <w:rPr>
                <w:rFonts w:ascii="Times New Roman" w:eastAsia="Times New Roman" w:hAnsi="Times New Roman" w:cs="Times New Roman"/>
                <w:sz w:val="24"/>
              </w:rPr>
            </w:pPr>
            <w:r w:rsidRPr="00F62DBE">
              <w:rPr>
                <w:rFonts w:ascii="Times New Roman" w:eastAsia="Times New Roman" w:hAnsi="Times New Roman" w:cs="Times New Roman"/>
                <w:sz w:val="24"/>
              </w:rPr>
              <w:t>(на основе фотографий в условиях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урока): снежинки, паутинки, роса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листьях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Сопоставление</w:t>
            </w:r>
          </w:p>
          <w:p w:rsidR="00F62DBE" w:rsidRPr="00F62DBE" w:rsidRDefault="00F62DBE" w:rsidP="00F62DBE">
            <w:pPr>
              <w:spacing w:line="25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орнаментами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произведениях</w:t>
            </w:r>
          </w:p>
        </w:tc>
        <w:tc>
          <w:tcPr>
            <w:tcW w:w="5669" w:type="dxa"/>
          </w:tcPr>
          <w:p w:rsidR="00F62DBE" w:rsidRPr="00F62DBE" w:rsidRDefault="00F62DBE" w:rsidP="00F62DBE">
            <w:pPr>
              <w:spacing w:line="276" w:lineRule="exact"/>
              <w:ind w:left="108"/>
              <w:rPr>
                <w:rFonts w:ascii="Times New Roman" w:eastAsia="Times New Roman" w:hAnsi="Times New Roman" w:cs="Times New Roman"/>
                <w:i/>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i/>
                <w:sz w:val="24"/>
              </w:rPr>
              <w:t>характеризовать</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эстетически</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i/>
                <w:sz w:val="24"/>
              </w:rPr>
              <w:t>оценивать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разнообразие</w:t>
            </w:r>
          </w:p>
          <w:p w:rsidR="00F62DBE" w:rsidRPr="00F62DBE" w:rsidRDefault="00F62DBE" w:rsidP="00F62DBE">
            <w:pPr>
              <w:spacing w:line="270" w:lineRule="atLeast"/>
              <w:ind w:left="108" w:right="319"/>
              <w:rPr>
                <w:rFonts w:ascii="Times New Roman" w:eastAsia="Times New Roman" w:hAnsi="Times New Roman" w:cs="Times New Roman"/>
                <w:sz w:val="24"/>
              </w:rPr>
            </w:pPr>
            <w:r w:rsidRPr="00F62DBE">
              <w:rPr>
                <w:rFonts w:ascii="Times New Roman" w:eastAsia="Times New Roman" w:hAnsi="Times New Roman" w:cs="Times New Roman"/>
                <w:sz w:val="24"/>
              </w:rPr>
              <w:t>форм в природе, воспринимаемых как узоры.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Сравнивать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 xml:space="preserve">сопоставлять </w:t>
            </w:r>
            <w:r w:rsidRPr="00F62DBE">
              <w:rPr>
                <w:rFonts w:ascii="Times New Roman" w:eastAsia="Times New Roman" w:hAnsi="Times New Roman" w:cs="Times New Roman"/>
                <w:sz w:val="24"/>
              </w:rPr>
              <w:t>природные явления —</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узоры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(капли,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снежинки, паутинки,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роса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6072"/>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555"/>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декоративно-прикладного искусства</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(кружево,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вышивка,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ювелирные</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изделия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 т. д.).</w:t>
            </w:r>
          </w:p>
          <w:p w:rsidR="00F62DBE" w:rsidRPr="00F62DBE" w:rsidRDefault="00F62DBE" w:rsidP="00F62DBE">
            <w:pPr>
              <w:ind w:left="108" w:right="537"/>
              <w:rPr>
                <w:rFonts w:ascii="Times New Roman" w:eastAsia="Times New Roman" w:hAnsi="Times New Roman" w:cs="Times New Roman"/>
                <w:sz w:val="24"/>
              </w:rPr>
            </w:pP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геометрического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кружева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вышивки.</w:t>
            </w:r>
          </w:p>
          <w:p w:rsidR="00F62DBE" w:rsidRPr="00F62DBE" w:rsidRDefault="00F62DBE" w:rsidP="00F62DBE">
            <w:pPr>
              <w:ind w:left="108" w:right="748"/>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Декоративная композиция. Ритм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декоративной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аппликации.</w:t>
            </w:r>
          </w:p>
          <w:p w:rsidR="00F62DBE" w:rsidRPr="00F62DBE" w:rsidRDefault="00F62DBE" w:rsidP="00F62DBE">
            <w:pPr>
              <w:ind w:left="108" w:right="156"/>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Декоративные изображения животных в</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игрушках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народных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промыслов:</w:t>
            </w:r>
          </w:p>
          <w:p w:rsidR="00F62DBE" w:rsidRPr="00F62DBE" w:rsidRDefault="00F62DBE" w:rsidP="00F62DBE">
            <w:pPr>
              <w:ind w:left="108" w:right="636"/>
              <w:rPr>
                <w:rFonts w:ascii="Times New Roman" w:eastAsia="Times New Roman" w:hAnsi="Times New Roman" w:cs="Times New Roman"/>
                <w:sz w:val="24"/>
              </w:rPr>
            </w:pPr>
            <w:r w:rsidRPr="00F62DBE">
              <w:rPr>
                <w:rFonts w:ascii="Times New Roman" w:eastAsia="Times New Roman" w:hAnsi="Times New Roman" w:cs="Times New Roman"/>
                <w:sz w:val="24"/>
              </w:rPr>
              <w:t>филимоновский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олень,</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дымковский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петух,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каргопольский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Полкан</w:t>
            </w:r>
          </w:p>
          <w:p w:rsidR="00F62DBE" w:rsidRPr="00F62DBE" w:rsidRDefault="00F62DBE" w:rsidP="00F62DBE">
            <w:pPr>
              <w:ind w:left="108" w:right="404"/>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учителя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учётом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местных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промыслов).</w:t>
            </w:r>
          </w:p>
          <w:p w:rsidR="00F62DBE" w:rsidRPr="00F62DBE" w:rsidRDefault="00F62DBE" w:rsidP="00F62DBE">
            <w:pPr>
              <w:ind w:left="108" w:right="1057"/>
              <w:rPr>
                <w:rFonts w:ascii="Times New Roman" w:eastAsia="Times New Roman" w:hAnsi="Times New Roman" w:cs="Times New Roman"/>
                <w:sz w:val="24"/>
              </w:rPr>
            </w:pPr>
            <w:r w:rsidRPr="00F62DBE">
              <w:rPr>
                <w:rFonts w:ascii="Times New Roman" w:eastAsia="Times New Roman" w:hAnsi="Times New Roman" w:cs="Times New Roman"/>
                <w:sz w:val="24"/>
              </w:rPr>
              <w:t>Поделки из подручных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нехудожественных</w:t>
            </w:r>
            <w:r w:rsidRPr="00F62DBE">
              <w:rPr>
                <w:rFonts w:ascii="Times New Roman" w:eastAsia="Times New Roman" w:hAnsi="Times New Roman" w:cs="Times New Roman"/>
                <w:spacing w:val="-14"/>
                <w:sz w:val="24"/>
              </w:rPr>
              <w:t xml:space="preserve"> </w:t>
            </w:r>
            <w:r w:rsidRPr="00F62DBE">
              <w:rPr>
                <w:rFonts w:ascii="Times New Roman" w:eastAsia="Times New Roman" w:hAnsi="Times New Roman" w:cs="Times New Roman"/>
                <w:sz w:val="24"/>
              </w:rPr>
              <w:t>материалов.</w:t>
            </w:r>
          </w:p>
          <w:p w:rsidR="00F62DBE" w:rsidRPr="00F62DBE" w:rsidRDefault="00F62DBE" w:rsidP="00F62DBE">
            <w:pPr>
              <w:ind w:left="108" w:right="343"/>
              <w:rPr>
                <w:rFonts w:ascii="Times New Roman" w:eastAsia="Times New Roman" w:hAnsi="Times New Roman" w:cs="Times New Roman"/>
                <w:sz w:val="24"/>
              </w:rPr>
            </w:pPr>
            <w:r w:rsidRPr="00F62DBE">
              <w:rPr>
                <w:rFonts w:ascii="Times New Roman" w:eastAsia="Times New Roman" w:hAnsi="Times New Roman" w:cs="Times New Roman"/>
                <w:sz w:val="24"/>
              </w:rPr>
              <w:t>Декор одежды человека. Разнообразие</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украшений. Традиционные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(исторические,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народные)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женские</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мужские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украшения.</w:t>
            </w:r>
          </w:p>
          <w:p w:rsidR="00F62DBE" w:rsidRPr="00F62DBE" w:rsidRDefault="00F62DBE" w:rsidP="00F62DBE">
            <w:pPr>
              <w:ind w:left="108" w:right="266"/>
              <w:rPr>
                <w:rFonts w:ascii="Times New Roman" w:eastAsia="Times New Roman" w:hAnsi="Times New Roman" w:cs="Times New Roman"/>
                <w:sz w:val="24"/>
              </w:rPr>
            </w:pPr>
            <w:r w:rsidRPr="00F62DBE">
              <w:rPr>
                <w:rFonts w:ascii="Times New Roman" w:eastAsia="Times New Roman" w:hAnsi="Times New Roman" w:cs="Times New Roman"/>
                <w:sz w:val="24"/>
              </w:rPr>
              <w:t>Назначение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украшений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значение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жизни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людей</w:t>
            </w:r>
          </w:p>
        </w:tc>
        <w:tc>
          <w:tcPr>
            <w:tcW w:w="5669" w:type="dxa"/>
          </w:tcPr>
          <w:p w:rsidR="00F62DBE" w:rsidRPr="00F62DBE" w:rsidRDefault="00F62DBE" w:rsidP="00F62DBE">
            <w:pPr>
              <w:ind w:left="108" w:right="641"/>
              <w:rPr>
                <w:rFonts w:ascii="Times New Roman" w:eastAsia="Times New Roman" w:hAnsi="Times New Roman" w:cs="Times New Roman"/>
                <w:i/>
                <w:sz w:val="24"/>
              </w:rPr>
            </w:pPr>
            <w:r w:rsidRPr="00F62DBE">
              <w:rPr>
                <w:rFonts w:ascii="Times New Roman" w:eastAsia="Times New Roman" w:hAnsi="Times New Roman" w:cs="Times New Roman"/>
                <w:sz w:val="24"/>
              </w:rPr>
              <w:t>листьях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рукотворными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произведениями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декоративно-прикладного искусства (кружево,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шитьё и др.).</w:t>
            </w: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эскиз геометрического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орнамента кружева или вышивки на основе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природных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мотивов.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i/>
                <w:sz w:val="24"/>
              </w:rPr>
              <w:t>приёмы</w:t>
            </w:r>
          </w:p>
          <w:p w:rsidR="00F62DBE" w:rsidRPr="00F62DBE" w:rsidRDefault="00F62DBE" w:rsidP="00F62DBE">
            <w:pPr>
              <w:ind w:left="108" w:right="250"/>
              <w:rPr>
                <w:rFonts w:ascii="Times New Roman" w:eastAsia="Times New Roman" w:hAnsi="Times New Roman" w:cs="Times New Roman"/>
                <w:sz w:val="24"/>
              </w:rPr>
            </w:pPr>
            <w:r w:rsidRPr="00F62DBE">
              <w:rPr>
                <w:rFonts w:ascii="Times New Roman" w:eastAsia="Times New Roman" w:hAnsi="Times New Roman" w:cs="Times New Roman"/>
                <w:sz w:val="24"/>
              </w:rPr>
              <w:t>орнаментального оформления сказочных глиняных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зверушек по мотивам народных художественных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промыслов (по выбору учителя с учётом местных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промыслов).</w:t>
            </w:r>
            <w:r w:rsidRPr="00F62DBE">
              <w:rPr>
                <w:rFonts w:ascii="Times New Roman" w:eastAsia="Times New Roman" w:hAnsi="Times New Roman" w:cs="Times New Roman"/>
                <w:i/>
                <w:sz w:val="24"/>
              </w:rPr>
              <w:t>Получать опыт</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преобразования</w:t>
            </w:r>
          </w:p>
          <w:p w:rsidR="00F62DBE" w:rsidRPr="00F62DBE" w:rsidRDefault="00F62DBE" w:rsidP="00F62DBE">
            <w:pPr>
              <w:ind w:left="108" w:right="170"/>
              <w:rPr>
                <w:rFonts w:ascii="Times New Roman" w:eastAsia="Times New Roman" w:hAnsi="Times New Roman" w:cs="Times New Roman"/>
                <w:sz w:val="24"/>
              </w:rPr>
            </w:pPr>
            <w:r w:rsidRPr="00F62DBE">
              <w:rPr>
                <w:rFonts w:ascii="Times New Roman" w:eastAsia="Times New Roman" w:hAnsi="Times New Roman" w:cs="Times New Roman"/>
                <w:sz w:val="24"/>
              </w:rPr>
              <w:t>бытовых подручных нехудожественных материалов</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художественные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поделки.</w:t>
            </w:r>
          </w:p>
          <w:p w:rsidR="00F62DBE" w:rsidRPr="00F62DBE" w:rsidRDefault="00F62DBE" w:rsidP="00F62DBE">
            <w:pPr>
              <w:ind w:left="108" w:right="566"/>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сравнивать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украшения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примерах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иллюстраций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народным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сказкам,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когда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украшения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только</w:t>
            </w:r>
          </w:p>
          <w:p w:rsidR="00F62DBE" w:rsidRPr="00F62DBE" w:rsidRDefault="00F62DBE" w:rsidP="00F62DBE">
            <w:pPr>
              <w:ind w:left="108" w:right="91"/>
              <w:rPr>
                <w:rFonts w:ascii="Times New Roman" w:eastAsia="Times New Roman" w:hAnsi="Times New Roman" w:cs="Times New Roman"/>
                <w:sz w:val="24"/>
              </w:rPr>
            </w:pPr>
            <w:r w:rsidRPr="00F62DBE">
              <w:rPr>
                <w:rFonts w:ascii="Times New Roman" w:eastAsia="Times New Roman" w:hAnsi="Times New Roman" w:cs="Times New Roman"/>
                <w:sz w:val="24"/>
              </w:rPr>
              <w:t>соответствуют народным традициям, но и выражают</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характер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персонажа.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Учиться понимать</w:t>
            </w:r>
            <w:r w:rsidRPr="00F62DBE">
              <w:rPr>
                <w:rFonts w:ascii="Times New Roman" w:eastAsia="Times New Roman" w:hAnsi="Times New Roman" w:cs="Times New Roman"/>
                <w:sz w:val="24"/>
              </w:rPr>
              <w:t>, что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украшения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всегда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рассказывают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нём,</w:t>
            </w:r>
          </w:p>
          <w:p w:rsidR="00F62DBE" w:rsidRPr="00F62DBE" w:rsidRDefault="00F62DBE" w:rsidP="00F62DBE">
            <w:pPr>
              <w:ind w:left="108" w:right="92"/>
              <w:rPr>
                <w:rFonts w:ascii="Times New Roman" w:eastAsia="Times New Roman" w:hAnsi="Times New Roman" w:cs="Times New Roman"/>
                <w:sz w:val="24"/>
              </w:rPr>
            </w:pPr>
            <w:r w:rsidRPr="00F62DBE">
              <w:rPr>
                <w:rFonts w:ascii="Times New Roman" w:eastAsia="Times New Roman" w:hAnsi="Times New Roman" w:cs="Times New Roman"/>
                <w:sz w:val="24"/>
              </w:rPr>
              <w:t>выявляют особенности его характера, представления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 xml:space="preserve">о красоте. </w:t>
            </w:r>
            <w:r w:rsidRPr="00F62DBE">
              <w:rPr>
                <w:rFonts w:ascii="Times New Roman" w:eastAsia="Times New Roman" w:hAnsi="Times New Roman" w:cs="Times New Roman"/>
                <w:i/>
                <w:sz w:val="24"/>
              </w:rPr>
              <w:t xml:space="preserve">Знакомиться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традиционные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народные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украшения.</w:t>
            </w:r>
          </w:p>
          <w:p w:rsidR="00F62DBE" w:rsidRPr="00F62DBE" w:rsidRDefault="00F62DBE" w:rsidP="00F62DBE">
            <w:pPr>
              <w:spacing w:line="270" w:lineRule="atLeast"/>
              <w:ind w:left="108" w:right="176"/>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Выполнять </w:t>
            </w:r>
            <w:r w:rsidRPr="00F62DBE">
              <w:rPr>
                <w:rFonts w:ascii="Times New Roman" w:eastAsia="Times New Roman" w:hAnsi="Times New Roman" w:cs="Times New Roman"/>
                <w:sz w:val="24"/>
              </w:rPr>
              <w:t>красками рисунки украшений народных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былинных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персонажей</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3036"/>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«Архитектура»</w:t>
            </w:r>
          </w:p>
        </w:tc>
        <w:tc>
          <w:tcPr>
            <w:tcW w:w="4438" w:type="dxa"/>
          </w:tcPr>
          <w:p w:rsidR="00F62DBE" w:rsidRPr="00F62DBE" w:rsidRDefault="00F62DBE" w:rsidP="00F62DBE">
            <w:pPr>
              <w:ind w:left="108" w:right="376"/>
              <w:rPr>
                <w:rFonts w:ascii="Times New Roman" w:eastAsia="Times New Roman" w:hAnsi="Times New Roman" w:cs="Times New Roman"/>
                <w:sz w:val="24"/>
              </w:rPr>
            </w:pPr>
            <w:r w:rsidRPr="00F62DBE">
              <w:rPr>
                <w:rFonts w:ascii="Times New Roman" w:eastAsia="Times New Roman" w:hAnsi="Times New Roman" w:cs="Times New Roman"/>
                <w:sz w:val="24"/>
              </w:rPr>
              <w:t>Конструирование из бумаги. Приёмы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работы с полосой бумаги, разные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варианты складывания, закручивания,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надрезания. Макетирование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пространства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площадки.</w:t>
            </w:r>
          </w:p>
          <w:p w:rsidR="00F62DBE" w:rsidRPr="00F62DBE" w:rsidRDefault="00F62DBE" w:rsidP="00F62DBE">
            <w:pPr>
              <w:ind w:left="108" w:right="312"/>
              <w:rPr>
                <w:rFonts w:ascii="Times New Roman" w:eastAsia="Times New Roman" w:hAnsi="Times New Roman" w:cs="Times New Roman"/>
                <w:sz w:val="24"/>
              </w:rPr>
            </w:pPr>
            <w:r w:rsidRPr="00F62DBE">
              <w:rPr>
                <w:rFonts w:ascii="Times New Roman" w:eastAsia="Times New Roman" w:hAnsi="Times New Roman" w:cs="Times New Roman"/>
                <w:sz w:val="24"/>
              </w:rPr>
              <w:t>Построение игрового сказочного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города из бумаги на основе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сворачивания геометрических тел —</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параллелепипедов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высоты,</w:t>
            </w:r>
          </w:p>
          <w:p w:rsidR="00F62DBE" w:rsidRPr="00F62DBE" w:rsidRDefault="00F62DBE" w:rsidP="00F62DBE">
            <w:pPr>
              <w:spacing w:line="270" w:lineRule="atLeast"/>
              <w:ind w:left="108" w:right="359"/>
              <w:rPr>
                <w:rFonts w:ascii="Times New Roman" w:eastAsia="Times New Roman" w:hAnsi="Times New Roman" w:cs="Times New Roman"/>
                <w:sz w:val="24"/>
              </w:rPr>
            </w:pPr>
            <w:r w:rsidRPr="00F62DBE">
              <w:rPr>
                <w:rFonts w:ascii="Times New Roman" w:eastAsia="Times New Roman" w:hAnsi="Times New Roman" w:cs="Times New Roman"/>
                <w:sz w:val="24"/>
              </w:rPr>
              <w:t>цилиндров с прорезями и наклейками;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завивания,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скручивания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p>
        </w:tc>
        <w:tc>
          <w:tcPr>
            <w:tcW w:w="5669" w:type="dxa"/>
          </w:tcPr>
          <w:p w:rsidR="00F62DBE" w:rsidRPr="00F62DBE" w:rsidRDefault="00F62DBE" w:rsidP="00F62DBE">
            <w:pPr>
              <w:ind w:left="108" w:right="353"/>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создания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объёмных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предметов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бумаги.</w:t>
            </w:r>
          </w:p>
          <w:p w:rsidR="00F62DBE" w:rsidRPr="00F62DBE" w:rsidRDefault="00F62DBE" w:rsidP="00F62DBE">
            <w:pPr>
              <w:ind w:left="108" w:right="791"/>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приёмы объёмного декорирования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предметов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 бумаги.</w:t>
            </w:r>
          </w:p>
          <w:p w:rsidR="00F62DBE" w:rsidRPr="00F62DBE" w:rsidRDefault="00F62DBE" w:rsidP="00F62DBE">
            <w:pPr>
              <w:ind w:left="108" w:right="25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Макетировать </w:t>
            </w:r>
            <w:r w:rsidRPr="00F62DBE">
              <w:rPr>
                <w:rFonts w:ascii="Times New Roman" w:eastAsia="Times New Roman" w:hAnsi="Times New Roman" w:cs="Times New Roman"/>
                <w:sz w:val="24"/>
              </w:rPr>
              <w:t>из бумаги пространство сказочного</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игрушечного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детскую площадку.</w:t>
            </w:r>
          </w:p>
          <w:p w:rsidR="00F62DBE" w:rsidRPr="00F62DBE" w:rsidRDefault="00F62DBE" w:rsidP="00F62DBE">
            <w:pPr>
              <w:ind w:left="108" w:right="1582"/>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Развивать </w:t>
            </w:r>
            <w:r w:rsidRPr="00F62DBE">
              <w:rPr>
                <w:rFonts w:ascii="Times New Roman" w:eastAsia="Times New Roman" w:hAnsi="Times New Roman" w:cs="Times New Roman"/>
                <w:sz w:val="24"/>
              </w:rPr>
              <w:t>эмоциональное восприятие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архитектурных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построек.</w:t>
            </w:r>
          </w:p>
          <w:p w:rsidR="00F62DBE" w:rsidRPr="00F62DBE" w:rsidRDefault="00F62DBE" w:rsidP="00F62DBE">
            <w:pPr>
              <w:spacing w:line="270" w:lineRule="atLeast"/>
              <w:ind w:left="108" w:right="354"/>
              <w:rPr>
                <w:rFonts w:ascii="Times New Roman" w:eastAsia="Times New Roman" w:hAnsi="Times New Roman" w:cs="Times New Roman"/>
                <w:sz w:val="24"/>
              </w:rPr>
            </w:pPr>
            <w:r w:rsidRPr="00F62DBE">
              <w:rPr>
                <w:rFonts w:ascii="Times New Roman" w:eastAsia="Times New Roman" w:hAnsi="Times New Roman" w:cs="Times New Roman"/>
                <w:i/>
                <w:sz w:val="24"/>
              </w:rPr>
              <w:t>Рассуждать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 xml:space="preserve">объяснять </w:t>
            </w:r>
            <w:r w:rsidRPr="00F62DBE">
              <w:rPr>
                <w:rFonts w:ascii="Times New Roman" w:eastAsia="Times New Roman" w:hAnsi="Times New Roman" w:cs="Times New Roman"/>
                <w:sz w:val="24"/>
              </w:rPr>
              <w:t>связь образа здания с его</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 xml:space="preserve">конструкцией и декором. </w:t>
            </w: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исследовать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характеризовать </w:t>
            </w:r>
            <w:r w:rsidRPr="00F62DBE">
              <w:rPr>
                <w:rFonts w:ascii="Times New Roman" w:eastAsia="Times New Roman" w:hAnsi="Times New Roman" w:cs="Times New Roman"/>
                <w:sz w:val="24"/>
              </w:rPr>
              <w:t>конструкцию</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60"/>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1303"/>
              <w:rPr>
                <w:rFonts w:ascii="Times New Roman" w:eastAsia="Times New Roman" w:hAnsi="Times New Roman" w:cs="Times New Roman"/>
                <w:sz w:val="24"/>
              </w:rPr>
            </w:pPr>
            <w:r w:rsidRPr="00F62DBE">
              <w:rPr>
                <w:rFonts w:ascii="Times New Roman" w:eastAsia="Times New Roman" w:hAnsi="Times New Roman" w:cs="Times New Roman"/>
                <w:sz w:val="24"/>
              </w:rPr>
              <w:t>складывания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полоски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бумаги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гармошкой).</w:t>
            </w:r>
          </w:p>
          <w:p w:rsidR="00F62DBE" w:rsidRPr="00F62DBE" w:rsidRDefault="00F62DBE" w:rsidP="00F62DBE">
            <w:pPr>
              <w:ind w:left="108" w:right="108"/>
              <w:rPr>
                <w:rFonts w:ascii="Times New Roman" w:eastAsia="Times New Roman" w:hAnsi="Times New Roman" w:cs="Times New Roman"/>
                <w:sz w:val="24"/>
              </w:rPr>
            </w:pPr>
            <w:r w:rsidRPr="00F62DBE">
              <w:rPr>
                <w:rFonts w:ascii="Times New Roman" w:eastAsia="Times New Roman" w:hAnsi="Times New Roman" w:cs="Times New Roman"/>
                <w:sz w:val="24"/>
              </w:rPr>
              <w:t>Образ здания. Памятники отечественной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западноевропейской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архитектуры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p>
          <w:p w:rsidR="00F62DBE" w:rsidRPr="00F62DBE" w:rsidRDefault="00F62DBE" w:rsidP="00F62DBE">
            <w:pPr>
              <w:ind w:left="108" w:right="385"/>
              <w:rPr>
                <w:rFonts w:ascii="Times New Roman" w:eastAsia="Times New Roman" w:hAnsi="Times New Roman" w:cs="Times New Roman"/>
                <w:sz w:val="24"/>
              </w:rPr>
            </w:pPr>
            <w:r w:rsidRPr="00F62DBE">
              <w:rPr>
                <w:rFonts w:ascii="Times New Roman" w:eastAsia="Times New Roman" w:hAnsi="Times New Roman" w:cs="Times New Roman"/>
                <w:sz w:val="24"/>
              </w:rPr>
              <w:t>ярко выраженным характером здания.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Рисунок дома для доброго и злого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сказочных персонажей (иллюстрация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 выбору учителя)</w:t>
            </w:r>
          </w:p>
        </w:tc>
        <w:tc>
          <w:tcPr>
            <w:tcW w:w="5669" w:type="dxa"/>
          </w:tcPr>
          <w:p w:rsidR="00F62DBE" w:rsidRPr="00F62DBE" w:rsidRDefault="00F62DBE" w:rsidP="00F62DBE">
            <w:pPr>
              <w:ind w:left="108" w:right="1013"/>
              <w:jc w:val="both"/>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архитектурных построек (по фотографиям 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условиях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рока).</w:t>
            </w:r>
          </w:p>
          <w:p w:rsidR="00F62DBE" w:rsidRPr="00F62DBE" w:rsidRDefault="00F62DBE" w:rsidP="00F62DBE">
            <w:pPr>
              <w:ind w:left="108" w:right="713"/>
              <w:jc w:val="both"/>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Приводить примеры </w:t>
            </w:r>
            <w:r w:rsidRPr="00F62DBE">
              <w:rPr>
                <w:rFonts w:ascii="Times New Roman" w:eastAsia="Times New Roman" w:hAnsi="Times New Roman" w:cs="Times New Roman"/>
                <w:sz w:val="24"/>
              </w:rPr>
              <w:t>жилищ разных сказочных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героев в иллюстрациях известных художников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детской книги.</w:t>
            </w:r>
          </w:p>
          <w:p w:rsidR="00F62DBE" w:rsidRPr="00F62DBE" w:rsidRDefault="00F62DBE" w:rsidP="00F62DBE">
            <w:pPr>
              <w:ind w:left="108" w:right="109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Выполнять </w:t>
            </w:r>
            <w:r w:rsidRPr="00F62DBE">
              <w:rPr>
                <w:rFonts w:ascii="Times New Roman" w:eastAsia="Times New Roman" w:hAnsi="Times New Roman" w:cs="Times New Roman"/>
                <w:sz w:val="24"/>
              </w:rPr>
              <w:t>творческие рисунки зданий (по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воображению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представлению,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основе</w:t>
            </w:r>
          </w:p>
          <w:p w:rsidR="00F62DBE" w:rsidRPr="00F62DBE" w:rsidRDefault="00F62DBE" w:rsidP="00F62DBE">
            <w:pPr>
              <w:spacing w:line="270" w:lineRule="atLeast"/>
              <w:ind w:left="108" w:right="169"/>
              <w:rPr>
                <w:rFonts w:ascii="Times New Roman" w:eastAsia="Times New Roman" w:hAnsi="Times New Roman" w:cs="Times New Roman"/>
                <w:sz w:val="24"/>
              </w:rPr>
            </w:pPr>
            <w:r w:rsidRPr="00F62DBE">
              <w:rPr>
                <w:rFonts w:ascii="Times New Roman" w:eastAsia="Times New Roman" w:hAnsi="Times New Roman" w:cs="Times New Roman"/>
                <w:sz w:val="24"/>
              </w:rPr>
              <w:t>просмотренных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материалов)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сказочных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героев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разным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характером, например для добрых и злых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волшебников</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6349"/>
        </w:trPr>
        <w:tc>
          <w:tcPr>
            <w:tcW w:w="1908" w:type="dxa"/>
          </w:tcPr>
          <w:p w:rsidR="00F62DBE" w:rsidRPr="00F62DBE" w:rsidRDefault="00F62DBE" w:rsidP="00F62DBE">
            <w:pPr>
              <w:spacing w:line="276"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239" w:right="230" w:hanging="1"/>
              <w:jc w:val="center"/>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искусства»</w:t>
            </w:r>
          </w:p>
        </w:tc>
        <w:tc>
          <w:tcPr>
            <w:tcW w:w="4438" w:type="dxa"/>
          </w:tcPr>
          <w:p w:rsidR="00F62DBE" w:rsidRPr="00F62DBE" w:rsidRDefault="00F62DBE" w:rsidP="00F62DBE">
            <w:pPr>
              <w:ind w:left="108" w:right="611"/>
              <w:jc w:val="both"/>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 произведений детского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творчества. Обсуждение сюжетного</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эмоционального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содержания</w:t>
            </w:r>
          </w:p>
          <w:p w:rsidR="00F62DBE" w:rsidRPr="00F62DBE" w:rsidRDefault="00F62DBE" w:rsidP="00F62DBE">
            <w:pPr>
              <w:ind w:left="108"/>
              <w:jc w:val="both"/>
              <w:rPr>
                <w:rFonts w:ascii="Times New Roman" w:eastAsia="Times New Roman" w:hAnsi="Times New Roman" w:cs="Times New Roman"/>
                <w:sz w:val="24"/>
              </w:rPr>
            </w:pPr>
            <w:r w:rsidRPr="00F62DBE">
              <w:rPr>
                <w:rFonts w:ascii="Times New Roman" w:eastAsia="Times New Roman" w:hAnsi="Times New Roman" w:cs="Times New Roman"/>
                <w:sz w:val="24"/>
              </w:rPr>
              <w:t>детских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работ.</w:t>
            </w:r>
          </w:p>
          <w:p w:rsidR="00F62DBE" w:rsidRPr="00F62DBE" w:rsidRDefault="00F62DBE" w:rsidP="00F62DBE">
            <w:pPr>
              <w:ind w:left="108" w:right="780"/>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Художественное наблюдение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окружающей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природы</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красивых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природных деталей; анализ 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конструкции и эмоционального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воздействия. Сопоставление их с</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рукотворными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произведениями.</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орнаментальных</w:t>
            </w:r>
          </w:p>
          <w:p w:rsidR="00F62DBE" w:rsidRPr="00F62DBE" w:rsidRDefault="00F62DBE" w:rsidP="00F62DBE">
            <w:pPr>
              <w:ind w:left="108" w:right="139"/>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произведений декоративно-прикладного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искусства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(кружево,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шитьё,</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резьба</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дереву,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чеканка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др.).</w:t>
            </w:r>
          </w:p>
          <w:p w:rsidR="00F62DBE" w:rsidRPr="00F62DBE" w:rsidRDefault="00F62DBE" w:rsidP="00F62DBE">
            <w:pPr>
              <w:ind w:left="108" w:right="530"/>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Произведения живописи с активным</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выражением цветового состояния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погоде.</w:t>
            </w:r>
          </w:p>
          <w:p w:rsidR="00F62DBE" w:rsidRPr="00F62DBE" w:rsidRDefault="00F62DBE" w:rsidP="00F62DBE">
            <w:pPr>
              <w:ind w:left="108" w:right="312"/>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Произведения пейзажистов И.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Левитана, И. И. Шишкина, А.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Куинджи, Н. П. Крымова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Произведения анималистического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жанра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графике: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Ватагин,</w:t>
            </w:r>
          </w:p>
          <w:p w:rsidR="00F62DBE" w:rsidRPr="00F62DBE" w:rsidRDefault="00F62DBE" w:rsidP="00F62DBE">
            <w:pPr>
              <w:spacing w:before="1"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Чарушин;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скульптуре:</w:t>
            </w:r>
          </w:p>
        </w:tc>
        <w:tc>
          <w:tcPr>
            <w:tcW w:w="5669" w:type="dxa"/>
          </w:tcPr>
          <w:p w:rsidR="00F62DBE" w:rsidRPr="00F62DBE" w:rsidRDefault="00F62DBE" w:rsidP="00F62DBE">
            <w:pPr>
              <w:ind w:left="108" w:right="292"/>
              <w:rPr>
                <w:rFonts w:ascii="Times New Roman" w:eastAsia="Times New Roman" w:hAnsi="Times New Roman" w:cs="Times New Roman"/>
                <w:sz w:val="24"/>
              </w:rPr>
            </w:pPr>
            <w:r w:rsidRPr="00F62DBE">
              <w:rPr>
                <w:rFonts w:ascii="Times New Roman" w:eastAsia="Times New Roman" w:hAnsi="Times New Roman" w:cs="Times New Roman"/>
                <w:sz w:val="24"/>
              </w:rPr>
              <w:t>.</w:t>
            </w: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 xml:space="preserve">анализировать </w:t>
            </w:r>
            <w:r w:rsidRPr="00F62DBE">
              <w:rPr>
                <w:rFonts w:ascii="Times New Roman" w:eastAsia="Times New Roman" w:hAnsi="Times New Roman" w:cs="Times New Roman"/>
                <w:sz w:val="24"/>
              </w:rPr>
              <w:t>детские рисунки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 точки зрения содержания, сюжета, настроения,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расположения на листе, цвета и других средств ху-</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дожественной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выразительности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соответствии</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учебной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задачей,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поставленной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учителем.</w:t>
            </w:r>
          </w:p>
          <w:p w:rsidR="00F62DBE" w:rsidRPr="00F62DBE" w:rsidRDefault="00F62DBE" w:rsidP="00F62DBE">
            <w:pPr>
              <w:ind w:left="108" w:right="367"/>
              <w:rPr>
                <w:rFonts w:ascii="Times New Roman" w:eastAsia="Times New Roman" w:hAnsi="Times New Roman" w:cs="Times New Roman"/>
                <w:sz w:val="24"/>
              </w:rPr>
            </w:pPr>
            <w:r w:rsidRPr="00F62DBE">
              <w:rPr>
                <w:rFonts w:ascii="Times New Roman" w:eastAsia="Times New Roman" w:hAnsi="Times New Roman" w:cs="Times New Roman"/>
                <w:i/>
                <w:sz w:val="24"/>
              </w:rPr>
              <w:t>Развивать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потребность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умения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вести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эстетические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наблюдения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явлений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природы.</w:t>
            </w:r>
          </w:p>
          <w:p w:rsidR="00F62DBE" w:rsidRPr="00F62DBE" w:rsidRDefault="00F62DBE" w:rsidP="00F62DBE">
            <w:pPr>
              <w:ind w:left="108" w:right="699"/>
              <w:rPr>
                <w:rFonts w:ascii="Times New Roman" w:eastAsia="Times New Roman" w:hAnsi="Times New Roman" w:cs="Times New Roman"/>
                <w:sz w:val="24"/>
              </w:rPr>
            </w:pP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i/>
                <w:spacing w:val="-5"/>
                <w:sz w:val="24"/>
              </w:rPr>
              <w:t xml:space="preserve"> </w:t>
            </w:r>
            <w:r w:rsidRPr="00F62DBE">
              <w:rPr>
                <w:rFonts w:ascii="Times New Roman" w:eastAsia="Times New Roman" w:hAnsi="Times New Roman" w:cs="Times New Roman"/>
                <w:sz w:val="24"/>
              </w:rPr>
              <w:t>структуру,</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цветовое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состояние,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ритмическую организацию наблюдаемого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природного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явления.</w:t>
            </w:r>
          </w:p>
          <w:p w:rsidR="00F62DBE" w:rsidRPr="00F62DBE" w:rsidRDefault="00F62DBE" w:rsidP="00F62DBE">
            <w:pPr>
              <w:ind w:left="108" w:right="623"/>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Приобретать опыт </w:t>
            </w:r>
            <w:r w:rsidRPr="00F62DBE">
              <w:rPr>
                <w:rFonts w:ascii="Times New Roman" w:eastAsia="Times New Roman" w:hAnsi="Times New Roman" w:cs="Times New Roman"/>
                <w:sz w:val="24"/>
              </w:rPr>
              <w:t>эстетического наблюдения</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художественного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анализа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произведений</w:t>
            </w:r>
          </w:p>
          <w:p w:rsidR="00F62DBE" w:rsidRPr="00F62DBE" w:rsidRDefault="00F62DBE" w:rsidP="00F62DBE">
            <w:pPr>
              <w:ind w:left="108" w:right="200"/>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декоративно-прикладного искусства (кружево,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шитьё,</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резьба и роспись по дереву, роспись 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ткани и др.), их орнаментальной организации.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Приобретать опыт </w:t>
            </w:r>
            <w:r w:rsidRPr="00F62DBE">
              <w:rPr>
                <w:rFonts w:ascii="Times New Roman" w:eastAsia="Times New Roman" w:hAnsi="Times New Roman" w:cs="Times New Roman"/>
                <w:sz w:val="24"/>
              </w:rPr>
              <w:t>восприятия, эстетического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анализа произведений отечественных художников-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пейзажистов: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Левитана,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Шишкина,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w:t>
            </w:r>
          </w:p>
          <w:p w:rsidR="00F62DBE" w:rsidRPr="00F62DBE" w:rsidRDefault="00F62DBE" w:rsidP="00F62DBE">
            <w:pPr>
              <w:spacing w:line="270" w:lineRule="atLeast"/>
              <w:ind w:left="108" w:right="569"/>
              <w:rPr>
                <w:rFonts w:ascii="Times New Roman" w:eastAsia="Times New Roman" w:hAnsi="Times New Roman" w:cs="Times New Roman"/>
                <w:sz w:val="24"/>
              </w:rPr>
            </w:pPr>
            <w:r w:rsidRPr="00F62DBE">
              <w:rPr>
                <w:rFonts w:ascii="Times New Roman" w:eastAsia="Times New Roman" w:hAnsi="Times New Roman" w:cs="Times New Roman"/>
                <w:sz w:val="24"/>
              </w:rPr>
              <w:t>Айвазовского, А. И. Куинджи, Н. П. Крымова (и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других по выбору учителя);художников-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анималистов: В. В. Ватагина, Е. И. Чарушина;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Ван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Гога,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Моне,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 Матисса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других по выбору учителя).</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1103"/>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 Ватагин.</w:t>
            </w:r>
          </w:p>
          <w:p w:rsidR="00F62DBE" w:rsidRPr="00F62DBE" w:rsidRDefault="00F62DBE" w:rsidP="00F62DBE">
            <w:pPr>
              <w:ind w:left="108" w:right="666"/>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Наблюдение за животными с точки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зрения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пропорций, характера</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движений,</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пластики</w:t>
            </w: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Запоминать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имена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Левитана,</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Шишкина,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Айвазовского,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Куинджи</w:t>
            </w:r>
          </w:p>
        </w:tc>
        <w:tc>
          <w:tcPr>
            <w:tcW w:w="3437" w:type="dxa"/>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6624"/>
        </w:trPr>
        <w:tc>
          <w:tcPr>
            <w:tcW w:w="1908" w:type="dxa"/>
          </w:tcPr>
          <w:p w:rsidR="00F62DBE" w:rsidRPr="00F62DBE" w:rsidRDefault="00F62DBE" w:rsidP="00F62DBE">
            <w:pPr>
              <w:spacing w:line="275" w:lineRule="exact"/>
              <w:ind w:left="551"/>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446" w:right="417" w:firstLine="79"/>
              <w:rPr>
                <w:rFonts w:ascii="Times New Roman" w:eastAsia="Times New Roman" w:hAnsi="Times New Roman" w:cs="Times New Roman"/>
                <w:sz w:val="24"/>
              </w:rPr>
            </w:pPr>
            <w:r w:rsidRPr="00F62DBE">
              <w:rPr>
                <w:rFonts w:ascii="Times New Roman" w:eastAsia="Times New Roman" w:hAnsi="Times New Roman" w:cs="Times New Roman"/>
                <w:sz w:val="24"/>
              </w:rPr>
              <w:t>«Азбука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цифровой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графики»</w:t>
            </w:r>
          </w:p>
        </w:tc>
        <w:tc>
          <w:tcPr>
            <w:tcW w:w="4438"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Компьютерные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средства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изображения.</w:t>
            </w:r>
          </w:p>
          <w:p w:rsidR="00F62DBE" w:rsidRPr="00F62DBE" w:rsidRDefault="00F62DBE" w:rsidP="00F62DBE">
            <w:pPr>
              <w:ind w:left="108" w:right="638"/>
              <w:rPr>
                <w:rFonts w:ascii="Times New Roman" w:eastAsia="Times New Roman" w:hAnsi="Times New Roman" w:cs="Times New Roman"/>
                <w:sz w:val="24"/>
              </w:rPr>
            </w:pPr>
            <w:r w:rsidRPr="00F62DBE">
              <w:rPr>
                <w:rFonts w:ascii="Times New Roman" w:eastAsia="Times New Roman" w:hAnsi="Times New Roman" w:cs="Times New Roman"/>
                <w:sz w:val="24"/>
              </w:rPr>
              <w:t>Виды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программе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Paint</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другом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графическом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редакторе).</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Компьютерные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средства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изображения.</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Работа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геометрическими</w:t>
            </w:r>
          </w:p>
          <w:p w:rsidR="00F62DBE" w:rsidRPr="00F62DBE" w:rsidRDefault="00F62DBE" w:rsidP="00F62DBE">
            <w:pPr>
              <w:ind w:left="108" w:right="432"/>
              <w:rPr>
                <w:rFonts w:ascii="Times New Roman" w:eastAsia="Times New Roman" w:hAnsi="Times New Roman" w:cs="Times New Roman"/>
                <w:sz w:val="24"/>
              </w:rPr>
            </w:pPr>
            <w:r w:rsidRPr="00F62DBE">
              <w:rPr>
                <w:rFonts w:ascii="Times New Roman" w:eastAsia="Times New Roman" w:hAnsi="Times New Roman" w:cs="Times New Roman"/>
                <w:sz w:val="24"/>
              </w:rPr>
              <w:t>фигурами. Трансформация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копирование геометрических фигур в</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программе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Paint.</w:t>
            </w:r>
          </w:p>
          <w:p w:rsidR="00F62DBE" w:rsidRPr="00F62DBE" w:rsidRDefault="00F62DBE" w:rsidP="00F62DBE">
            <w:pPr>
              <w:ind w:left="108" w:right="347"/>
              <w:rPr>
                <w:rFonts w:ascii="Times New Roman" w:eastAsia="Times New Roman" w:hAnsi="Times New Roman" w:cs="Times New Roman"/>
                <w:sz w:val="24"/>
              </w:rPr>
            </w:pPr>
            <w:r w:rsidRPr="00F62DBE">
              <w:rPr>
                <w:rFonts w:ascii="Times New Roman" w:eastAsia="Times New Roman" w:hAnsi="Times New Roman" w:cs="Times New Roman"/>
                <w:sz w:val="24"/>
              </w:rPr>
              <w:t>Освоение инструментов традиционно-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го рисования (карандаш, кисточка,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ластик и др.) в программе Paint 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простых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сюжетов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(например,</w:t>
            </w:r>
          </w:p>
          <w:p w:rsidR="00F62DBE" w:rsidRPr="00F62DBE" w:rsidRDefault="00F62DBE" w:rsidP="00F62DBE">
            <w:pPr>
              <w:spacing w:before="1"/>
              <w:ind w:left="108"/>
              <w:rPr>
                <w:rFonts w:ascii="Times New Roman" w:eastAsia="Times New Roman" w:hAnsi="Times New Roman" w:cs="Times New Roman"/>
                <w:sz w:val="24"/>
              </w:rPr>
            </w:pPr>
            <w:r w:rsidRPr="00F62DBE">
              <w:rPr>
                <w:rFonts w:ascii="Times New Roman" w:eastAsia="Times New Roman" w:hAnsi="Times New Roman" w:cs="Times New Roman"/>
                <w:sz w:val="24"/>
              </w:rPr>
              <w:t>«Образ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дерева»).</w:t>
            </w:r>
          </w:p>
          <w:p w:rsidR="00F62DBE" w:rsidRPr="00F62DBE" w:rsidRDefault="00F62DBE" w:rsidP="00F62DBE">
            <w:pPr>
              <w:ind w:left="108" w:right="347"/>
              <w:rPr>
                <w:rFonts w:ascii="Times New Roman" w:eastAsia="Times New Roman" w:hAnsi="Times New Roman" w:cs="Times New Roman"/>
                <w:sz w:val="24"/>
              </w:rPr>
            </w:pPr>
            <w:r w:rsidRPr="00F62DBE">
              <w:rPr>
                <w:rFonts w:ascii="Times New Roman" w:eastAsia="Times New Roman" w:hAnsi="Times New Roman" w:cs="Times New Roman"/>
                <w:sz w:val="24"/>
              </w:rPr>
              <w:t>Освоение инструментов традиционно-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го рисования в программе Paint 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основе темы «Тёплые и холодные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цвета».</w:t>
            </w:r>
          </w:p>
          <w:p w:rsidR="00F62DBE" w:rsidRPr="00F62DBE" w:rsidRDefault="00F62DBE" w:rsidP="00F62DBE">
            <w:pPr>
              <w:ind w:left="108" w:right="1114"/>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Художественная фотография.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Расположение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объекта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кадре.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Масштаб.</w:t>
            </w:r>
          </w:p>
          <w:p w:rsidR="00F62DBE" w:rsidRPr="00F62DBE" w:rsidRDefault="00F62DBE" w:rsidP="00F62DBE">
            <w:pPr>
              <w:ind w:left="108" w:right="603"/>
              <w:rPr>
                <w:rFonts w:ascii="Times New Roman" w:eastAsia="Times New Roman" w:hAnsi="Times New Roman" w:cs="Times New Roman"/>
                <w:sz w:val="24"/>
              </w:rPr>
            </w:pPr>
            <w:r w:rsidRPr="00F62DBE">
              <w:rPr>
                <w:rFonts w:ascii="Times New Roman" w:eastAsia="Times New Roman" w:hAnsi="Times New Roman" w:cs="Times New Roman"/>
                <w:sz w:val="24"/>
              </w:rPr>
              <w:t>Доминанта.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Обсуждение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условиях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урока ученических фотографий,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соответствующих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изучаемой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теме</w:t>
            </w:r>
          </w:p>
        </w:tc>
        <w:tc>
          <w:tcPr>
            <w:tcW w:w="5669" w:type="dxa"/>
          </w:tcPr>
          <w:p w:rsidR="00F62DBE" w:rsidRPr="00F62DBE" w:rsidRDefault="00F62DBE" w:rsidP="00F62DBE">
            <w:pPr>
              <w:ind w:left="108" w:right="37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возможности изображения с помощью</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видов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линий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программе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Paint</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другом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редакторе).</w:t>
            </w:r>
          </w:p>
          <w:p w:rsidR="00F62DBE" w:rsidRPr="00F62DBE" w:rsidRDefault="00F62DBE" w:rsidP="00F62DBE">
            <w:pPr>
              <w:ind w:left="108" w:right="452"/>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5"/>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трансформации,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копирования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геометрических фигур в программе Paint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построения из них простых рисунков 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орнаментов.</w:t>
            </w:r>
          </w:p>
          <w:p w:rsidR="00F62DBE" w:rsidRPr="00F62DBE" w:rsidRDefault="00F62DBE" w:rsidP="00F62DBE">
            <w:pPr>
              <w:ind w:left="108" w:right="372"/>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компьютерном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редакторе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Paint) художественные инструменты и создавать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простые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(например,</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«Образ</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дерева»).</w:t>
            </w:r>
          </w:p>
          <w:p w:rsidR="00F62DBE" w:rsidRPr="00F62DBE" w:rsidRDefault="00F62DBE" w:rsidP="00F62DBE">
            <w:pPr>
              <w:ind w:left="108" w:right="714"/>
              <w:rPr>
                <w:rFonts w:ascii="Times New Roman" w:eastAsia="Times New Roman" w:hAnsi="Times New Roman" w:cs="Times New Roman"/>
                <w:sz w:val="24"/>
              </w:rPr>
            </w:pPr>
            <w:r w:rsidRPr="00F62DBE">
              <w:rPr>
                <w:rFonts w:ascii="Times New Roman" w:eastAsia="Times New Roman" w:hAnsi="Times New Roman" w:cs="Times New Roman"/>
                <w:i/>
                <w:sz w:val="24"/>
              </w:rPr>
              <w:t>Создавать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программе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Paint</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цветные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 наглядным контрастом тёплых и холодных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«Костёр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синей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ночи»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«Перо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жар-птицы»).</w:t>
            </w:r>
          </w:p>
          <w:p w:rsidR="00F62DBE" w:rsidRPr="00F62DBE" w:rsidRDefault="00F62DBE" w:rsidP="00F62DBE">
            <w:pPr>
              <w:ind w:left="108" w:right="321"/>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композиционное построение кадра при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фотографировании.</w:t>
            </w:r>
          </w:p>
          <w:p w:rsidR="00F62DBE" w:rsidRPr="00F62DBE" w:rsidRDefault="00F62DBE" w:rsidP="00F62DBE">
            <w:pPr>
              <w:ind w:left="108" w:right="75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Участвовать </w:t>
            </w:r>
            <w:r w:rsidRPr="00F62DBE">
              <w:rPr>
                <w:rFonts w:ascii="Times New Roman" w:eastAsia="Times New Roman" w:hAnsi="Times New Roman" w:cs="Times New Roman"/>
                <w:sz w:val="24"/>
              </w:rPr>
              <w:t>в обсуждении композиционного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построения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кадра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фотографии</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p w:rsidR="00F62DBE" w:rsidRPr="00F62DBE" w:rsidRDefault="00F62DBE" w:rsidP="00F62DBE">
      <w:pPr>
        <w:widowControl w:val="0"/>
        <w:numPr>
          <w:ilvl w:val="0"/>
          <w:numId w:val="7"/>
        </w:numPr>
        <w:tabs>
          <w:tab w:val="left" w:pos="393"/>
        </w:tabs>
        <w:autoSpaceDE w:val="0"/>
        <w:autoSpaceDN w:val="0"/>
        <w:spacing w:before="62" w:after="0" w:line="240" w:lineRule="auto"/>
        <w:ind w:hanging="181"/>
        <w:rPr>
          <w:rFonts w:ascii="Times New Roman" w:eastAsia="Times New Roman" w:hAnsi="Times New Roman" w:cs="Times New Roman"/>
          <w:b/>
          <w:sz w:val="24"/>
        </w:rPr>
      </w:pPr>
      <w:r w:rsidRPr="00F62DBE">
        <w:rPr>
          <w:rFonts w:ascii="Times New Roman" w:eastAsia="Times New Roman" w:hAnsi="Times New Roman" w:cs="Times New Roman"/>
          <w:b/>
          <w:sz w:val="24"/>
        </w:rPr>
        <w:lastRenderedPageBreak/>
        <w:t>КЛАСС</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(17</w:t>
      </w:r>
      <w:r w:rsidRPr="00F62DBE">
        <w:rPr>
          <w:rFonts w:ascii="Times New Roman" w:eastAsia="Times New Roman" w:hAnsi="Times New Roman" w:cs="Times New Roman"/>
          <w:b/>
          <w:spacing w:val="-1"/>
          <w:sz w:val="24"/>
        </w:rPr>
        <w:t xml:space="preserve"> </w:t>
      </w:r>
      <w:r w:rsidRPr="00F62DBE">
        <w:rPr>
          <w:rFonts w:ascii="Times New Roman" w:eastAsia="Times New Roman" w:hAnsi="Times New Roman" w:cs="Times New Roman"/>
          <w:b/>
          <w:i/>
          <w:sz w:val="24"/>
        </w:rPr>
        <w:t>ч</w:t>
      </w:r>
      <w:r w:rsidRPr="00F62DBE">
        <w:rPr>
          <w:rFonts w:ascii="Times New Roman" w:eastAsia="Times New Roman" w:hAnsi="Times New Roman" w:cs="Times New Roman"/>
          <w:b/>
          <w:sz w:val="24"/>
        </w:rPr>
        <w:t>)</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b/>
          <w:sz w:val="2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tcPr>
          <w:p w:rsidR="00F62DBE" w:rsidRPr="00F62DBE" w:rsidRDefault="00F62DBE" w:rsidP="00F62DBE">
            <w:pPr>
              <w:spacing w:line="256" w:lineRule="exact"/>
              <w:ind w:left="149" w:right="143"/>
              <w:jc w:val="center"/>
              <w:rPr>
                <w:rFonts w:ascii="Times New Roman" w:eastAsia="Times New Roman" w:hAnsi="Times New Roman" w:cs="Times New Roman"/>
                <w:b/>
                <w:sz w:val="24"/>
              </w:rPr>
            </w:pPr>
            <w:r w:rsidRPr="00F62DBE">
              <w:rPr>
                <w:rFonts w:ascii="Times New Roman" w:eastAsia="Times New Roman" w:hAnsi="Times New Roman" w:cs="Times New Roman"/>
                <w:b/>
                <w:sz w:val="24"/>
              </w:rPr>
              <w:t>Модуль</w:t>
            </w:r>
          </w:p>
        </w:tc>
        <w:tc>
          <w:tcPr>
            <w:tcW w:w="4438" w:type="dxa"/>
          </w:tcPr>
          <w:p w:rsidR="00F62DBE" w:rsidRPr="00F62DBE" w:rsidRDefault="00F62DBE" w:rsidP="00F62DBE">
            <w:pPr>
              <w:spacing w:line="256" w:lineRule="exact"/>
              <w:ind w:left="808"/>
              <w:rPr>
                <w:rFonts w:ascii="Times New Roman" w:eastAsia="Times New Roman" w:hAnsi="Times New Roman" w:cs="Times New Roman"/>
                <w:b/>
                <w:sz w:val="24"/>
              </w:rPr>
            </w:pPr>
            <w:r w:rsidRPr="00F62DBE">
              <w:rPr>
                <w:rFonts w:ascii="Times New Roman" w:eastAsia="Times New Roman" w:hAnsi="Times New Roman" w:cs="Times New Roman"/>
                <w:b/>
                <w:sz w:val="24"/>
              </w:rPr>
              <w:t>Программное</w:t>
            </w:r>
            <w:r w:rsidRPr="00F62DBE">
              <w:rPr>
                <w:rFonts w:ascii="Times New Roman" w:eastAsia="Times New Roman" w:hAnsi="Times New Roman" w:cs="Times New Roman"/>
                <w:b/>
                <w:spacing w:val="-3"/>
                <w:sz w:val="24"/>
              </w:rPr>
              <w:t xml:space="preserve"> </w:t>
            </w:r>
            <w:r w:rsidRPr="00F62DBE">
              <w:rPr>
                <w:rFonts w:ascii="Times New Roman" w:eastAsia="Times New Roman" w:hAnsi="Times New Roman" w:cs="Times New Roman"/>
                <w:b/>
                <w:sz w:val="24"/>
              </w:rPr>
              <w:t>содержание</w:t>
            </w:r>
          </w:p>
        </w:tc>
        <w:tc>
          <w:tcPr>
            <w:tcW w:w="5669" w:type="dxa"/>
          </w:tcPr>
          <w:p w:rsidR="00F62DBE" w:rsidRPr="00F62DBE" w:rsidRDefault="00F62DBE" w:rsidP="00F62DBE">
            <w:pPr>
              <w:spacing w:line="256" w:lineRule="exact"/>
              <w:ind w:left="417"/>
              <w:rPr>
                <w:rFonts w:ascii="Times New Roman" w:eastAsia="Times New Roman" w:hAnsi="Times New Roman" w:cs="Times New Roman"/>
                <w:b/>
                <w:sz w:val="24"/>
              </w:rPr>
            </w:pPr>
            <w:r w:rsidRPr="00F62DBE">
              <w:rPr>
                <w:rFonts w:ascii="Times New Roman" w:eastAsia="Times New Roman" w:hAnsi="Times New Roman" w:cs="Times New Roman"/>
                <w:b/>
                <w:sz w:val="24"/>
              </w:rPr>
              <w:t>Основные</w:t>
            </w:r>
            <w:r w:rsidRPr="00F62DBE">
              <w:rPr>
                <w:rFonts w:ascii="Times New Roman" w:eastAsia="Times New Roman" w:hAnsi="Times New Roman" w:cs="Times New Roman"/>
                <w:b/>
                <w:spacing w:val="-5"/>
                <w:sz w:val="24"/>
              </w:rPr>
              <w:t xml:space="preserve"> </w:t>
            </w:r>
            <w:r w:rsidRPr="00F62DBE">
              <w:rPr>
                <w:rFonts w:ascii="Times New Roman" w:eastAsia="Times New Roman" w:hAnsi="Times New Roman" w:cs="Times New Roman"/>
                <w:b/>
                <w:sz w:val="24"/>
              </w:rPr>
              <w:t>виды</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деятельности</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обучающихся</w:t>
            </w:r>
          </w:p>
        </w:tc>
        <w:tc>
          <w:tcPr>
            <w:tcW w:w="3437" w:type="dxa"/>
          </w:tcPr>
          <w:p w:rsidR="00F62DBE" w:rsidRPr="00F62DBE" w:rsidRDefault="00F62DBE" w:rsidP="00F62DBE">
            <w:pPr>
              <w:spacing w:before="10" w:line="245" w:lineRule="exact"/>
              <w:ind w:left="466"/>
              <w:rPr>
                <w:rFonts w:ascii="Times New Roman" w:eastAsia="Times New Roman" w:hAnsi="Times New Roman" w:cs="Times New Roman"/>
                <w:b/>
              </w:rPr>
            </w:pPr>
            <w:r w:rsidRPr="00F62DBE">
              <w:rPr>
                <w:rFonts w:ascii="Times New Roman" w:eastAsia="Times New Roman" w:hAnsi="Times New Roman" w:cs="Times New Roman"/>
                <w:b/>
              </w:rPr>
              <w:t>Используемые</w:t>
            </w:r>
            <w:r w:rsidRPr="00F62DBE">
              <w:rPr>
                <w:rFonts w:ascii="Times New Roman" w:eastAsia="Times New Roman" w:hAnsi="Times New Roman" w:cs="Times New Roman"/>
                <w:b/>
                <w:spacing w:val="-4"/>
              </w:rPr>
              <w:t xml:space="preserve"> </w:t>
            </w:r>
            <w:r w:rsidRPr="00F62DBE">
              <w:rPr>
                <w:rFonts w:ascii="Times New Roman" w:eastAsia="Times New Roman" w:hAnsi="Times New Roman" w:cs="Times New Roman"/>
                <w:b/>
              </w:rPr>
              <w:t>ЦОР/ЭОР</w:t>
            </w: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Поздравительная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открытка.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Открытка-</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Начать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выразительные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возможности</w:t>
            </w:r>
          </w:p>
        </w:tc>
        <w:tc>
          <w:tcPr>
            <w:tcW w:w="3437" w:type="dxa"/>
            <w:vMerge w:val="restart"/>
          </w:tcPr>
          <w:p w:rsidR="00F62DBE" w:rsidRPr="00F62DBE" w:rsidRDefault="00F62DBE" w:rsidP="00F62DBE">
            <w:pPr>
              <w:ind w:left="111" w:right="1454"/>
              <w:rPr>
                <w:rFonts w:ascii="Times New Roman" w:eastAsia="Times New Roman" w:hAnsi="Times New Roman" w:cs="Times New Roman"/>
              </w:rPr>
            </w:pPr>
            <w:r w:rsidRPr="00F62DBE">
              <w:rPr>
                <w:rFonts w:ascii="Times New Roman" w:eastAsia="Times New Roman" w:hAnsi="Times New Roman" w:cs="Times New Roman"/>
              </w:rPr>
              <w:t>https://foxford.ru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https://uchi.ru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https://nativeclass.ru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https://ismart.org</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https://yaklass.ru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https://imumk.ru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https://school.nd.ru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https://mob-edu.com</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https://media.prosv,u</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https://urok.1c.ru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https://resh.edu.ru</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https://school.mos.ru</w:t>
            </w:r>
            <w:r w:rsidRPr="00F62DBE">
              <w:rPr>
                <w:rFonts w:ascii="Times New Roman" w:eastAsia="Times New Roman" w:hAnsi="Times New Roman" w:cs="Times New Roman"/>
                <w:spacing w:val="-52"/>
              </w:rPr>
              <w:t xml:space="preserve"> </w:t>
            </w:r>
            <w:hyperlink r:id="rId11">
              <w:r w:rsidRPr="00F62DBE">
                <w:rPr>
                  <w:rFonts w:ascii="Times New Roman" w:eastAsia="Times New Roman" w:hAnsi="Times New Roman" w:cs="Times New Roman"/>
                  <w:color w:val="0462C1"/>
                  <w:u w:val="single" w:color="0462C1"/>
                </w:rPr>
                <w:t>https://mosmetod.ru/</w:t>
              </w:r>
            </w:hyperlink>
          </w:p>
          <w:p w:rsidR="00F62DBE" w:rsidRPr="00F62DBE" w:rsidRDefault="00F62DBE" w:rsidP="00F62DBE">
            <w:pPr>
              <w:ind w:left="111" w:right="91"/>
              <w:rPr>
                <w:rFonts w:ascii="Times New Roman" w:eastAsia="Times New Roman" w:hAnsi="Times New Roman" w:cs="Times New Roman"/>
              </w:rPr>
            </w:pPr>
            <w:r w:rsidRPr="00F62DBE">
              <w:rPr>
                <w:rFonts w:ascii="Times New Roman" w:eastAsia="Times New Roman" w:hAnsi="Times New Roman" w:cs="Times New Roman"/>
                <w:spacing w:val="-1"/>
              </w:rPr>
              <w:t>https://mosmetod.ru/metodicheskoe-</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prostranstvo/nachalnaya-</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shkola/metodicheskie-</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rekomendatsii/dist-ob-izo-1-4.html</w:t>
            </w: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0"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«Графика»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пожелание.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Композиция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открытки: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шрифта.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совмещение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текста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(шрифта)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буквицы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выбранной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сказке.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открытки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поздравительную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открытку,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совмещая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аппликация.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коротким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текстом.</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Эскизы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обложки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иллюстраций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объяснять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построение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книге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сказок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(сказка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оформление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книги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как</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художественное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буквицы.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Макет</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книги-игрушки.</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Совмещение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Приобретать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опыт</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рассмотрения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книг</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текста.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Расположение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разного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построения.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иллюстраций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текста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развороте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Обсуждать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построение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любимых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книги.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книг</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иллюстрации.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Знакомство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творчеством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некоторых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Нарисовать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иллюстрацию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выбранному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сюжету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известных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отечественных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книги.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иллюстраторов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книги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Придумать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книжки-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Билибин,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Рачёв,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Б.</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Дехтерёв,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игрушки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выбранный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сюжет.</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Сутеев,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Васнецов,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Наблюдать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исследовать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композицию,</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Чижиков,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Чарушин,</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совмещение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текста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плакатах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Владимирский, Н.</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Гольц</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афишах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известных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отечественных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художников.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учителя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учащихся).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плаката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спектакля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плаката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афиши.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Совмещение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выбранный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сюжет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репертуара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детских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театров.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шрифта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Особенности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строение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пропорциональные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плаката.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лица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отношения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лица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схемы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лица.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Строение: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пропорции,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технике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аппликации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взаиморасположение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частей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лица.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рисунка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маску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сказочного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персонажа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маски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маскарада:</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лица-маски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персонажа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ярко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выраженным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характером</w:t>
            </w:r>
          </w:p>
        </w:tc>
        <w:tc>
          <w:tcPr>
            <w:tcW w:w="5669" w:type="dxa"/>
            <w:tcBorders>
              <w:top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74"/>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Натюрморт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простых</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предметов</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натюрморта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8"/>
        </w:trPr>
        <w:tc>
          <w:tcPr>
            <w:tcW w:w="1908" w:type="dxa"/>
            <w:tcBorders>
              <w:top w:val="nil"/>
            </w:tcBorders>
          </w:tcPr>
          <w:p w:rsidR="00F62DBE" w:rsidRPr="00F62DBE" w:rsidRDefault="00F62DBE" w:rsidP="00F62DBE">
            <w:pPr>
              <w:spacing w:line="249"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«Живопись»</w:t>
            </w:r>
          </w:p>
        </w:tc>
        <w:tc>
          <w:tcPr>
            <w:tcW w:w="4438"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 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представлению.</w:t>
            </w:r>
          </w:p>
        </w:tc>
        <w:tc>
          <w:tcPr>
            <w:tcW w:w="5669"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натуры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представлению.</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78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9109"/>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Композиционный</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натюрморт.</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Знакомство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жанром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натюрморта</w:t>
            </w:r>
          </w:p>
          <w:p w:rsidR="00F62DBE" w:rsidRPr="00F62DBE" w:rsidRDefault="00F62DBE" w:rsidP="00F62DBE">
            <w:pPr>
              <w:ind w:left="108" w:right="107"/>
              <w:rPr>
                <w:rFonts w:ascii="Times New Roman" w:eastAsia="Times New Roman" w:hAnsi="Times New Roman" w:cs="Times New Roman"/>
                <w:sz w:val="24"/>
              </w:rPr>
            </w:pPr>
            <w:r w:rsidRPr="00F62DBE">
              <w:rPr>
                <w:rFonts w:ascii="Times New Roman" w:eastAsia="Times New Roman" w:hAnsi="Times New Roman" w:cs="Times New Roman"/>
                <w:sz w:val="24"/>
              </w:rPr>
              <w:t>в творчестве отечественных художников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(например,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Машков,</w:t>
            </w:r>
          </w:p>
          <w:p w:rsidR="00F62DBE" w:rsidRPr="00F62DBE" w:rsidRDefault="00F62DBE" w:rsidP="00F62DBE">
            <w:pPr>
              <w:ind w:left="108" w:right="502"/>
              <w:rPr>
                <w:rFonts w:ascii="Times New Roman" w:eastAsia="Times New Roman" w:hAnsi="Times New Roman" w:cs="Times New Roman"/>
                <w:sz w:val="24"/>
              </w:rPr>
            </w:pPr>
            <w:r w:rsidRPr="00F62DBE">
              <w:rPr>
                <w:rFonts w:ascii="Times New Roman" w:eastAsia="Times New Roman" w:hAnsi="Times New Roman" w:cs="Times New Roman"/>
                <w:sz w:val="24"/>
              </w:rPr>
              <w:t>К. С. Петров-Водкин, К. А. Коровин,</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Кончаловский,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Сарьян,</w:t>
            </w:r>
          </w:p>
          <w:p w:rsidR="00F62DBE" w:rsidRPr="00F62DBE" w:rsidRDefault="00F62DBE" w:rsidP="00F62DBE">
            <w:pPr>
              <w:ind w:left="108" w:right="282"/>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Стожаров)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западноевропейских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(например,</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Ван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Гог,</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Матисс,</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Сезанн).</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«Натюрморт-автопортрет»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w:t>
            </w:r>
          </w:p>
          <w:p w:rsidR="00F62DBE" w:rsidRPr="00F62DBE" w:rsidRDefault="00F62DBE" w:rsidP="00F62DBE">
            <w:pPr>
              <w:spacing w:before="1"/>
              <w:ind w:left="108" w:right="260"/>
              <w:rPr>
                <w:rFonts w:ascii="Times New Roman" w:eastAsia="Times New Roman" w:hAnsi="Times New Roman" w:cs="Times New Roman"/>
                <w:sz w:val="24"/>
              </w:rPr>
            </w:pPr>
            <w:r w:rsidRPr="00F62DBE">
              <w:rPr>
                <w:rFonts w:ascii="Times New Roman" w:eastAsia="Times New Roman" w:hAnsi="Times New Roman" w:cs="Times New Roman"/>
                <w:sz w:val="24"/>
              </w:rPr>
              <w:t>предметов,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характеризующих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личность</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ученика.</w:t>
            </w:r>
          </w:p>
          <w:p w:rsidR="00F62DBE" w:rsidRPr="00F62DBE" w:rsidRDefault="00F62DBE" w:rsidP="00F62DBE">
            <w:pPr>
              <w:ind w:left="108" w:right="690"/>
              <w:rPr>
                <w:rFonts w:ascii="Times New Roman" w:eastAsia="Times New Roman" w:hAnsi="Times New Roman" w:cs="Times New Roman"/>
                <w:sz w:val="24"/>
              </w:rPr>
            </w:pPr>
            <w:r w:rsidRPr="00F62DBE">
              <w:rPr>
                <w:rFonts w:ascii="Times New Roman" w:eastAsia="Times New Roman" w:hAnsi="Times New Roman" w:cs="Times New Roman"/>
                <w:sz w:val="24"/>
              </w:rPr>
              <w:t>Пейзаж в живописи. Пейзаж,</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передающий состояния в природе.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Выбрать для изображения время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года, время дня, характер погоды 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характер ландшафта (лес или поле,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река или озеро). Показать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изображении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состояние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неба.</w:t>
            </w:r>
          </w:p>
          <w:p w:rsidR="00F62DBE" w:rsidRPr="00F62DBE" w:rsidRDefault="00F62DBE" w:rsidP="00F62DBE">
            <w:pPr>
              <w:spacing w:before="1"/>
              <w:ind w:left="108" w:right="407"/>
              <w:rPr>
                <w:rFonts w:ascii="Times New Roman" w:eastAsia="Times New Roman" w:hAnsi="Times New Roman" w:cs="Times New Roman"/>
                <w:sz w:val="24"/>
              </w:rPr>
            </w:pPr>
            <w:r w:rsidRPr="00F62DBE">
              <w:rPr>
                <w:rFonts w:ascii="Times New Roman" w:eastAsia="Times New Roman" w:hAnsi="Times New Roman" w:cs="Times New Roman"/>
                <w:sz w:val="24"/>
              </w:rPr>
              <w:t>Портрет человека (по памяти и 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представлению, с опорой на натуру).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Выражение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портрете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(автопортрете)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характера человека, особенностей его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личности; использование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выразительных возможностей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композиционного размещения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изображения 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плоскости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листа.</w:t>
            </w:r>
          </w:p>
          <w:p w:rsidR="00F62DBE" w:rsidRPr="00F62DBE" w:rsidRDefault="00F62DBE" w:rsidP="00F62DBE">
            <w:pPr>
              <w:ind w:left="108" w:right="508"/>
              <w:rPr>
                <w:rFonts w:ascii="Times New Roman" w:eastAsia="Times New Roman" w:hAnsi="Times New Roman" w:cs="Times New Roman"/>
                <w:sz w:val="24"/>
              </w:rPr>
            </w:pPr>
            <w:r w:rsidRPr="00F62DBE">
              <w:rPr>
                <w:rFonts w:ascii="Times New Roman" w:eastAsia="Times New Roman" w:hAnsi="Times New Roman" w:cs="Times New Roman"/>
                <w:sz w:val="24"/>
              </w:rPr>
              <w:t>Передача особенностей пропорций 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мимики лица, характера цветового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решения, сильного или мягкого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контраста; включение в композицию</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дополнительных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предметов.</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Сюжетная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цирке»</w:t>
            </w:r>
          </w:p>
        </w:tc>
        <w:tc>
          <w:tcPr>
            <w:tcW w:w="5669" w:type="dxa"/>
          </w:tcPr>
          <w:p w:rsidR="00F62DBE" w:rsidRPr="00F62DBE" w:rsidRDefault="00F62DBE" w:rsidP="00F62DBE">
            <w:pPr>
              <w:ind w:left="108" w:right="373"/>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эстетически анализировать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сюжет</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эмоциональное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настроение,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выраженное в натюрмортах известных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отечественных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творческую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работу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тему</w:t>
            </w:r>
          </w:p>
          <w:p w:rsidR="00F62DBE" w:rsidRPr="00F62DBE" w:rsidRDefault="00F62DBE" w:rsidP="00F62DBE">
            <w:pPr>
              <w:ind w:left="108" w:right="590"/>
              <w:rPr>
                <w:rFonts w:ascii="Times New Roman" w:eastAsia="Times New Roman" w:hAnsi="Times New Roman" w:cs="Times New Roman"/>
                <w:sz w:val="24"/>
              </w:rPr>
            </w:pPr>
            <w:r w:rsidRPr="00F62DBE">
              <w:rPr>
                <w:rFonts w:ascii="Times New Roman" w:eastAsia="Times New Roman" w:hAnsi="Times New Roman" w:cs="Times New Roman"/>
                <w:sz w:val="24"/>
              </w:rPr>
              <w:t>«Натюрморт»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ярко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выраженным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настроением:</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радостный,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грустный,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тихий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натюрморт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«Натюрморт-автопортрет».</w:t>
            </w:r>
          </w:p>
          <w:p w:rsidR="00F62DBE" w:rsidRPr="00F62DBE" w:rsidRDefault="00F62DBE" w:rsidP="00F62DBE">
            <w:pPr>
              <w:ind w:left="108" w:right="399"/>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sz w:val="24"/>
              </w:rPr>
              <w:t xml:space="preserve">, </w:t>
            </w:r>
            <w:r w:rsidRPr="00F62DBE">
              <w:rPr>
                <w:rFonts w:ascii="Times New Roman" w:eastAsia="Times New Roman" w:hAnsi="Times New Roman" w:cs="Times New Roman"/>
                <w:i/>
                <w:sz w:val="24"/>
              </w:rPr>
              <w:t>эстетически анализировать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знаменитые</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пейзажи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отечественных</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пейзажистов,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передающие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разные состояния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природе.</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творческую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композицию</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тему</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«Пейзаж».</w:t>
            </w:r>
          </w:p>
          <w:p w:rsidR="00F62DBE" w:rsidRPr="00F62DBE" w:rsidRDefault="00F62DBE" w:rsidP="00F62DBE">
            <w:pPr>
              <w:ind w:left="108" w:right="802"/>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8"/>
                <w:sz w:val="24"/>
              </w:rPr>
              <w:t xml:space="preserve"> </w:t>
            </w:r>
            <w:r w:rsidRPr="00F62DBE">
              <w:rPr>
                <w:rFonts w:ascii="Times New Roman" w:eastAsia="Times New Roman" w:hAnsi="Times New Roman" w:cs="Times New Roman"/>
                <w:i/>
                <w:sz w:val="24"/>
              </w:rPr>
              <w:t>эстетически</w:t>
            </w:r>
            <w:r w:rsidRPr="00F62DBE">
              <w:rPr>
                <w:rFonts w:ascii="Times New Roman" w:eastAsia="Times New Roman" w:hAnsi="Times New Roman" w:cs="Times New Roman"/>
                <w:i/>
                <w:spacing w:val="-6"/>
                <w:sz w:val="24"/>
              </w:rPr>
              <w:t xml:space="preserve">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i/>
                <w:spacing w:val="-57"/>
                <w:sz w:val="24"/>
              </w:rPr>
              <w:t xml:space="preserve"> </w:t>
            </w:r>
            <w:r w:rsidRPr="00F62DBE">
              <w:rPr>
                <w:rFonts w:ascii="Times New Roman" w:eastAsia="Times New Roman" w:hAnsi="Times New Roman" w:cs="Times New Roman"/>
                <w:sz w:val="24"/>
              </w:rPr>
              <w:t>образ человека и средства его выражения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портретах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известных художников.</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Обсуждать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характер,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душевный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строй</w:t>
            </w:r>
          </w:p>
          <w:p w:rsidR="00F62DBE" w:rsidRPr="00F62DBE" w:rsidRDefault="00F62DBE" w:rsidP="00F62DBE">
            <w:pPr>
              <w:ind w:left="108" w:right="195"/>
              <w:rPr>
                <w:rFonts w:ascii="Times New Roman" w:eastAsia="Times New Roman" w:hAnsi="Times New Roman" w:cs="Times New Roman"/>
                <w:sz w:val="24"/>
              </w:rPr>
            </w:pPr>
            <w:r w:rsidRPr="00F62DBE">
              <w:rPr>
                <w:rFonts w:ascii="Times New Roman" w:eastAsia="Times New Roman" w:hAnsi="Times New Roman" w:cs="Times New Roman"/>
                <w:sz w:val="24"/>
              </w:rPr>
              <w:t>изображённого на портрете человека, отношение 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нему</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художника-автора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художественные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средства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выражения.</w:t>
            </w:r>
          </w:p>
          <w:p w:rsidR="00F62DBE" w:rsidRPr="00F62DBE" w:rsidRDefault="00F62DBE" w:rsidP="00F62DBE">
            <w:pPr>
              <w:spacing w:before="1"/>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портреты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кисти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Сурикова,</w:t>
            </w:r>
          </w:p>
          <w:p w:rsidR="00F62DBE" w:rsidRPr="00F62DBE" w:rsidRDefault="00F62DBE" w:rsidP="00F62DBE">
            <w:pPr>
              <w:ind w:left="108" w:right="246"/>
              <w:rPr>
                <w:rFonts w:ascii="Times New Roman" w:eastAsia="Times New Roman" w:hAnsi="Times New Roman" w:cs="Times New Roman"/>
                <w:sz w:val="24"/>
              </w:rPr>
            </w:pPr>
            <w:r w:rsidRPr="00F62DBE">
              <w:rPr>
                <w:rFonts w:ascii="Times New Roman" w:eastAsia="Times New Roman" w:hAnsi="Times New Roman" w:cs="Times New Roman"/>
                <w:sz w:val="24"/>
              </w:rPr>
              <w:t>И. Е. Репина, В. А. Серова, А. Г. Венецианова,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Знакомиться </w:t>
            </w:r>
            <w:r w:rsidRPr="00F62DBE">
              <w:rPr>
                <w:rFonts w:ascii="Times New Roman" w:eastAsia="Times New Roman" w:hAnsi="Times New Roman" w:cs="Times New Roman"/>
                <w:sz w:val="24"/>
              </w:rPr>
              <w:t>с портретами, созданными великими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западноевропейскими художниками: Рембрандтом,</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Рафаэлем, Леонардо да Винчи, художниками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раннего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 Северного Возрождения.</w:t>
            </w:r>
          </w:p>
          <w:p w:rsidR="00F62DBE" w:rsidRPr="00F62DBE" w:rsidRDefault="00F62DBE" w:rsidP="00F62DBE">
            <w:pPr>
              <w:ind w:left="108" w:right="125"/>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творческую работу — портрет товарища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или автопортрет.</w:t>
            </w:r>
          </w:p>
          <w:p w:rsidR="00F62DBE" w:rsidRPr="00F62DBE" w:rsidRDefault="00F62DBE" w:rsidP="00F62DBE">
            <w:pPr>
              <w:ind w:left="108" w:right="327"/>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Знакомиться </w:t>
            </w:r>
            <w:r w:rsidRPr="00F62DBE">
              <w:rPr>
                <w:rFonts w:ascii="Times New Roman" w:eastAsia="Times New Roman" w:hAnsi="Times New Roman" w:cs="Times New Roman"/>
                <w:sz w:val="24"/>
              </w:rPr>
              <w:t>с деятельностью и ролью художника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театре.</w:t>
            </w:r>
          </w:p>
          <w:p w:rsidR="00F62DBE" w:rsidRPr="00F62DBE" w:rsidRDefault="00F62DBE" w:rsidP="00F62DBE">
            <w:pPr>
              <w:ind w:left="108" w:right="98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театрального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занавеса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декораций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выбранному сюжету.</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объяснять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работу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3312"/>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755"/>
              <w:rPr>
                <w:rFonts w:ascii="Times New Roman" w:eastAsia="Times New Roman" w:hAnsi="Times New Roman" w:cs="Times New Roman"/>
                <w:sz w:val="24"/>
              </w:rPr>
            </w:pPr>
            <w:r w:rsidRPr="00F62DBE">
              <w:rPr>
                <w:rFonts w:ascii="Times New Roman" w:eastAsia="Times New Roman" w:hAnsi="Times New Roman" w:cs="Times New Roman"/>
                <w:sz w:val="24"/>
              </w:rPr>
              <w:t>(по памяти и по представлению).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театре: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эскиз</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занавеса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(или декораций)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спектакля</w:t>
            </w:r>
          </w:p>
          <w:p w:rsidR="00F62DBE" w:rsidRPr="00F62DBE" w:rsidRDefault="00F62DBE" w:rsidP="00F62DBE">
            <w:pPr>
              <w:ind w:left="108" w:right="1134"/>
              <w:rPr>
                <w:rFonts w:ascii="Times New Roman" w:eastAsia="Times New Roman" w:hAnsi="Times New Roman" w:cs="Times New Roman"/>
                <w:sz w:val="24"/>
              </w:rPr>
            </w:pPr>
            <w:r w:rsidRPr="00F62DBE">
              <w:rPr>
                <w:rFonts w:ascii="Times New Roman" w:eastAsia="Times New Roman" w:hAnsi="Times New Roman" w:cs="Times New Roman"/>
                <w:sz w:val="24"/>
              </w:rPr>
              <w:t>со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сказочным</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сюжетом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(сказка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выбору).</w:t>
            </w:r>
          </w:p>
          <w:p w:rsidR="00F62DBE" w:rsidRPr="00F62DBE" w:rsidRDefault="00F62DBE" w:rsidP="00F62DBE">
            <w:pPr>
              <w:ind w:left="108" w:right="256"/>
              <w:rPr>
                <w:rFonts w:ascii="Times New Roman" w:eastAsia="Times New Roman" w:hAnsi="Times New Roman" w:cs="Times New Roman"/>
                <w:sz w:val="24"/>
              </w:rPr>
            </w:pPr>
            <w:r w:rsidRPr="00F62DBE">
              <w:rPr>
                <w:rFonts w:ascii="Times New Roman" w:eastAsia="Times New Roman" w:hAnsi="Times New Roman" w:cs="Times New Roman"/>
                <w:sz w:val="24"/>
              </w:rPr>
              <w:t>Тематическая композиция «Праздник 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городе» (гуашь по цветной бумаге,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возможно совмещение с наклейками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виде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коллажа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аппликации)</w:t>
            </w:r>
          </w:p>
          <w:p w:rsidR="00F62DBE" w:rsidRPr="00F62DBE" w:rsidRDefault="00F62DBE" w:rsidP="00F62DBE">
            <w:pPr>
              <w:ind w:left="108" w:right="925"/>
              <w:rPr>
                <w:rFonts w:ascii="Times New Roman" w:eastAsia="Times New Roman" w:hAnsi="Times New Roman" w:cs="Times New Roman"/>
                <w:sz w:val="24"/>
              </w:rPr>
            </w:pPr>
            <w:r w:rsidRPr="00F62DBE">
              <w:rPr>
                <w:rFonts w:ascii="Times New Roman" w:eastAsia="Times New Roman" w:hAnsi="Times New Roman" w:cs="Times New Roman"/>
                <w:sz w:val="24"/>
              </w:rPr>
              <w:t>З. Е. Серебряковой (и других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учителя).</w:t>
            </w: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оформлению</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праздников.</w:t>
            </w:r>
          </w:p>
          <w:p w:rsidR="00F62DBE" w:rsidRPr="00F62DBE" w:rsidRDefault="00F62DBE" w:rsidP="00F62DBE">
            <w:pPr>
              <w:ind w:left="108" w:right="316"/>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тематическую композицию «Праздник</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в городе» (на основе наблюдений, по памяти и 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представлению)</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4968"/>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«Скульптура»</w:t>
            </w:r>
          </w:p>
        </w:tc>
        <w:tc>
          <w:tcPr>
            <w:tcW w:w="4438" w:type="dxa"/>
          </w:tcPr>
          <w:p w:rsidR="00F62DBE" w:rsidRPr="00F62DBE" w:rsidRDefault="00F62DBE" w:rsidP="00F62DBE">
            <w:pPr>
              <w:ind w:left="108" w:right="534"/>
              <w:rPr>
                <w:rFonts w:ascii="Times New Roman" w:eastAsia="Times New Roman" w:hAnsi="Times New Roman" w:cs="Times New Roman"/>
                <w:sz w:val="24"/>
              </w:rPr>
            </w:pPr>
            <w:r w:rsidRPr="00F62DBE">
              <w:rPr>
                <w:rFonts w:ascii="Times New Roman" w:eastAsia="Times New Roman" w:hAnsi="Times New Roman" w:cs="Times New Roman"/>
                <w:sz w:val="24"/>
              </w:rPr>
              <w:t>Лепка сказочного персонажа 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сюжета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известной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сказки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создание этого персонажа в технике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бумагопластики.</w:t>
            </w:r>
          </w:p>
          <w:p w:rsidR="00F62DBE" w:rsidRPr="00F62DBE" w:rsidRDefault="00F62DBE" w:rsidP="00F62DBE">
            <w:pPr>
              <w:ind w:left="108" w:right="668"/>
              <w:rPr>
                <w:rFonts w:ascii="Times New Roman" w:eastAsia="Times New Roman" w:hAnsi="Times New Roman" w:cs="Times New Roman"/>
                <w:sz w:val="24"/>
              </w:rPr>
            </w:pPr>
            <w:r w:rsidRPr="00F62DBE">
              <w:rPr>
                <w:rFonts w:ascii="Times New Roman" w:eastAsia="Times New Roman" w:hAnsi="Times New Roman" w:cs="Times New Roman"/>
                <w:sz w:val="24"/>
              </w:rPr>
              <w:t>Создание игрушки из подручного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нехудожественного материала,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придание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ей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одушевлённого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образа</w:t>
            </w:r>
          </w:p>
          <w:p w:rsidR="00F62DBE" w:rsidRPr="00F62DBE" w:rsidRDefault="00F62DBE" w:rsidP="00F62DBE">
            <w:pPr>
              <w:ind w:left="108" w:right="343"/>
              <w:rPr>
                <w:rFonts w:ascii="Times New Roman" w:eastAsia="Times New Roman" w:hAnsi="Times New Roman" w:cs="Times New Roman"/>
                <w:sz w:val="24"/>
              </w:rPr>
            </w:pPr>
            <w:r w:rsidRPr="00F62DBE">
              <w:rPr>
                <w:rFonts w:ascii="Times New Roman" w:eastAsia="Times New Roman" w:hAnsi="Times New Roman" w:cs="Times New Roman"/>
                <w:sz w:val="24"/>
              </w:rPr>
              <w:t>путём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добавления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деталей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лепных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из бумаги, ниток или других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материалов.</w:t>
            </w:r>
          </w:p>
          <w:p w:rsidR="00F62DBE" w:rsidRPr="00F62DBE" w:rsidRDefault="00F62DBE" w:rsidP="00F62DBE">
            <w:pPr>
              <w:ind w:left="108" w:right="353"/>
              <w:rPr>
                <w:rFonts w:ascii="Times New Roman" w:eastAsia="Times New Roman" w:hAnsi="Times New Roman" w:cs="Times New Roman"/>
                <w:sz w:val="24"/>
              </w:rPr>
            </w:pPr>
            <w:r w:rsidRPr="00F62DBE">
              <w:rPr>
                <w:rFonts w:ascii="Times New Roman" w:eastAsia="Times New Roman" w:hAnsi="Times New Roman" w:cs="Times New Roman"/>
                <w:sz w:val="24"/>
              </w:rPr>
              <w:t>Освоение знаний о видах скульптуры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назначению)</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жанрах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скульптуры</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сюжету изображения).</w:t>
            </w:r>
          </w:p>
          <w:p w:rsidR="00F62DBE" w:rsidRPr="00F62DBE" w:rsidRDefault="00F62DBE" w:rsidP="00F62DBE">
            <w:pPr>
              <w:ind w:left="108" w:right="701"/>
              <w:jc w:val="both"/>
              <w:rPr>
                <w:rFonts w:ascii="Times New Roman" w:eastAsia="Times New Roman" w:hAnsi="Times New Roman" w:cs="Times New Roman"/>
                <w:sz w:val="24"/>
              </w:rPr>
            </w:pPr>
            <w:r w:rsidRPr="00F62DBE">
              <w:rPr>
                <w:rFonts w:ascii="Times New Roman" w:eastAsia="Times New Roman" w:hAnsi="Times New Roman" w:cs="Times New Roman"/>
                <w:sz w:val="24"/>
              </w:rPr>
              <w:t>Лепка эскиза парковой скульптуры</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(пластилин или глина). Выражение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пластики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движения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скульптуре</w:t>
            </w:r>
          </w:p>
        </w:tc>
        <w:tc>
          <w:tcPr>
            <w:tcW w:w="5669" w:type="dxa"/>
          </w:tcPr>
          <w:p w:rsidR="00F62DBE" w:rsidRPr="00F62DBE" w:rsidRDefault="00F62DBE" w:rsidP="00F62DBE">
            <w:pPr>
              <w:ind w:left="108" w:right="652"/>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творческую работу — лепку образа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персонажа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 создание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образа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технике</w:t>
            </w:r>
          </w:p>
          <w:p w:rsidR="00F62DBE" w:rsidRPr="00F62DBE" w:rsidRDefault="00F62DBE" w:rsidP="00F62DBE">
            <w:pPr>
              <w:ind w:left="108" w:right="117"/>
              <w:rPr>
                <w:rFonts w:ascii="Times New Roman" w:eastAsia="Times New Roman" w:hAnsi="Times New Roman" w:cs="Times New Roman"/>
                <w:sz w:val="24"/>
              </w:rPr>
            </w:pPr>
            <w:r w:rsidRPr="00F62DBE">
              <w:rPr>
                <w:rFonts w:ascii="Times New Roman" w:eastAsia="Times New Roman" w:hAnsi="Times New Roman" w:cs="Times New Roman"/>
                <w:sz w:val="24"/>
              </w:rPr>
              <w:t>бумагопластики)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ярко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выраженным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характером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выбранной сказки). Работа может быть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коллективной: совмещение в общей композиции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персонажей сказки.</w:t>
            </w:r>
          </w:p>
          <w:p w:rsidR="00F62DBE" w:rsidRPr="00F62DBE" w:rsidRDefault="00F62DBE" w:rsidP="00F62DBE">
            <w:pPr>
              <w:ind w:left="108" w:right="227"/>
              <w:rPr>
                <w:rFonts w:ascii="Times New Roman" w:eastAsia="Times New Roman" w:hAnsi="Times New Roman" w:cs="Times New Roman"/>
                <w:sz w:val="24"/>
              </w:rPr>
            </w:pPr>
            <w:r w:rsidRPr="00F62DBE">
              <w:rPr>
                <w:rFonts w:ascii="Times New Roman" w:eastAsia="Times New Roman" w:hAnsi="Times New Roman" w:cs="Times New Roman"/>
                <w:i/>
                <w:sz w:val="24"/>
              </w:rPr>
              <w:t>Учиться осознавать</w:t>
            </w:r>
            <w:r w:rsidRPr="00F62DBE">
              <w:rPr>
                <w:rFonts w:ascii="Times New Roman" w:eastAsia="Times New Roman" w:hAnsi="Times New Roman" w:cs="Times New Roman"/>
                <w:sz w:val="24"/>
              </w:rPr>
              <w:t>, что художественный образ</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(игрушка,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кукла)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может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быть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создан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художником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 любого подручного материала путём добавления</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некоторых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деталей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придания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характера,</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увиденного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предмете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(«одушевление»).</w:t>
            </w:r>
          </w:p>
          <w:p w:rsidR="00F62DBE" w:rsidRPr="00F62DBE" w:rsidRDefault="00F62DBE" w:rsidP="00F62DBE">
            <w:pPr>
              <w:ind w:left="108" w:right="662"/>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Выполнять </w:t>
            </w:r>
            <w:r w:rsidRPr="00F62DBE">
              <w:rPr>
                <w:rFonts w:ascii="Times New Roman" w:eastAsia="Times New Roman" w:hAnsi="Times New Roman" w:cs="Times New Roman"/>
                <w:sz w:val="24"/>
              </w:rPr>
              <w:t>несложные игрушки из подручного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(различных упаковок и др.) или природного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материала.</w:t>
            </w:r>
          </w:p>
          <w:p w:rsidR="00F62DBE" w:rsidRPr="00F62DBE" w:rsidRDefault="00F62DBE" w:rsidP="00F62DBE">
            <w:pPr>
              <w:ind w:left="108" w:right="546"/>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Узнавать </w:t>
            </w:r>
            <w:r w:rsidRPr="00F62DBE">
              <w:rPr>
                <w:rFonts w:ascii="Times New Roman" w:eastAsia="Times New Roman" w:hAnsi="Times New Roman" w:cs="Times New Roman"/>
                <w:sz w:val="24"/>
              </w:rPr>
              <w:t>о разных видах скульптуры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(скульптурные</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памятники,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парковая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скульптура,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мелкая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пластика, рельеф</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 видов).</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лепку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эскиза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парковой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скульптуры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829"/>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spacing w:line="270" w:lineRule="atLeast"/>
              <w:ind w:left="152" w:right="139"/>
              <w:jc w:val="center"/>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прикладное</w:t>
            </w:r>
          </w:p>
        </w:tc>
        <w:tc>
          <w:tcPr>
            <w:tcW w:w="4438" w:type="dxa"/>
          </w:tcPr>
          <w:p w:rsidR="00F62DBE" w:rsidRPr="00F62DBE" w:rsidRDefault="00F62DBE" w:rsidP="00F62DBE">
            <w:pPr>
              <w:ind w:left="108" w:right="933"/>
              <w:rPr>
                <w:rFonts w:ascii="Times New Roman" w:eastAsia="Times New Roman" w:hAnsi="Times New Roman" w:cs="Times New Roman"/>
                <w:sz w:val="24"/>
              </w:rPr>
            </w:pPr>
            <w:r w:rsidRPr="00F62DBE">
              <w:rPr>
                <w:rFonts w:ascii="Times New Roman" w:eastAsia="Times New Roman" w:hAnsi="Times New Roman" w:cs="Times New Roman"/>
                <w:sz w:val="24"/>
              </w:rPr>
              <w:t>Приёмы исполнения орнаментов</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эскизы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украшения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посуды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w:t>
            </w:r>
          </w:p>
          <w:p w:rsidR="00F62DBE" w:rsidRPr="00F62DBE" w:rsidRDefault="00F62DBE" w:rsidP="00F62DBE">
            <w:pPr>
              <w:spacing w:line="25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дерева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глины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традициях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народных</w:t>
            </w:r>
          </w:p>
        </w:tc>
        <w:tc>
          <w:tcPr>
            <w:tcW w:w="5669" w:type="dxa"/>
          </w:tcPr>
          <w:p w:rsidR="00F62DBE" w:rsidRPr="00F62DBE" w:rsidRDefault="00F62DBE" w:rsidP="00F62DBE">
            <w:pPr>
              <w:spacing w:line="276" w:lineRule="exact"/>
              <w:ind w:left="108" w:right="265"/>
              <w:rPr>
                <w:rFonts w:ascii="Times New Roman" w:eastAsia="Times New Roman" w:hAnsi="Times New Roman" w:cs="Times New Roman"/>
                <w:sz w:val="24"/>
              </w:rPr>
            </w:pPr>
            <w:r w:rsidRPr="00F62DBE">
              <w:rPr>
                <w:rFonts w:ascii="Times New Roman" w:eastAsia="Times New Roman" w:hAnsi="Times New Roman" w:cs="Times New Roman"/>
                <w:i/>
                <w:sz w:val="24"/>
              </w:rPr>
              <w:t>Узнать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создании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глиняной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деревянной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посуды,</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 Гжели, Хохломе — народных художественных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промыслах.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5244"/>
        </w:trPr>
        <w:tc>
          <w:tcPr>
            <w:tcW w:w="1908" w:type="dxa"/>
          </w:tcPr>
          <w:p w:rsidR="00F62DBE" w:rsidRPr="00F62DBE" w:rsidRDefault="00F62DBE" w:rsidP="00F62DBE">
            <w:pPr>
              <w:spacing w:line="275" w:lineRule="exact"/>
              <w:ind w:left="381"/>
              <w:rPr>
                <w:rFonts w:ascii="Times New Roman" w:eastAsia="Times New Roman" w:hAnsi="Times New Roman" w:cs="Times New Roman"/>
                <w:sz w:val="24"/>
              </w:rPr>
            </w:pPr>
            <w:r w:rsidRPr="00F62DBE">
              <w:rPr>
                <w:rFonts w:ascii="Times New Roman" w:eastAsia="Times New Roman" w:hAnsi="Times New Roman" w:cs="Times New Roman"/>
                <w:sz w:val="24"/>
              </w:rPr>
              <w:lastRenderedPageBreak/>
              <w:t>искусство»</w:t>
            </w:r>
          </w:p>
        </w:tc>
        <w:tc>
          <w:tcPr>
            <w:tcW w:w="4438" w:type="dxa"/>
          </w:tcPr>
          <w:p w:rsidR="00F62DBE" w:rsidRPr="00F62DBE" w:rsidRDefault="00F62DBE" w:rsidP="00F62DBE">
            <w:pPr>
              <w:ind w:left="108" w:right="738"/>
              <w:rPr>
                <w:rFonts w:ascii="Times New Roman" w:eastAsia="Times New Roman" w:hAnsi="Times New Roman" w:cs="Times New Roman"/>
                <w:sz w:val="24"/>
              </w:rPr>
            </w:pPr>
            <w:r w:rsidRPr="00F62DBE">
              <w:rPr>
                <w:rFonts w:ascii="Times New Roman" w:eastAsia="Times New Roman" w:hAnsi="Times New Roman" w:cs="Times New Roman"/>
                <w:sz w:val="24"/>
              </w:rPr>
              <w:t>художественных промыслов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(Хохлома,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Гжель)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традициях</w:t>
            </w:r>
          </w:p>
          <w:p w:rsidR="00F62DBE" w:rsidRPr="00F62DBE" w:rsidRDefault="00F62DBE" w:rsidP="00F62DBE">
            <w:pPr>
              <w:ind w:left="108" w:right="189"/>
              <w:rPr>
                <w:rFonts w:ascii="Times New Roman" w:eastAsia="Times New Roman" w:hAnsi="Times New Roman" w:cs="Times New Roman"/>
                <w:sz w:val="24"/>
              </w:rPr>
            </w:pPr>
            <w:r w:rsidRPr="00F62DBE">
              <w:rPr>
                <w:rFonts w:ascii="Times New Roman" w:eastAsia="Times New Roman" w:hAnsi="Times New Roman" w:cs="Times New Roman"/>
                <w:sz w:val="24"/>
              </w:rPr>
              <w:t>промыслов других регионов (по выбору</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учителя).</w:t>
            </w:r>
          </w:p>
          <w:p w:rsidR="00F62DBE" w:rsidRPr="00F62DBE" w:rsidRDefault="00F62DBE" w:rsidP="00F62DBE">
            <w:pPr>
              <w:ind w:left="108" w:right="398"/>
              <w:rPr>
                <w:rFonts w:ascii="Times New Roman" w:eastAsia="Times New Roman" w:hAnsi="Times New Roman" w:cs="Times New Roman"/>
                <w:sz w:val="24"/>
              </w:rPr>
            </w:pPr>
            <w:r w:rsidRPr="00F62DBE">
              <w:rPr>
                <w:rFonts w:ascii="Times New Roman" w:eastAsia="Times New Roman" w:hAnsi="Times New Roman" w:cs="Times New Roman"/>
                <w:sz w:val="24"/>
              </w:rPr>
              <w:t>Эскизы орнаментов для росписи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тканей. Раппорт. Трафарет и создание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помощи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печаток</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или штампов.</w:t>
            </w:r>
          </w:p>
          <w:p w:rsidR="00F62DBE" w:rsidRPr="00F62DBE" w:rsidRDefault="00F62DBE" w:rsidP="00F62DBE">
            <w:pPr>
              <w:ind w:left="108" w:right="681"/>
              <w:rPr>
                <w:rFonts w:ascii="Times New Roman" w:eastAsia="Times New Roman" w:hAnsi="Times New Roman" w:cs="Times New Roman"/>
                <w:sz w:val="24"/>
              </w:rPr>
            </w:pPr>
            <w:r w:rsidRPr="00F62DBE">
              <w:rPr>
                <w:rFonts w:ascii="Times New Roman" w:eastAsia="Times New Roman" w:hAnsi="Times New Roman" w:cs="Times New Roman"/>
                <w:sz w:val="24"/>
              </w:rPr>
              <w:t>Эскизы орнамента для росписи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платка: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симметрия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асимметрия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построения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статика</w:t>
            </w:r>
          </w:p>
          <w:p w:rsidR="00F62DBE" w:rsidRPr="00F62DBE" w:rsidRDefault="00F62DBE" w:rsidP="00F62DBE">
            <w:pPr>
              <w:ind w:left="108" w:right="465"/>
              <w:rPr>
                <w:rFonts w:ascii="Times New Roman" w:eastAsia="Times New Roman" w:hAnsi="Times New Roman" w:cs="Times New Roman"/>
                <w:sz w:val="24"/>
              </w:rPr>
            </w:pPr>
            <w:r w:rsidRPr="00F62DBE">
              <w:rPr>
                <w:rFonts w:ascii="Times New Roman" w:eastAsia="Times New Roman" w:hAnsi="Times New Roman" w:cs="Times New Roman"/>
                <w:sz w:val="24"/>
              </w:rPr>
              <w:t>и динамика узора, ритмические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чередования мотивов, наличие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композиционного центра, роспись по</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канве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 др. Рассмотрение</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павловопосадских</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платков</w:t>
            </w:r>
          </w:p>
        </w:tc>
        <w:tc>
          <w:tcPr>
            <w:tcW w:w="5669" w:type="dxa"/>
          </w:tcPr>
          <w:p w:rsidR="00F62DBE" w:rsidRPr="00F62DBE" w:rsidRDefault="00F62DBE" w:rsidP="00F62DBE">
            <w:pPr>
              <w:ind w:left="108" w:right="360"/>
              <w:rPr>
                <w:rFonts w:ascii="Times New Roman" w:eastAsia="Times New Roman" w:hAnsi="Times New Roman" w:cs="Times New Roman"/>
                <w:sz w:val="24"/>
              </w:rPr>
            </w:pPr>
            <w:r w:rsidRPr="00F62DBE">
              <w:rPr>
                <w:rFonts w:ascii="Times New Roman" w:eastAsia="Times New Roman" w:hAnsi="Times New Roman" w:cs="Times New Roman"/>
                <w:i/>
                <w:sz w:val="24"/>
              </w:rPr>
              <w:t>Выполнять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красками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некоторые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кистевые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создания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орнамента.</w:t>
            </w:r>
          </w:p>
          <w:p w:rsidR="00F62DBE" w:rsidRPr="00F62DBE" w:rsidRDefault="00F62DBE" w:rsidP="00F62DBE">
            <w:pPr>
              <w:ind w:left="108" w:right="38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Выполнять </w:t>
            </w:r>
            <w:r w:rsidRPr="00F62DBE">
              <w:rPr>
                <w:rFonts w:ascii="Times New Roman" w:eastAsia="Times New Roman" w:hAnsi="Times New Roman" w:cs="Times New Roman"/>
                <w:sz w:val="24"/>
              </w:rPr>
              <w:t>эскизы орнамента, украшающего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посуду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мотивам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выбранного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художественного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промысла).</w:t>
            </w:r>
          </w:p>
          <w:p w:rsidR="00F62DBE" w:rsidRPr="00F62DBE" w:rsidRDefault="00F62DBE" w:rsidP="00F62DBE">
            <w:pPr>
              <w:ind w:left="108" w:right="551"/>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Стараться увидеть </w:t>
            </w:r>
            <w:r w:rsidRPr="00F62DBE">
              <w:rPr>
                <w:rFonts w:ascii="Times New Roman" w:eastAsia="Times New Roman" w:hAnsi="Times New Roman" w:cs="Times New Roman"/>
                <w:sz w:val="24"/>
              </w:rPr>
              <w:t xml:space="preserve">красоту,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композицию,</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применения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сетчатых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орнаментов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также модульных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орнаментов).</w:t>
            </w:r>
          </w:p>
          <w:p w:rsidR="00F62DBE" w:rsidRPr="00F62DBE" w:rsidRDefault="00F62DBE" w:rsidP="00F62DBE">
            <w:pPr>
              <w:ind w:left="108" w:right="353"/>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Рассуждать </w:t>
            </w:r>
            <w:r w:rsidRPr="00F62DBE">
              <w:rPr>
                <w:rFonts w:ascii="Times New Roman" w:eastAsia="Times New Roman" w:hAnsi="Times New Roman" w:cs="Times New Roman"/>
                <w:sz w:val="24"/>
              </w:rPr>
              <w:t>о проявлениях симметрии и её видах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сетчатом орнаменте.</w:t>
            </w:r>
          </w:p>
          <w:p w:rsidR="00F62DBE" w:rsidRPr="00F62DBE" w:rsidRDefault="00F62DBE" w:rsidP="00F62DBE">
            <w:pPr>
              <w:ind w:left="108" w:right="668"/>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техники печатных штампов 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трафаретов для создания раппорта (повторения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элемента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узора) 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орнаменте.</w:t>
            </w:r>
          </w:p>
          <w:p w:rsidR="00F62DBE" w:rsidRPr="00F62DBE" w:rsidRDefault="00F62DBE" w:rsidP="00F62DBE">
            <w:pPr>
              <w:ind w:left="108" w:right="536"/>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Наблюдать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эстетически анализировать </w:t>
            </w:r>
            <w:r w:rsidRPr="00F62DBE">
              <w:rPr>
                <w:rFonts w:ascii="Times New Roman" w:eastAsia="Times New Roman" w:hAnsi="Times New Roman" w:cs="Times New Roman"/>
                <w:sz w:val="24"/>
              </w:rPr>
              <w:t>виды</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павловопосадских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платков.</w:t>
            </w:r>
          </w:p>
          <w:p w:rsidR="00F62DBE" w:rsidRPr="00F62DBE" w:rsidRDefault="00F62DBE" w:rsidP="00F62DBE">
            <w:pPr>
              <w:ind w:left="108" w:right="1097"/>
              <w:rPr>
                <w:rFonts w:ascii="Times New Roman" w:eastAsia="Times New Roman" w:hAnsi="Times New Roman" w:cs="Times New Roman"/>
                <w:sz w:val="24"/>
              </w:rPr>
            </w:pP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видах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построении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квадрате.</w:t>
            </w:r>
          </w:p>
          <w:p w:rsidR="00F62DBE" w:rsidRPr="00F62DBE" w:rsidRDefault="00F62DBE" w:rsidP="00F62DBE">
            <w:pPr>
              <w:spacing w:line="270" w:lineRule="atLeast"/>
              <w:ind w:left="108" w:right="422"/>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Выполнить </w:t>
            </w:r>
            <w:r w:rsidRPr="00F62DBE">
              <w:rPr>
                <w:rFonts w:ascii="Times New Roman" w:eastAsia="Times New Roman" w:hAnsi="Times New Roman" w:cs="Times New Roman"/>
                <w:sz w:val="24"/>
              </w:rPr>
              <w:t>авторский эскиз праздничного платка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орнамента 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квадрате</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3864"/>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«Архитектура»</w:t>
            </w:r>
          </w:p>
        </w:tc>
        <w:tc>
          <w:tcPr>
            <w:tcW w:w="4438" w:type="dxa"/>
          </w:tcPr>
          <w:p w:rsidR="00F62DBE" w:rsidRPr="00F62DBE" w:rsidRDefault="00F62DBE" w:rsidP="00F62DBE">
            <w:pPr>
              <w:ind w:left="108" w:right="101"/>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Графические зарисовки карандашами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архитектурных достопримечательностей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своего города или села(по памяти или на</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наблюдений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 фотографий).</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Проектирование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садово-паркового</w:t>
            </w:r>
          </w:p>
          <w:p w:rsidR="00F62DBE" w:rsidRPr="00F62DBE" w:rsidRDefault="00F62DBE" w:rsidP="00F62DBE">
            <w:pPr>
              <w:ind w:left="108" w:right="125"/>
              <w:rPr>
                <w:rFonts w:ascii="Times New Roman" w:eastAsia="Times New Roman" w:hAnsi="Times New Roman" w:cs="Times New Roman"/>
                <w:sz w:val="24"/>
              </w:rPr>
            </w:pPr>
            <w:r w:rsidRPr="00F62DBE">
              <w:rPr>
                <w:rFonts w:ascii="Times New Roman" w:eastAsia="Times New Roman" w:hAnsi="Times New Roman" w:cs="Times New Roman"/>
                <w:sz w:val="24"/>
              </w:rPr>
              <w:t>пространства на плоскости (аппликация,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коллаж) или в пространственном макете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(использование бумаги, картона,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пенопласта и других подручных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материалов).</w:t>
            </w:r>
          </w:p>
          <w:p w:rsidR="00F62DBE" w:rsidRPr="00F62DBE" w:rsidRDefault="00F62DBE" w:rsidP="00F62DBE">
            <w:pPr>
              <w:ind w:left="108" w:right="971"/>
              <w:rPr>
                <w:rFonts w:ascii="Times New Roman" w:eastAsia="Times New Roman" w:hAnsi="Times New Roman" w:cs="Times New Roman"/>
                <w:sz w:val="24"/>
              </w:rPr>
            </w:pPr>
            <w:r w:rsidRPr="00F62DBE">
              <w:rPr>
                <w:rFonts w:ascii="Times New Roman" w:eastAsia="Times New Roman" w:hAnsi="Times New Roman" w:cs="Times New Roman"/>
                <w:sz w:val="24"/>
              </w:rPr>
              <w:t>Дизайн в городе.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Проектирование</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(эскизы)</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малых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архитектурных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форм</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городе</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(ажурные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ограды, фонари, остановки</w:t>
            </w:r>
          </w:p>
        </w:tc>
        <w:tc>
          <w:tcPr>
            <w:tcW w:w="5669" w:type="dxa"/>
          </w:tcPr>
          <w:p w:rsidR="00F62DBE" w:rsidRPr="00F62DBE" w:rsidRDefault="00F62DBE" w:rsidP="00F62DBE">
            <w:pPr>
              <w:ind w:left="108" w:right="724"/>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5"/>
                <w:sz w:val="24"/>
              </w:rPr>
              <w:t xml:space="preserve"> </w:t>
            </w:r>
            <w:r w:rsidRPr="00F62DBE">
              <w:rPr>
                <w:rFonts w:ascii="Times New Roman" w:eastAsia="Times New Roman" w:hAnsi="Times New Roman" w:cs="Times New Roman"/>
                <w:sz w:val="24"/>
              </w:rPr>
              <w:t>зарисовки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творческие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 памяти и по представлению на тему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исторических памятников или архитектурных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достопримечательностей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своего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(села).</w:t>
            </w:r>
          </w:p>
          <w:p w:rsidR="00F62DBE" w:rsidRPr="00F62DBE" w:rsidRDefault="00F62DBE" w:rsidP="00F62DBE">
            <w:pPr>
              <w:ind w:left="108" w:right="901"/>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Познакомиться </w:t>
            </w:r>
            <w:r w:rsidRPr="00F62DBE">
              <w:rPr>
                <w:rFonts w:ascii="Times New Roman" w:eastAsia="Times New Roman" w:hAnsi="Times New Roman" w:cs="Times New Roman"/>
                <w:sz w:val="24"/>
              </w:rPr>
              <w:t>с особенностями творческой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деятельности ландшафтных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дизайнеров.</w:t>
            </w:r>
          </w:p>
          <w:p w:rsidR="00F62DBE" w:rsidRPr="00F62DBE" w:rsidRDefault="00F62DBE" w:rsidP="00F62DBE">
            <w:pPr>
              <w:ind w:left="108" w:right="630"/>
              <w:rPr>
                <w:rFonts w:ascii="Times New Roman" w:eastAsia="Times New Roman" w:hAnsi="Times New Roman" w:cs="Times New Roman"/>
                <w:sz w:val="24"/>
              </w:rPr>
            </w:pP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проект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образа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парка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виде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макета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рисунка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 аппликации).</w:t>
            </w:r>
          </w:p>
          <w:p w:rsidR="00F62DBE" w:rsidRPr="00F62DBE" w:rsidRDefault="00F62DBE" w:rsidP="00F62DBE">
            <w:pPr>
              <w:ind w:left="108" w:right="278"/>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Создать </w:t>
            </w:r>
            <w:r w:rsidRPr="00F62DBE">
              <w:rPr>
                <w:rFonts w:ascii="Times New Roman" w:eastAsia="Times New Roman" w:hAnsi="Times New Roman" w:cs="Times New Roman"/>
                <w:sz w:val="24"/>
              </w:rPr>
              <w:t>эскизы разнообразных малых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архитектурных форм, наполняющих городское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пространство (в виде рисунков, аппликаций из</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цветной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бумаги,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путём</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вырезания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макетирования</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учителя).</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Узнать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работе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художника-дизайнера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vMerge w:val="restart"/>
          </w:tcPr>
          <w:p w:rsidR="00F62DBE" w:rsidRPr="00F62DBE" w:rsidRDefault="00F62DBE" w:rsidP="00F62DBE">
            <w:pPr>
              <w:rPr>
                <w:rFonts w:ascii="Times New Roman" w:eastAsia="Times New Roman" w:hAnsi="Times New Roman" w:cs="Times New Roman"/>
                <w:sz w:val="24"/>
              </w:rPr>
            </w:pP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транспорта,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скамейки,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киоски,</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разработке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формы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автомобилей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других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видов</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беседки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др.).</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транспорта.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Дизайн</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транспортных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средств.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Придумать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нарисовать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выполнить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технике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Транспорт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городе.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реальных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бумагопластики)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транспортное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средство.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фантастических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машин.</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творческий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рисунок —</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создать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графи-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Графический</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(индивидуально)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ческий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образ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своего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села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тематическое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панно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«Образ</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участвовать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коллективной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работе)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моего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(села)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виде</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коллективной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(композиционная</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склейка-аппликация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рисунков</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зданий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других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элементов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городского</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пространства,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выполненных</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индивидуально)</w:t>
            </w:r>
          </w:p>
        </w:tc>
        <w:tc>
          <w:tcPr>
            <w:tcW w:w="5669" w:type="dxa"/>
            <w:tcBorders>
              <w:top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Иллюстрации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детских</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книгах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обсуждать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иллюстрации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0"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дизайн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книги.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известных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отечественных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художников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детских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spacing w:line="246" w:lineRule="exact"/>
              <w:ind w:left="150"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произведений</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Наблюдение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окружающего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мира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книг.</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49"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искусства»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теме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«Архитектура,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улицы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моего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архитектурные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Памятники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архитектуры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постройки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своего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(села),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характерные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архитектурные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достопримечательности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i/>
                <w:sz w:val="24"/>
              </w:rPr>
            </w:pP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улиц</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 xml:space="preserve">площадей, </w:t>
            </w:r>
            <w:r w:rsidRPr="00F62DBE">
              <w:rPr>
                <w:rFonts w:ascii="Times New Roman" w:eastAsia="Times New Roman" w:hAnsi="Times New Roman" w:cs="Times New Roman"/>
                <w:i/>
                <w:sz w:val="24"/>
              </w:rPr>
              <w:t>выделять</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учителя),</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значение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центральные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 архитектуре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здания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обсуждать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их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современном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мире.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особенности.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Виртуальное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путешествие: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памятники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Рассматривать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обсуждать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структурные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Москвы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Санкт-</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компоненты</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архитектурные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особенности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Петербурга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(обзор</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памятников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классических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архитектуры.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учителя).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Узнавать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уметь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 xml:space="preserve">объяснять </w:t>
            </w:r>
            <w:r w:rsidRPr="00F62DBE">
              <w:rPr>
                <w:rFonts w:ascii="Times New Roman" w:eastAsia="Times New Roman" w:hAnsi="Times New Roman" w:cs="Times New Roman"/>
                <w:sz w:val="24"/>
              </w:rPr>
              <w:t>назначение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основных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Знания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видах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пространственных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видов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пространственных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искусств.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искусств: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виды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определяются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Уметь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i/>
                <w:sz w:val="24"/>
              </w:rPr>
              <w:t>перечислять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виды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собственно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изобрази-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назначению</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жизни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тельных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искусств: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живопись,</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графику,</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скульптуру.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людей.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Уметь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объяснять</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sz w:val="24"/>
              </w:rPr>
              <w:t>смысл</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термина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«жанр»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Жанры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изобразительном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искусстве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изобразительном</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искусстве.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живописи,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графике,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скульптуре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Получать</w:t>
            </w:r>
            <w:r w:rsidRPr="00F62DBE">
              <w:rPr>
                <w:rFonts w:ascii="Times New Roman" w:eastAsia="Times New Roman" w:hAnsi="Times New Roman" w:cs="Times New Roman"/>
                <w:i/>
                <w:spacing w:val="-5"/>
                <w:sz w:val="24"/>
              </w:rPr>
              <w:t xml:space="preserve"> </w:t>
            </w:r>
            <w:r w:rsidRPr="00F62DBE">
              <w:rPr>
                <w:rFonts w:ascii="Times New Roman" w:eastAsia="Times New Roman" w:hAnsi="Times New Roman" w:cs="Times New Roman"/>
                <w:i/>
                <w:sz w:val="24"/>
              </w:rPr>
              <w:t>представления</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наиболее</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знаменитых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определяются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предметом</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картинах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знать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имена</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крупнейших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отечественных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служат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для</w:t>
            </w: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художников-пейзажистов.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8833"/>
        </w:trPr>
        <w:tc>
          <w:tcPr>
            <w:tcW w:w="1908" w:type="dxa"/>
          </w:tcPr>
          <w:p w:rsidR="00F62DBE" w:rsidRPr="00F62DBE" w:rsidRDefault="00F62DBE" w:rsidP="00F62DBE">
            <w:pPr>
              <w:rPr>
                <w:rFonts w:ascii="Times New Roman" w:eastAsia="Times New Roman" w:hAnsi="Times New Roman" w:cs="Times New Roman"/>
                <w:sz w:val="24"/>
              </w:rPr>
            </w:pPr>
          </w:p>
        </w:tc>
        <w:tc>
          <w:tcPr>
            <w:tcW w:w="4438" w:type="dxa"/>
          </w:tcPr>
          <w:p w:rsidR="00F62DBE" w:rsidRPr="00F62DBE" w:rsidRDefault="00F62DBE" w:rsidP="00F62DBE">
            <w:pPr>
              <w:ind w:left="108" w:right="165"/>
              <w:rPr>
                <w:rFonts w:ascii="Times New Roman" w:eastAsia="Times New Roman" w:hAnsi="Times New Roman" w:cs="Times New Roman"/>
                <w:sz w:val="24"/>
              </w:rPr>
            </w:pPr>
            <w:r w:rsidRPr="00F62DBE">
              <w:rPr>
                <w:rFonts w:ascii="Times New Roman" w:eastAsia="Times New Roman" w:hAnsi="Times New Roman" w:cs="Times New Roman"/>
                <w:sz w:val="24"/>
              </w:rPr>
              <w:t>классификации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сравнения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содержания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произведений сходного сюжета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(портреты,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пейзажи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 др.).</w:t>
            </w:r>
          </w:p>
          <w:p w:rsidR="00F62DBE" w:rsidRPr="00F62DBE" w:rsidRDefault="00F62DBE" w:rsidP="00F62DBE">
            <w:pPr>
              <w:ind w:left="108" w:right="948"/>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Представления о произведениях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крупнейших отечественных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художников-пейзажистов: И.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Шишкина, И. И. Левитана, А. К.</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Саврасова,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Поленова,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p>
          <w:p w:rsidR="00F62DBE" w:rsidRPr="00F62DBE" w:rsidRDefault="00F62DBE" w:rsidP="00F62DBE">
            <w:pPr>
              <w:ind w:left="108" w:right="204"/>
              <w:rPr>
                <w:rFonts w:ascii="Times New Roman" w:eastAsia="Times New Roman" w:hAnsi="Times New Roman" w:cs="Times New Roman"/>
                <w:sz w:val="24"/>
              </w:rPr>
            </w:pPr>
            <w:r w:rsidRPr="00F62DBE">
              <w:rPr>
                <w:rFonts w:ascii="Times New Roman" w:eastAsia="Times New Roman" w:hAnsi="Times New Roman" w:cs="Times New Roman"/>
                <w:sz w:val="24"/>
              </w:rPr>
              <w:t>Куинджи, И. К. Айвазовского (и других</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повыбору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учителя).</w:t>
            </w:r>
          </w:p>
          <w:p w:rsidR="00F62DBE" w:rsidRPr="00F62DBE" w:rsidRDefault="00F62DBE" w:rsidP="00F62DBE">
            <w:pPr>
              <w:ind w:left="108" w:right="508"/>
              <w:rPr>
                <w:rFonts w:ascii="Times New Roman" w:eastAsia="Times New Roman" w:hAnsi="Times New Roman" w:cs="Times New Roman"/>
                <w:sz w:val="24"/>
              </w:rPr>
            </w:pPr>
            <w:r w:rsidRPr="00F62DBE">
              <w:rPr>
                <w:rFonts w:ascii="Times New Roman" w:eastAsia="Times New Roman" w:hAnsi="Times New Roman" w:cs="Times New Roman"/>
                <w:sz w:val="24"/>
              </w:rPr>
              <w:t>Представления о произведениях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крупнейших отечественных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портретистов: В. И. Сурикова, И. 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Репина, В. А. Серова (и других по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выбору учителя). Художественные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музеи.</w:t>
            </w:r>
            <w:r w:rsidRPr="00F62DBE">
              <w:rPr>
                <w:rFonts w:ascii="Times New Roman" w:eastAsia="Times New Roman" w:hAnsi="Times New Roman" w:cs="Times New Roman"/>
                <w:spacing w:val="-10"/>
                <w:sz w:val="24"/>
              </w:rPr>
              <w:t xml:space="preserve"> </w:t>
            </w:r>
            <w:r w:rsidRPr="00F62DBE">
              <w:rPr>
                <w:rFonts w:ascii="Times New Roman" w:eastAsia="Times New Roman" w:hAnsi="Times New Roman" w:cs="Times New Roman"/>
                <w:sz w:val="24"/>
              </w:rPr>
              <w:t>Виртуальные(интерактивные)</w:t>
            </w:r>
          </w:p>
          <w:p w:rsidR="00F62DBE" w:rsidRPr="00F62DBE" w:rsidRDefault="00F62DBE" w:rsidP="00F62DBE">
            <w:pPr>
              <w:ind w:left="108" w:right="294"/>
              <w:rPr>
                <w:rFonts w:ascii="Times New Roman" w:eastAsia="Times New Roman" w:hAnsi="Times New Roman" w:cs="Times New Roman"/>
                <w:sz w:val="24"/>
              </w:rPr>
            </w:pPr>
            <w:r w:rsidRPr="00F62DBE">
              <w:rPr>
                <w:rFonts w:ascii="Times New Roman" w:eastAsia="Times New Roman" w:hAnsi="Times New Roman" w:cs="Times New Roman"/>
                <w:sz w:val="24"/>
              </w:rPr>
              <w:t>путешествия в художественные музеи: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Государственную Третьяковскую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галерею, Государственный Эрмитаж,</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Государственный Русский музей,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Государственный музей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изобразительных искусств имени А. С.</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Пушкина. Экскурсии в местные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художественные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музеи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галереи.</w:t>
            </w:r>
          </w:p>
          <w:p w:rsidR="00F62DBE" w:rsidRPr="00F62DBE" w:rsidRDefault="00F62DBE" w:rsidP="00F62DBE">
            <w:pPr>
              <w:spacing w:before="1"/>
              <w:ind w:left="108" w:right="389"/>
              <w:rPr>
                <w:rFonts w:ascii="Times New Roman" w:eastAsia="Times New Roman" w:hAnsi="Times New Roman" w:cs="Times New Roman"/>
                <w:sz w:val="24"/>
              </w:rPr>
            </w:pPr>
            <w:r w:rsidRPr="00F62DBE">
              <w:rPr>
                <w:rFonts w:ascii="Times New Roman" w:eastAsia="Times New Roman" w:hAnsi="Times New Roman" w:cs="Times New Roman"/>
                <w:sz w:val="24"/>
              </w:rPr>
              <w:t>Виртуальные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экскурсии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знаменитые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зарубежные художественные музеи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(выбор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музеев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 за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учителем).</w:t>
            </w:r>
          </w:p>
          <w:p w:rsidR="00F62DBE" w:rsidRPr="00F62DBE" w:rsidRDefault="00F62DBE" w:rsidP="00F62DBE">
            <w:pPr>
              <w:ind w:left="108" w:right="312"/>
              <w:rPr>
                <w:rFonts w:ascii="Times New Roman" w:eastAsia="Times New Roman" w:hAnsi="Times New Roman" w:cs="Times New Roman"/>
                <w:sz w:val="24"/>
              </w:rPr>
            </w:pPr>
            <w:r w:rsidRPr="00F62DBE">
              <w:rPr>
                <w:rFonts w:ascii="Times New Roman" w:eastAsia="Times New Roman" w:hAnsi="Times New Roman" w:cs="Times New Roman"/>
                <w:sz w:val="24"/>
              </w:rPr>
              <w:t>Осознание значимости 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увлекательности посещения музеев;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посещение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знаменитого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музея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как</w:t>
            </w:r>
          </w:p>
          <w:p w:rsidR="00F62DBE" w:rsidRPr="00F62DBE" w:rsidRDefault="00F62DBE" w:rsidP="00F62DBE">
            <w:pPr>
              <w:spacing w:line="270" w:lineRule="atLeast"/>
              <w:ind w:left="108" w:right="369"/>
              <w:rPr>
                <w:rFonts w:ascii="Times New Roman" w:eastAsia="Times New Roman" w:hAnsi="Times New Roman" w:cs="Times New Roman"/>
                <w:sz w:val="24"/>
              </w:rPr>
            </w:pPr>
            <w:r w:rsidRPr="00F62DBE">
              <w:rPr>
                <w:rFonts w:ascii="Times New Roman" w:eastAsia="Times New Roman" w:hAnsi="Times New Roman" w:cs="Times New Roman"/>
                <w:sz w:val="24"/>
              </w:rPr>
              <w:t>событие; интерес к коллекции музея 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искусству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целом</w:t>
            </w:r>
          </w:p>
        </w:tc>
        <w:tc>
          <w:tcPr>
            <w:tcW w:w="5669" w:type="dxa"/>
          </w:tcPr>
          <w:p w:rsidR="00F62DBE" w:rsidRPr="00F62DBE" w:rsidRDefault="00F62DBE" w:rsidP="00F62DBE">
            <w:pPr>
              <w:ind w:left="108" w:right="21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Получать представления </w:t>
            </w:r>
            <w:r w:rsidRPr="00F62DBE">
              <w:rPr>
                <w:rFonts w:ascii="Times New Roman" w:eastAsia="Times New Roman" w:hAnsi="Times New Roman" w:cs="Times New Roman"/>
                <w:sz w:val="24"/>
              </w:rPr>
              <w:t>о наиболее знаменитых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картинах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знать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имена</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крупнейших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отечественных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художников-портретистов.</w:t>
            </w:r>
          </w:p>
          <w:p w:rsidR="00F62DBE" w:rsidRPr="00F62DBE" w:rsidRDefault="00F62DBE" w:rsidP="00F62DBE">
            <w:pPr>
              <w:ind w:left="108" w:right="42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Уметь узнавать </w:t>
            </w:r>
            <w:r w:rsidRPr="00F62DBE">
              <w:rPr>
                <w:rFonts w:ascii="Times New Roman" w:eastAsia="Times New Roman" w:hAnsi="Times New Roman" w:cs="Times New Roman"/>
                <w:sz w:val="24"/>
              </w:rPr>
              <w:t>некоторые произведения этих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 xml:space="preserve">художников и </w:t>
            </w:r>
            <w:r w:rsidRPr="00F62DBE">
              <w:rPr>
                <w:rFonts w:ascii="Times New Roman" w:eastAsia="Times New Roman" w:hAnsi="Times New Roman" w:cs="Times New Roman"/>
                <w:i/>
                <w:sz w:val="24"/>
              </w:rPr>
              <w:t xml:space="preserve">рассуждать </w:t>
            </w:r>
            <w:r w:rsidRPr="00F62DBE">
              <w:rPr>
                <w:rFonts w:ascii="Times New Roman" w:eastAsia="Times New Roman" w:hAnsi="Times New Roman" w:cs="Times New Roman"/>
                <w:sz w:val="24"/>
              </w:rPr>
              <w:t>об их содержании.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Осуществлять </w:t>
            </w:r>
            <w:r w:rsidRPr="00F62DBE">
              <w:rPr>
                <w:rFonts w:ascii="Times New Roman" w:eastAsia="Times New Roman" w:hAnsi="Times New Roman" w:cs="Times New Roman"/>
                <w:sz w:val="24"/>
              </w:rPr>
              <w:t>виртуальные (интерактивные)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путешествия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художественные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музеи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выбору</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учителя).</w:t>
            </w:r>
          </w:p>
          <w:p w:rsidR="00F62DBE" w:rsidRPr="00F62DBE" w:rsidRDefault="00F62DBE" w:rsidP="00F62DBE">
            <w:pPr>
              <w:ind w:left="108" w:right="586"/>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Обсуждать </w:t>
            </w:r>
            <w:r w:rsidRPr="00F62DBE">
              <w:rPr>
                <w:rFonts w:ascii="Times New Roman" w:eastAsia="Times New Roman" w:hAnsi="Times New Roman" w:cs="Times New Roman"/>
                <w:sz w:val="24"/>
              </w:rPr>
              <w:t>впечатления от виртуальных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 xml:space="preserve">путешествий, </w:t>
            </w:r>
            <w:r w:rsidRPr="00F62DBE">
              <w:rPr>
                <w:rFonts w:ascii="Times New Roman" w:eastAsia="Times New Roman" w:hAnsi="Times New Roman" w:cs="Times New Roman"/>
                <w:i/>
                <w:sz w:val="24"/>
              </w:rPr>
              <w:t xml:space="preserve">осуществлять </w:t>
            </w:r>
            <w:r w:rsidRPr="00F62DBE">
              <w:rPr>
                <w:rFonts w:ascii="Times New Roman" w:eastAsia="Times New Roman" w:hAnsi="Times New Roman" w:cs="Times New Roman"/>
                <w:sz w:val="24"/>
              </w:rPr>
              <w:t>исследовательские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квесты.</w:t>
            </w:r>
          </w:p>
          <w:p w:rsidR="00F62DBE" w:rsidRPr="00F62DBE" w:rsidRDefault="00F62DBE" w:rsidP="00F62DBE">
            <w:pPr>
              <w:ind w:left="108" w:right="25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Узнавать </w:t>
            </w:r>
            <w:r w:rsidRPr="00F62DBE">
              <w:rPr>
                <w:rFonts w:ascii="Times New Roman" w:eastAsia="Times New Roman" w:hAnsi="Times New Roman" w:cs="Times New Roman"/>
                <w:sz w:val="24"/>
              </w:rPr>
              <w:t>названия ведущих отечественных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художественных музеев, а также где они находятся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чему посвящены их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коллекции.</w:t>
            </w:r>
          </w:p>
          <w:p w:rsidR="00F62DBE" w:rsidRPr="00F62DBE" w:rsidRDefault="00F62DBE" w:rsidP="00F62DBE">
            <w:pPr>
              <w:ind w:left="108" w:right="493"/>
              <w:rPr>
                <w:rFonts w:ascii="Times New Roman" w:eastAsia="Times New Roman" w:hAnsi="Times New Roman" w:cs="Times New Roman"/>
                <w:sz w:val="24"/>
              </w:rPr>
            </w:pPr>
            <w:r w:rsidRPr="00F62DBE">
              <w:rPr>
                <w:rFonts w:ascii="Times New Roman" w:eastAsia="Times New Roman" w:hAnsi="Times New Roman" w:cs="Times New Roman"/>
                <w:i/>
                <w:sz w:val="24"/>
              </w:rPr>
              <w:t>Рассуждать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значении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художественных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музеев</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 жизни людей, выражать своё отношение 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музеям</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275"/>
        </w:trPr>
        <w:tc>
          <w:tcPr>
            <w:tcW w:w="1908" w:type="dxa"/>
          </w:tcPr>
          <w:p w:rsidR="00F62DBE" w:rsidRPr="00F62DBE" w:rsidRDefault="00F62DBE" w:rsidP="00F62DBE">
            <w:pPr>
              <w:spacing w:line="256" w:lineRule="exact"/>
              <w:ind w:left="551"/>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Pr>
          <w:p w:rsidR="00F62DBE" w:rsidRPr="00F62DBE" w:rsidRDefault="00F62DBE" w:rsidP="00F62DBE">
            <w:pPr>
              <w:spacing w:line="25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Построение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редакторе</w:t>
            </w:r>
          </w:p>
        </w:tc>
        <w:tc>
          <w:tcPr>
            <w:tcW w:w="5669" w:type="dxa"/>
          </w:tcPr>
          <w:p w:rsidR="00F62DBE" w:rsidRPr="00F62DBE" w:rsidRDefault="00F62DBE" w:rsidP="00F62DBE">
            <w:pPr>
              <w:spacing w:line="25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работы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графическом</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9109"/>
        </w:trPr>
        <w:tc>
          <w:tcPr>
            <w:tcW w:w="1908" w:type="dxa"/>
          </w:tcPr>
          <w:p w:rsidR="00F62DBE" w:rsidRPr="00F62DBE" w:rsidRDefault="00F62DBE" w:rsidP="00F62DBE">
            <w:pPr>
              <w:ind w:left="446" w:right="417" w:firstLine="79"/>
              <w:rPr>
                <w:rFonts w:ascii="Times New Roman" w:eastAsia="Times New Roman" w:hAnsi="Times New Roman" w:cs="Times New Roman"/>
                <w:sz w:val="24"/>
              </w:rPr>
            </w:pPr>
            <w:r w:rsidRPr="00F62DBE">
              <w:rPr>
                <w:rFonts w:ascii="Times New Roman" w:eastAsia="Times New Roman" w:hAnsi="Times New Roman" w:cs="Times New Roman"/>
                <w:sz w:val="24"/>
              </w:rPr>
              <w:lastRenderedPageBreak/>
              <w:t>«Азбука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цифровой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графики»</w:t>
            </w:r>
          </w:p>
        </w:tc>
        <w:tc>
          <w:tcPr>
            <w:tcW w:w="4438" w:type="dxa"/>
          </w:tcPr>
          <w:p w:rsidR="00F62DBE" w:rsidRPr="00F62DBE" w:rsidRDefault="00F62DBE" w:rsidP="00F62DBE">
            <w:pPr>
              <w:ind w:left="108" w:right="531"/>
              <w:rPr>
                <w:rFonts w:ascii="Times New Roman" w:eastAsia="Times New Roman" w:hAnsi="Times New Roman" w:cs="Times New Roman"/>
                <w:sz w:val="24"/>
              </w:rPr>
            </w:pPr>
            <w:r w:rsidRPr="00F62DBE">
              <w:rPr>
                <w:rFonts w:ascii="Times New Roman" w:eastAsia="Times New Roman" w:hAnsi="Times New Roman" w:cs="Times New Roman"/>
                <w:sz w:val="24"/>
              </w:rPr>
              <w:t>различных по эмоциональному</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восприятию ритмов расположения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плоскости: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покой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(статика),</w:t>
            </w:r>
          </w:p>
          <w:p w:rsidR="00F62DBE" w:rsidRPr="00F62DBE" w:rsidRDefault="00F62DBE" w:rsidP="00F62DBE">
            <w:pPr>
              <w:ind w:left="108" w:right="247"/>
              <w:rPr>
                <w:rFonts w:ascii="Times New Roman" w:eastAsia="Times New Roman" w:hAnsi="Times New Roman" w:cs="Times New Roman"/>
                <w:sz w:val="24"/>
              </w:rPr>
            </w:pPr>
            <w:r w:rsidRPr="00F62DBE">
              <w:rPr>
                <w:rFonts w:ascii="Times New Roman" w:eastAsia="Times New Roman" w:hAnsi="Times New Roman" w:cs="Times New Roman"/>
                <w:sz w:val="24"/>
              </w:rPr>
              <w:t>разные направления и ритмы движения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(собрались, разбежались, догоняют,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улетают и т. д.). Вместо пятен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(геометрических фигур) могут быть</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простые силуэты машинок, птичек,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облаков и др.</w:t>
            </w:r>
          </w:p>
          <w:p w:rsidR="00F62DBE" w:rsidRPr="00F62DBE" w:rsidRDefault="00F62DBE" w:rsidP="00F62DBE">
            <w:pPr>
              <w:ind w:left="108" w:right="180"/>
              <w:rPr>
                <w:rFonts w:ascii="Times New Roman" w:eastAsia="Times New Roman" w:hAnsi="Times New Roman" w:cs="Times New Roman"/>
                <w:sz w:val="24"/>
              </w:rPr>
            </w:pPr>
            <w:r w:rsidRPr="00F62DBE">
              <w:rPr>
                <w:rFonts w:ascii="Times New Roman" w:eastAsia="Times New Roman" w:hAnsi="Times New Roman" w:cs="Times New Roman"/>
                <w:sz w:val="24"/>
              </w:rPr>
              <w:t>В графическом редакторе создание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рисунка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элемента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(паттерна),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его копирование, многократное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повторение,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том числе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поворота-</w:t>
            </w:r>
          </w:p>
          <w:p w:rsidR="00F62DBE" w:rsidRPr="00F62DBE" w:rsidRDefault="00F62DBE" w:rsidP="00F62DBE">
            <w:pPr>
              <w:ind w:left="108" w:right="310"/>
              <w:rPr>
                <w:rFonts w:ascii="Times New Roman" w:eastAsia="Times New Roman" w:hAnsi="Times New Roman" w:cs="Times New Roman"/>
                <w:sz w:val="24"/>
              </w:rPr>
            </w:pPr>
            <w:r w:rsidRPr="00F62DBE">
              <w:rPr>
                <w:rFonts w:ascii="Times New Roman" w:eastAsia="Times New Roman" w:hAnsi="Times New Roman" w:cs="Times New Roman"/>
                <w:sz w:val="24"/>
              </w:rPr>
              <w:t>ми вокруг оси рисунка, и создание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орнамента, в основе которого раппорт.</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Вариативное создание орнаментов 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одного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того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же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элемента.</w:t>
            </w:r>
          </w:p>
          <w:p w:rsidR="00F62DBE" w:rsidRPr="00F62DBE" w:rsidRDefault="00F62DBE" w:rsidP="00F62DBE">
            <w:pPr>
              <w:ind w:left="108" w:right="444"/>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 и изучение мимики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лица в программе Paint (или в другом</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графическом</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редакторе).</w:t>
            </w:r>
          </w:p>
          <w:p w:rsidR="00F62DBE" w:rsidRPr="00F62DBE" w:rsidRDefault="00F62DBE" w:rsidP="00F62DBE">
            <w:pPr>
              <w:spacing w:before="1"/>
              <w:ind w:left="108" w:right="327"/>
              <w:rPr>
                <w:rFonts w:ascii="Times New Roman" w:eastAsia="Times New Roman" w:hAnsi="Times New Roman" w:cs="Times New Roman"/>
                <w:sz w:val="24"/>
              </w:rPr>
            </w:pPr>
            <w:r w:rsidRPr="00F62DBE">
              <w:rPr>
                <w:rFonts w:ascii="Times New Roman" w:eastAsia="Times New Roman" w:hAnsi="Times New Roman" w:cs="Times New Roman"/>
                <w:sz w:val="24"/>
              </w:rPr>
              <w:t>Совмещение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помощью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графического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редактора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векторного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изображения,</w:t>
            </w:r>
          </w:p>
          <w:p w:rsidR="00F62DBE" w:rsidRPr="00F62DBE" w:rsidRDefault="00F62DBE" w:rsidP="00F62DBE">
            <w:pPr>
              <w:ind w:left="108" w:right="170"/>
              <w:rPr>
                <w:rFonts w:ascii="Times New Roman" w:eastAsia="Times New Roman" w:hAnsi="Times New Roman" w:cs="Times New Roman"/>
                <w:sz w:val="24"/>
              </w:rPr>
            </w:pPr>
            <w:r w:rsidRPr="00F62DBE">
              <w:rPr>
                <w:rFonts w:ascii="Times New Roman" w:eastAsia="Times New Roman" w:hAnsi="Times New Roman" w:cs="Times New Roman"/>
                <w:sz w:val="24"/>
              </w:rPr>
              <w:t>фотографии и шрифта для создания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плаката или поздравительной открытки.</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Редактирование фотографий в про-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грамме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Picture</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Manager: изменение</w:t>
            </w:r>
          </w:p>
          <w:p w:rsidR="00F62DBE" w:rsidRPr="00F62DBE" w:rsidRDefault="00F62DBE" w:rsidP="00F62DBE">
            <w:pPr>
              <w:ind w:left="108" w:right="504"/>
              <w:rPr>
                <w:rFonts w:ascii="Times New Roman" w:eastAsia="Times New Roman" w:hAnsi="Times New Roman" w:cs="Times New Roman"/>
                <w:sz w:val="24"/>
              </w:rPr>
            </w:pPr>
            <w:r w:rsidRPr="00F62DBE">
              <w:rPr>
                <w:rFonts w:ascii="Times New Roman" w:eastAsia="Times New Roman" w:hAnsi="Times New Roman" w:cs="Times New Roman"/>
                <w:sz w:val="24"/>
              </w:rPr>
              <w:t>яркости, контраста, насыщенности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цвета; обрезка, поворот, отражение.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Виртуальные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путешествия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главные</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художественные музеи и музеи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местные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 выбору</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учителя)</w:t>
            </w: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редакторе.</w:t>
            </w:r>
          </w:p>
          <w:p w:rsidR="00F62DBE" w:rsidRPr="00F62DBE" w:rsidRDefault="00F62DBE" w:rsidP="00F62DBE">
            <w:pPr>
              <w:ind w:left="108" w:right="318"/>
              <w:rPr>
                <w:rFonts w:ascii="Times New Roman" w:eastAsia="Times New Roman" w:hAnsi="Times New Roman" w:cs="Times New Roman"/>
                <w:sz w:val="24"/>
              </w:rPr>
            </w:pPr>
            <w:r w:rsidRPr="00F62DBE">
              <w:rPr>
                <w:rFonts w:ascii="Times New Roman" w:eastAsia="Times New Roman" w:hAnsi="Times New Roman" w:cs="Times New Roman"/>
                <w:i/>
                <w:sz w:val="24"/>
              </w:rPr>
              <w:t>Исследовать</w:t>
            </w:r>
            <w:r w:rsidRPr="00F62DBE">
              <w:rPr>
                <w:rFonts w:ascii="Times New Roman" w:eastAsia="Times New Roman" w:hAnsi="Times New Roman" w:cs="Times New Roman"/>
                <w:i/>
                <w:spacing w:val="-6"/>
                <w:sz w:val="24"/>
              </w:rPr>
              <w:t xml:space="preserve"> </w:t>
            </w:r>
            <w:r w:rsidRPr="00F62DBE">
              <w:rPr>
                <w:rFonts w:ascii="Times New Roman" w:eastAsia="Times New Roman" w:hAnsi="Times New Roman" w:cs="Times New Roman"/>
                <w:sz w:val="24"/>
              </w:rPr>
              <w:t>изменения</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содержания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произведения</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в зависимости от изменения положения и ритма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пятен</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плоскости изображения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(экрана).</w:t>
            </w:r>
          </w:p>
          <w:p w:rsidR="00F62DBE" w:rsidRPr="00F62DBE" w:rsidRDefault="00F62DBE" w:rsidP="00F62DBE">
            <w:pPr>
              <w:ind w:left="108" w:right="415"/>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Построить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 xml:space="preserve">передать </w:t>
            </w:r>
            <w:r w:rsidRPr="00F62DBE">
              <w:rPr>
                <w:rFonts w:ascii="Times New Roman" w:eastAsia="Times New Roman" w:hAnsi="Times New Roman" w:cs="Times New Roman"/>
                <w:sz w:val="24"/>
              </w:rPr>
              <w:t>ритм движения машинок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улице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машинки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едут</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быстро,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догоняют</w:t>
            </w:r>
          </w:p>
          <w:p w:rsidR="00F62DBE" w:rsidRPr="00F62DBE" w:rsidRDefault="00F62DBE" w:rsidP="00F62DBE">
            <w:pPr>
              <w:ind w:left="108" w:right="211"/>
              <w:rPr>
                <w:rFonts w:ascii="Times New Roman" w:eastAsia="Times New Roman" w:hAnsi="Times New Roman" w:cs="Times New Roman"/>
                <w:sz w:val="24"/>
              </w:rPr>
            </w:pPr>
            <w:r w:rsidRPr="00F62DBE">
              <w:rPr>
                <w:rFonts w:ascii="Times New Roman" w:eastAsia="Times New Roman" w:hAnsi="Times New Roman" w:cs="Times New Roman"/>
                <w:sz w:val="24"/>
              </w:rPr>
              <w:t>друг друга; или, наоборот, машинки едут спокойно,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не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спешат (то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же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задание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может быть дано на</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сюжет</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«Полёт птиц»).</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Учиться</w:t>
            </w:r>
            <w:r w:rsidRPr="00F62DBE">
              <w:rPr>
                <w:rFonts w:ascii="Times New Roman" w:eastAsia="Times New Roman" w:hAnsi="Times New Roman" w:cs="Times New Roman"/>
                <w:i/>
                <w:spacing w:val="-1"/>
                <w:sz w:val="24"/>
              </w:rPr>
              <w:t xml:space="preserve"> </w:t>
            </w:r>
            <w:r w:rsidRPr="00F62DBE">
              <w:rPr>
                <w:rFonts w:ascii="Times New Roman" w:eastAsia="Times New Roman" w:hAnsi="Times New Roman" w:cs="Times New Roman"/>
                <w:i/>
                <w:sz w:val="24"/>
              </w:rPr>
              <w:t>понимать</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правила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композиции.</w:t>
            </w:r>
          </w:p>
          <w:p w:rsidR="00F62DBE" w:rsidRPr="00F62DBE" w:rsidRDefault="00F62DBE" w:rsidP="00F62DBE">
            <w:pPr>
              <w:spacing w:before="1"/>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Придумать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простого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узора</w:t>
            </w:r>
          </w:p>
          <w:p w:rsidR="00F62DBE" w:rsidRPr="00F62DBE" w:rsidRDefault="00F62DBE" w:rsidP="00F62DBE">
            <w:pPr>
              <w:ind w:left="108" w:right="336"/>
              <w:rPr>
                <w:rFonts w:ascii="Times New Roman" w:eastAsia="Times New Roman" w:hAnsi="Times New Roman" w:cs="Times New Roman"/>
                <w:sz w:val="24"/>
              </w:rPr>
            </w:pPr>
            <w:r w:rsidRPr="00F62DBE">
              <w:rPr>
                <w:rFonts w:ascii="Times New Roman" w:eastAsia="Times New Roman" w:hAnsi="Times New Roman" w:cs="Times New Roman"/>
                <w:sz w:val="24"/>
              </w:rPr>
              <w:t>с помощью инструментов графического редактора</w:t>
            </w:r>
            <w:r w:rsidRPr="00F62DBE">
              <w:rPr>
                <w:rFonts w:ascii="Times New Roman" w:eastAsia="Times New Roman" w:hAnsi="Times New Roman" w:cs="Times New Roman"/>
                <w:spacing w:val="-58"/>
                <w:sz w:val="24"/>
              </w:rPr>
              <w:t xml:space="preserve"> </w:t>
            </w:r>
            <w:r w:rsidRPr="00F62DBE">
              <w:rPr>
                <w:rFonts w:ascii="Times New Roman" w:eastAsia="Times New Roman" w:hAnsi="Times New Roman" w:cs="Times New Roman"/>
                <w:sz w:val="24"/>
              </w:rPr>
              <w:t>(создать паттерн).</w:t>
            </w:r>
          </w:p>
          <w:p w:rsidR="00F62DBE" w:rsidRPr="00F62DBE" w:rsidRDefault="00F62DBE" w:rsidP="00F62DBE">
            <w:pPr>
              <w:ind w:left="108" w:right="48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приёмы раппорта: повороты,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повторения,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симметричные</w:t>
            </w:r>
            <w:r w:rsidRPr="00F62DBE">
              <w:rPr>
                <w:rFonts w:ascii="Times New Roman" w:eastAsia="Times New Roman" w:hAnsi="Times New Roman" w:cs="Times New Roman"/>
                <w:spacing w:val="-8"/>
                <w:sz w:val="24"/>
              </w:rPr>
              <w:t xml:space="preserve"> </w:t>
            </w:r>
            <w:r w:rsidRPr="00F62DBE">
              <w:rPr>
                <w:rFonts w:ascii="Times New Roman" w:eastAsia="Times New Roman" w:hAnsi="Times New Roman" w:cs="Times New Roman"/>
                <w:sz w:val="24"/>
              </w:rPr>
              <w:t>переворачивания</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при</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создании орнамента.</w:t>
            </w:r>
          </w:p>
          <w:p w:rsidR="00F62DBE" w:rsidRPr="00F62DBE" w:rsidRDefault="00F62DBE" w:rsidP="00F62DBE">
            <w:pPr>
              <w:ind w:left="108" w:right="60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Наблюдать </w:t>
            </w:r>
            <w:r w:rsidRPr="00F62DBE">
              <w:rPr>
                <w:rFonts w:ascii="Times New Roman" w:eastAsia="Times New Roman" w:hAnsi="Times New Roman" w:cs="Times New Roman"/>
                <w:sz w:val="24"/>
              </w:rPr>
              <w:t xml:space="preserve">и </w:t>
            </w:r>
            <w:r w:rsidRPr="00F62DBE">
              <w:rPr>
                <w:rFonts w:ascii="Times New Roman" w:eastAsia="Times New Roman" w:hAnsi="Times New Roman" w:cs="Times New Roman"/>
                <w:i/>
                <w:sz w:val="24"/>
              </w:rPr>
              <w:t>анализировать</w:t>
            </w:r>
            <w:r w:rsidRPr="00F62DBE">
              <w:rPr>
                <w:rFonts w:ascii="Times New Roman" w:eastAsia="Times New Roman" w:hAnsi="Times New Roman" w:cs="Times New Roman"/>
                <w:sz w:val="24"/>
              </w:rPr>
              <w:t>, как изменяется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зависимости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от</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различных</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повторений и поворотов первичного элемента.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 xml:space="preserve">Осваивать </w:t>
            </w:r>
            <w:r w:rsidRPr="00F62DBE">
              <w:rPr>
                <w:rFonts w:ascii="Times New Roman" w:eastAsia="Times New Roman" w:hAnsi="Times New Roman" w:cs="Times New Roman"/>
                <w:sz w:val="24"/>
              </w:rPr>
              <w:t>с помощью графического редактора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строение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лица</w:t>
            </w:r>
          </w:p>
          <w:p w:rsidR="00F62DBE" w:rsidRPr="00F62DBE" w:rsidRDefault="00F62DBE" w:rsidP="00F62DBE">
            <w:pPr>
              <w:spacing w:before="1"/>
              <w:ind w:left="108" w:right="651"/>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помощью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редактора</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схематические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изменения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мимики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лица.</w:t>
            </w:r>
          </w:p>
          <w:p w:rsidR="00F62DBE" w:rsidRPr="00F62DBE" w:rsidRDefault="00F62DBE" w:rsidP="00F62DBE">
            <w:pPr>
              <w:ind w:left="108" w:right="494"/>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Создать </w:t>
            </w:r>
            <w:r w:rsidRPr="00F62DBE">
              <w:rPr>
                <w:rFonts w:ascii="Times New Roman" w:eastAsia="Times New Roman" w:hAnsi="Times New Roman" w:cs="Times New Roman"/>
                <w:sz w:val="24"/>
              </w:rPr>
              <w:t>таблицу-схему изменений мимики 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экране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компьютера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сохранить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её</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(распечатать).</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i/>
                <w:sz w:val="24"/>
              </w:rPr>
              <w:t xml:space="preserve">Познакомиться </w:t>
            </w:r>
            <w:r w:rsidRPr="00F62DBE">
              <w:rPr>
                <w:rFonts w:ascii="Times New Roman" w:eastAsia="Times New Roman" w:hAnsi="Times New Roman" w:cs="Times New Roman"/>
                <w:sz w:val="24"/>
              </w:rPr>
              <w:t>с приёмами использования</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 шрифтов в инструментах программы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компьютерного</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редактора.</w:t>
            </w:r>
          </w:p>
          <w:p w:rsidR="00F62DBE" w:rsidRPr="00F62DBE" w:rsidRDefault="00F62DBE" w:rsidP="00F62DBE">
            <w:pPr>
              <w:ind w:left="108" w:right="430"/>
              <w:rPr>
                <w:rFonts w:ascii="Times New Roman" w:eastAsia="Times New Roman" w:hAnsi="Times New Roman" w:cs="Times New Roman"/>
                <w:sz w:val="24"/>
              </w:rPr>
            </w:pPr>
            <w:r w:rsidRPr="00F62DBE">
              <w:rPr>
                <w:rFonts w:ascii="Times New Roman" w:eastAsia="Times New Roman" w:hAnsi="Times New Roman" w:cs="Times New Roman"/>
                <w:i/>
                <w:sz w:val="24"/>
              </w:rPr>
              <w:t xml:space="preserve">Создать </w:t>
            </w:r>
            <w:r w:rsidRPr="00F62DBE">
              <w:rPr>
                <w:rFonts w:ascii="Times New Roman" w:eastAsia="Times New Roman" w:hAnsi="Times New Roman" w:cs="Times New Roman"/>
                <w:sz w:val="24"/>
              </w:rPr>
              <w:t>поздравительную открытку-пожелание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путём совмещения векторного рисунка или фото-</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графии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текстом.</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приёмы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редактирования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цифровых</w:t>
            </w:r>
          </w:p>
          <w:p w:rsidR="00F62DBE" w:rsidRPr="00F62DBE" w:rsidRDefault="00F62DBE" w:rsidP="00F62DBE">
            <w:pPr>
              <w:spacing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фотографий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помощью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компьютерной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программы</w:t>
            </w:r>
          </w:p>
        </w:tc>
        <w:tc>
          <w:tcPr>
            <w:tcW w:w="3437" w:type="dxa"/>
          </w:tcPr>
          <w:p w:rsidR="00F62DBE" w:rsidRPr="00F62DBE" w:rsidRDefault="00F62DBE" w:rsidP="00F62DBE">
            <w:pPr>
              <w:rPr>
                <w:rFonts w:ascii="Times New Roman" w:eastAsia="Times New Roman" w:hAnsi="Times New Roman" w:cs="Times New Roman"/>
                <w:sz w:val="24"/>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484"/>
        </w:trPr>
        <w:tc>
          <w:tcPr>
            <w:tcW w:w="1908" w:type="dxa"/>
          </w:tcPr>
          <w:p w:rsidR="00F62DBE" w:rsidRPr="00F62DBE" w:rsidRDefault="00F62DBE" w:rsidP="00F62DBE">
            <w:pPr>
              <w:rPr>
                <w:rFonts w:ascii="Times New Roman" w:eastAsia="Times New Roman" w:hAnsi="Times New Roman" w:cs="Times New Roman"/>
              </w:rPr>
            </w:pPr>
          </w:p>
        </w:tc>
        <w:tc>
          <w:tcPr>
            <w:tcW w:w="4438" w:type="dxa"/>
          </w:tcPr>
          <w:p w:rsidR="00F62DBE" w:rsidRPr="00F62DBE" w:rsidRDefault="00F62DBE" w:rsidP="00F62DBE">
            <w:pPr>
              <w:rPr>
                <w:rFonts w:ascii="Times New Roman" w:eastAsia="Times New Roman" w:hAnsi="Times New Roman" w:cs="Times New Roman"/>
              </w:rPr>
            </w:pP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rPr>
              <w:t>Picture</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rPr>
              <w:t>Manager</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(или другой).</w:t>
            </w:r>
          </w:p>
          <w:p w:rsidR="00F62DBE" w:rsidRPr="00F62DBE" w:rsidRDefault="00F62DBE" w:rsidP="00F62DBE">
            <w:pPr>
              <w:ind w:left="108" w:right="724"/>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приёмы: изменение яркости, кон-</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траста,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насыщенности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цвета;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обрезка,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поворот,</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отражение.</w:t>
            </w:r>
          </w:p>
          <w:p w:rsidR="00F62DBE" w:rsidRPr="00F62DBE" w:rsidRDefault="00F62DBE" w:rsidP="00F62DBE">
            <w:pPr>
              <w:ind w:left="108" w:right="216"/>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Осуществлять </w:t>
            </w:r>
            <w:r w:rsidRPr="00F62DBE">
              <w:rPr>
                <w:rFonts w:ascii="Times New Roman" w:eastAsia="Times New Roman" w:hAnsi="Times New Roman" w:cs="Times New Roman"/>
                <w:sz w:val="24"/>
                <w:lang w:val="ru-RU"/>
              </w:rPr>
              <w:t>виртуальные путешествия 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отечественные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художественные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музеи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возможно,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знаменитые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зарубежные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художественные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музеи</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основе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установок</w:t>
            </w:r>
          </w:p>
        </w:tc>
        <w:tc>
          <w:tcPr>
            <w:tcW w:w="3437" w:type="dxa"/>
          </w:tcPr>
          <w:p w:rsidR="00F62DBE" w:rsidRPr="00F62DBE" w:rsidRDefault="00F62DBE" w:rsidP="00F62DBE">
            <w:pPr>
              <w:rPr>
                <w:rFonts w:ascii="Times New Roman" w:eastAsia="Times New Roman" w:hAnsi="Times New Roman" w:cs="Times New Roman"/>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rPr>
        <w:sectPr w:rsidR="00F62DBE" w:rsidRPr="00F62DBE">
          <w:pgSz w:w="16840" w:h="11910" w:orient="landscape"/>
          <w:pgMar w:top="840" w:right="240" w:bottom="1120" w:left="920" w:header="0" w:footer="920" w:gutter="0"/>
          <w:cols w:space="720"/>
        </w:sectPr>
      </w:pPr>
    </w:p>
    <w:p w:rsidR="00F62DBE" w:rsidRPr="00F62DBE" w:rsidRDefault="00F62DBE" w:rsidP="00F62DBE">
      <w:pPr>
        <w:widowControl w:val="0"/>
        <w:numPr>
          <w:ilvl w:val="0"/>
          <w:numId w:val="7"/>
        </w:numPr>
        <w:tabs>
          <w:tab w:val="left" w:pos="393"/>
        </w:tabs>
        <w:autoSpaceDE w:val="0"/>
        <w:autoSpaceDN w:val="0"/>
        <w:spacing w:before="78" w:after="0" w:line="240" w:lineRule="auto"/>
        <w:ind w:hanging="181"/>
        <w:rPr>
          <w:rFonts w:ascii="Times New Roman" w:eastAsia="Times New Roman" w:hAnsi="Times New Roman" w:cs="Times New Roman"/>
          <w:b/>
          <w:sz w:val="24"/>
        </w:rPr>
      </w:pPr>
      <w:r w:rsidRPr="00F62DBE">
        <w:rPr>
          <w:rFonts w:ascii="Times New Roman" w:eastAsia="Times New Roman" w:hAnsi="Times New Roman" w:cs="Times New Roman"/>
          <w:b/>
          <w:sz w:val="24"/>
        </w:rPr>
        <w:lastRenderedPageBreak/>
        <w:t>КЛАСС</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(17</w:t>
      </w:r>
      <w:r w:rsidRPr="00F62DBE">
        <w:rPr>
          <w:rFonts w:ascii="Times New Roman" w:eastAsia="Times New Roman" w:hAnsi="Times New Roman" w:cs="Times New Roman"/>
          <w:b/>
          <w:spacing w:val="-1"/>
          <w:sz w:val="24"/>
        </w:rPr>
        <w:t xml:space="preserve"> </w:t>
      </w:r>
      <w:r w:rsidRPr="00F62DBE">
        <w:rPr>
          <w:rFonts w:ascii="Times New Roman" w:eastAsia="Times New Roman" w:hAnsi="Times New Roman" w:cs="Times New Roman"/>
          <w:b/>
          <w:i/>
          <w:sz w:val="24"/>
        </w:rPr>
        <w:t>ч</w:t>
      </w:r>
      <w:r w:rsidRPr="00F62DBE">
        <w:rPr>
          <w:rFonts w:ascii="Times New Roman" w:eastAsia="Times New Roman" w:hAnsi="Times New Roman" w:cs="Times New Roman"/>
          <w:b/>
          <w:sz w:val="24"/>
        </w:rPr>
        <w:t>)</w:t>
      </w:r>
    </w:p>
    <w:p w:rsidR="00F62DBE" w:rsidRPr="00F62DBE" w:rsidRDefault="00F62DBE" w:rsidP="00F62DBE">
      <w:pPr>
        <w:widowControl w:val="0"/>
        <w:autoSpaceDE w:val="0"/>
        <w:autoSpaceDN w:val="0"/>
        <w:spacing w:before="1" w:after="0" w:line="240" w:lineRule="auto"/>
        <w:rPr>
          <w:rFonts w:ascii="Times New Roman" w:eastAsia="Times New Roman" w:hAnsi="Times New Roman" w:cs="Times New Roman"/>
          <w:b/>
          <w:sz w:val="2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tcPr>
          <w:p w:rsidR="00F62DBE" w:rsidRPr="00F62DBE" w:rsidRDefault="00F62DBE" w:rsidP="00F62DBE">
            <w:pPr>
              <w:spacing w:line="256" w:lineRule="exact"/>
              <w:ind w:left="149" w:right="143"/>
              <w:jc w:val="center"/>
              <w:rPr>
                <w:rFonts w:ascii="Times New Roman" w:eastAsia="Times New Roman" w:hAnsi="Times New Roman" w:cs="Times New Roman"/>
                <w:b/>
                <w:sz w:val="24"/>
              </w:rPr>
            </w:pPr>
            <w:r w:rsidRPr="00F62DBE">
              <w:rPr>
                <w:rFonts w:ascii="Times New Roman" w:eastAsia="Times New Roman" w:hAnsi="Times New Roman" w:cs="Times New Roman"/>
                <w:b/>
                <w:sz w:val="24"/>
              </w:rPr>
              <w:t>Модуль</w:t>
            </w:r>
          </w:p>
        </w:tc>
        <w:tc>
          <w:tcPr>
            <w:tcW w:w="4438" w:type="dxa"/>
          </w:tcPr>
          <w:p w:rsidR="00F62DBE" w:rsidRPr="00F62DBE" w:rsidRDefault="00F62DBE" w:rsidP="00F62DBE">
            <w:pPr>
              <w:spacing w:line="256" w:lineRule="exact"/>
              <w:ind w:left="808"/>
              <w:rPr>
                <w:rFonts w:ascii="Times New Roman" w:eastAsia="Times New Roman" w:hAnsi="Times New Roman" w:cs="Times New Roman"/>
                <w:b/>
                <w:sz w:val="24"/>
              </w:rPr>
            </w:pPr>
            <w:r w:rsidRPr="00F62DBE">
              <w:rPr>
                <w:rFonts w:ascii="Times New Roman" w:eastAsia="Times New Roman" w:hAnsi="Times New Roman" w:cs="Times New Roman"/>
                <w:b/>
                <w:sz w:val="24"/>
              </w:rPr>
              <w:t>Программное</w:t>
            </w:r>
            <w:r w:rsidRPr="00F62DBE">
              <w:rPr>
                <w:rFonts w:ascii="Times New Roman" w:eastAsia="Times New Roman" w:hAnsi="Times New Roman" w:cs="Times New Roman"/>
                <w:b/>
                <w:spacing w:val="-3"/>
                <w:sz w:val="24"/>
              </w:rPr>
              <w:t xml:space="preserve"> </w:t>
            </w:r>
            <w:r w:rsidRPr="00F62DBE">
              <w:rPr>
                <w:rFonts w:ascii="Times New Roman" w:eastAsia="Times New Roman" w:hAnsi="Times New Roman" w:cs="Times New Roman"/>
                <w:b/>
                <w:sz w:val="24"/>
              </w:rPr>
              <w:t>содержание</w:t>
            </w:r>
          </w:p>
        </w:tc>
        <w:tc>
          <w:tcPr>
            <w:tcW w:w="5669" w:type="dxa"/>
          </w:tcPr>
          <w:p w:rsidR="00F62DBE" w:rsidRPr="00F62DBE" w:rsidRDefault="00F62DBE" w:rsidP="00F62DBE">
            <w:pPr>
              <w:spacing w:line="256" w:lineRule="exact"/>
              <w:ind w:left="417"/>
              <w:rPr>
                <w:rFonts w:ascii="Times New Roman" w:eastAsia="Times New Roman" w:hAnsi="Times New Roman" w:cs="Times New Roman"/>
                <w:b/>
                <w:sz w:val="24"/>
              </w:rPr>
            </w:pPr>
            <w:r w:rsidRPr="00F62DBE">
              <w:rPr>
                <w:rFonts w:ascii="Times New Roman" w:eastAsia="Times New Roman" w:hAnsi="Times New Roman" w:cs="Times New Roman"/>
                <w:b/>
                <w:sz w:val="24"/>
              </w:rPr>
              <w:t>Основные</w:t>
            </w:r>
            <w:r w:rsidRPr="00F62DBE">
              <w:rPr>
                <w:rFonts w:ascii="Times New Roman" w:eastAsia="Times New Roman" w:hAnsi="Times New Roman" w:cs="Times New Roman"/>
                <w:b/>
                <w:spacing w:val="-5"/>
                <w:sz w:val="24"/>
              </w:rPr>
              <w:t xml:space="preserve"> </w:t>
            </w:r>
            <w:r w:rsidRPr="00F62DBE">
              <w:rPr>
                <w:rFonts w:ascii="Times New Roman" w:eastAsia="Times New Roman" w:hAnsi="Times New Roman" w:cs="Times New Roman"/>
                <w:b/>
                <w:sz w:val="24"/>
              </w:rPr>
              <w:t>виды</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деятельности</w:t>
            </w:r>
            <w:r w:rsidRPr="00F62DBE">
              <w:rPr>
                <w:rFonts w:ascii="Times New Roman" w:eastAsia="Times New Roman" w:hAnsi="Times New Roman" w:cs="Times New Roman"/>
                <w:b/>
                <w:spacing w:val="-2"/>
                <w:sz w:val="24"/>
              </w:rPr>
              <w:t xml:space="preserve"> </w:t>
            </w:r>
            <w:r w:rsidRPr="00F62DBE">
              <w:rPr>
                <w:rFonts w:ascii="Times New Roman" w:eastAsia="Times New Roman" w:hAnsi="Times New Roman" w:cs="Times New Roman"/>
                <w:b/>
                <w:sz w:val="24"/>
              </w:rPr>
              <w:t>обучающихся</w:t>
            </w:r>
          </w:p>
        </w:tc>
        <w:tc>
          <w:tcPr>
            <w:tcW w:w="3437" w:type="dxa"/>
          </w:tcPr>
          <w:p w:rsidR="00F62DBE" w:rsidRPr="00F62DBE" w:rsidRDefault="00F62DBE" w:rsidP="00F62DBE">
            <w:pPr>
              <w:spacing w:before="10" w:line="245" w:lineRule="exact"/>
              <w:ind w:left="466"/>
              <w:rPr>
                <w:rFonts w:ascii="Times New Roman" w:eastAsia="Times New Roman" w:hAnsi="Times New Roman" w:cs="Times New Roman"/>
                <w:b/>
              </w:rPr>
            </w:pPr>
            <w:r w:rsidRPr="00F62DBE">
              <w:rPr>
                <w:rFonts w:ascii="Times New Roman" w:eastAsia="Times New Roman" w:hAnsi="Times New Roman" w:cs="Times New Roman"/>
                <w:b/>
              </w:rPr>
              <w:t>Используемые</w:t>
            </w:r>
            <w:r w:rsidRPr="00F62DBE">
              <w:rPr>
                <w:rFonts w:ascii="Times New Roman" w:eastAsia="Times New Roman" w:hAnsi="Times New Roman" w:cs="Times New Roman"/>
                <w:b/>
                <w:spacing w:val="-4"/>
              </w:rPr>
              <w:t xml:space="preserve"> </w:t>
            </w:r>
            <w:r w:rsidRPr="00F62DBE">
              <w:rPr>
                <w:rFonts w:ascii="Times New Roman" w:eastAsia="Times New Roman" w:hAnsi="Times New Roman" w:cs="Times New Roman"/>
                <w:b/>
              </w:rPr>
              <w:t>ЦОР/ЭОР</w:t>
            </w: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Освоение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правил</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линейной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воздушной</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правила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линейной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воздушной</w:t>
            </w:r>
          </w:p>
        </w:tc>
        <w:tc>
          <w:tcPr>
            <w:tcW w:w="3437" w:type="dxa"/>
            <w:vMerge w:val="restart"/>
          </w:tcPr>
          <w:p w:rsidR="00F62DBE" w:rsidRPr="00F62DBE" w:rsidRDefault="00F62DBE" w:rsidP="00F62DBE">
            <w:pPr>
              <w:ind w:left="111" w:right="1454"/>
              <w:rPr>
                <w:rFonts w:ascii="Times New Roman" w:eastAsia="Times New Roman" w:hAnsi="Times New Roman" w:cs="Times New Roman"/>
                <w:lang w:val="ru-RU"/>
              </w:rPr>
            </w:pP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foxford</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uchi</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nativeclass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52"/>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ismart</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org</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yaklass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imumk</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school</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nd</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mob</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edu</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com</w:t>
            </w:r>
            <w:r w:rsidRPr="00F62DBE">
              <w:rPr>
                <w:rFonts w:ascii="Times New Roman" w:eastAsia="Times New Roman" w:hAnsi="Times New Roman" w:cs="Times New Roman"/>
                <w:spacing w:val="-52"/>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media</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prosv</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u</w:t>
            </w:r>
            <w:r w:rsidRPr="00F62DBE">
              <w:rPr>
                <w:rFonts w:ascii="Times New Roman" w:eastAsia="Times New Roman" w:hAnsi="Times New Roman" w:cs="Times New Roman"/>
                <w:spacing w:val="-52"/>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urok</w:t>
            </w:r>
            <w:r w:rsidRPr="00F62DBE">
              <w:rPr>
                <w:rFonts w:ascii="Times New Roman" w:eastAsia="Times New Roman" w:hAnsi="Times New Roman" w:cs="Times New Roman"/>
                <w:lang w:val="ru-RU"/>
              </w:rPr>
              <w:t>.1</w:t>
            </w:r>
            <w:r w:rsidRPr="00F62DBE">
              <w:rPr>
                <w:rFonts w:ascii="Times New Roman" w:eastAsia="Times New Roman" w:hAnsi="Times New Roman" w:cs="Times New Roman"/>
              </w:rPr>
              <w:t>c</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resh</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edu</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1"/>
                <w:lang w:val="ru-RU"/>
              </w:rPr>
              <w:t xml:space="preserve"> </w:t>
            </w:r>
            <w:r w:rsidRPr="00F62DBE">
              <w:rPr>
                <w:rFonts w:ascii="Times New Roman" w:eastAsia="Times New Roman" w:hAnsi="Times New Roman" w:cs="Times New Roman"/>
              </w:rPr>
              <w:t>https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school</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mos</w:t>
            </w:r>
            <w:r w:rsidRPr="00F62DBE">
              <w:rPr>
                <w:rFonts w:ascii="Times New Roman" w:eastAsia="Times New Roman" w:hAnsi="Times New Roman" w:cs="Times New Roman"/>
                <w:lang w:val="ru-RU"/>
              </w:rPr>
              <w:t>.</w:t>
            </w:r>
            <w:r w:rsidRPr="00F62DBE">
              <w:rPr>
                <w:rFonts w:ascii="Times New Roman" w:eastAsia="Times New Roman" w:hAnsi="Times New Roman" w:cs="Times New Roman"/>
              </w:rPr>
              <w:t>ru</w:t>
            </w:r>
            <w:r w:rsidRPr="00F62DBE">
              <w:rPr>
                <w:rFonts w:ascii="Times New Roman" w:eastAsia="Times New Roman" w:hAnsi="Times New Roman" w:cs="Times New Roman"/>
                <w:spacing w:val="-52"/>
                <w:lang w:val="ru-RU"/>
              </w:rPr>
              <w:t xml:space="preserve"> </w:t>
            </w:r>
            <w:hyperlink r:id="rId12">
              <w:r w:rsidRPr="00F62DBE">
                <w:rPr>
                  <w:rFonts w:ascii="Times New Roman" w:eastAsia="Times New Roman" w:hAnsi="Times New Roman" w:cs="Times New Roman"/>
                  <w:color w:val="0462C1"/>
                  <w:u w:val="single" w:color="0462C1"/>
                </w:rPr>
                <w:t>https</w:t>
              </w:r>
              <w:r w:rsidRPr="00F62DBE">
                <w:rPr>
                  <w:rFonts w:ascii="Times New Roman" w:eastAsia="Times New Roman" w:hAnsi="Times New Roman" w:cs="Times New Roman"/>
                  <w:color w:val="0462C1"/>
                  <w:u w:val="single" w:color="0462C1"/>
                  <w:lang w:val="ru-RU"/>
                </w:rPr>
                <w:t>://</w:t>
              </w:r>
              <w:r w:rsidRPr="00F62DBE">
                <w:rPr>
                  <w:rFonts w:ascii="Times New Roman" w:eastAsia="Times New Roman" w:hAnsi="Times New Roman" w:cs="Times New Roman"/>
                  <w:color w:val="0462C1"/>
                  <w:u w:val="single" w:color="0462C1"/>
                </w:rPr>
                <w:t>mosmetod</w:t>
              </w:r>
              <w:r w:rsidRPr="00F62DBE">
                <w:rPr>
                  <w:rFonts w:ascii="Times New Roman" w:eastAsia="Times New Roman" w:hAnsi="Times New Roman" w:cs="Times New Roman"/>
                  <w:color w:val="0462C1"/>
                  <w:u w:val="single" w:color="0462C1"/>
                  <w:lang w:val="ru-RU"/>
                </w:rPr>
                <w:t>.</w:t>
              </w:r>
              <w:r w:rsidRPr="00F62DBE">
                <w:rPr>
                  <w:rFonts w:ascii="Times New Roman" w:eastAsia="Times New Roman" w:hAnsi="Times New Roman" w:cs="Times New Roman"/>
                  <w:color w:val="0462C1"/>
                  <w:u w:val="single" w:color="0462C1"/>
                </w:rPr>
                <w:t>ru</w:t>
              </w:r>
              <w:r w:rsidRPr="00F62DBE">
                <w:rPr>
                  <w:rFonts w:ascii="Times New Roman" w:eastAsia="Times New Roman" w:hAnsi="Times New Roman" w:cs="Times New Roman"/>
                  <w:color w:val="0462C1"/>
                  <w:u w:val="single" w:color="0462C1"/>
                  <w:lang w:val="ru-RU"/>
                </w:rPr>
                <w:t>/</w:t>
              </w:r>
            </w:hyperlink>
          </w:p>
          <w:p w:rsidR="00F62DBE" w:rsidRPr="00F62DBE" w:rsidRDefault="00F62DBE" w:rsidP="00F62DBE">
            <w:pPr>
              <w:ind w:left="111" w:right="91"/>
              <w:rPr>
                <w:rFonts w:ascii="Times New Roman" w:eastAsia="Times New Roman" w:hAnsi="Times New Roman" w:cs="Times New Roman"/>
              </w:rPr>
            </w:pPr>
            <w:r w:rsidRPr="00F62DBE">
              <w:rPr>
                <w:rFonts w:ascii="Times New Roman" w:eastAsia="Times New Roman" w:hAnsi="Times New Roman" w:cs="Times New Roman"/>
                <w:spacing w:val="-1"/>
              </w:rPr>
              <w:t>https://mosmetod.ru/metodicheskoe-</w:t>
            </w:r>
            <w:r w:rsidRPr="00F62DBE">
              <w:rPr>
                <w:rFonts w:ascii="Times New Roman" w:eastAsia="Times New Roman" w:hAnsi="Times New Roman" w:cs="Times New Roman"/>
                <w:spacing w:val="-52"/>
              </w:rPr>
              <w:t xml:space="preserve"> </w:t>
            </w:r>
            <w:r w:rsidRPr="00F62DBE">
              <w:rPr>
                <w:rFonts w:ascii="Times New Roman" w:eastAsia="Times New Roman" w:hAnsi="Times New Roman" w:cs="Times New Roman"/>
              </w:rPr>
              <w:t>prostranstvo/nachalnaya-</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shkola/metodicheskie-</w:t>
            </w:r>
            <w:r w:rsidRPr="00F62DBE">
              <w:rPr>
                <w:rFonts w:ascii="Times New Roman" w:eastAsia="Times New Roman" w:hAnsi="Times New Roman" w:cs="Times New Roman"/>
                <w:spacing w:val="1"/>
              </w:rPr>
              <w:t xml:space="preserve"> </w:t>
            </w:r>
            <w:r w:rsidRPr="00F62DBE">
              <w:rPr>
                <w:rFonts w:ascii="Times New Roman" w:eastAsia="Times New Roman" w:hAnsi="Times New Roman" w:cs="Times New Roman"/>
              </w:rPr>
              <w:t>rekomendatsii/dist-ob-izo-1-4.html</w:t>
            </w:r>
          </w:p>
        </w:tc>
      </w:tr>
      <w:tr w:rsidR="00F62DBE" w:rsidRPr="00F62DBE" w:rsidTr="00EF0B46">
        <w:trPr>
          <w:trHeight w:val="266"/>
        </w:trPr>
        <w:tc>
          <w:tcPr>
            <w:tcW w:w="1908" w:type="dxa"/>
            <w:tcBorders>
              <w:top w:val="nil"/>
              <w:bottom w:val="nil"/>
            </w:tcBorders>
          </w:tcPr>
          <w:p w:rsidR="00F62DBE" w:rsidRPr="00F62DBE" w:rsidRDefault="00F62DBE" w:rsidP="00F62DBE">
            <w:pPr>
              <w:spacing w:line="246" w:lineRule="exact"/>
              <w:ind w:left="150"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«Графика»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перспективы: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уменьшение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размера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перспективы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применять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своей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практической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изображения</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мере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удаления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от</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творческой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деятельности.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первого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плана,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смягчение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Изучать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основные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пропорции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цветового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тонального</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контрастов.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фигуры</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человека.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Рисунок</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фигуры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основные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Осваивать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пропорциональные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отношения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пропорции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взаимоотношение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i/>
                <w:sz w:val="24"/>
                <w:lang w:val="ru-RU"/>
              </w:rPr>
            </w:pPr>
            <w:r w:rsidRPr="00F62DBE">
              <w:rPr>
                <w:rFonts w:ascii="Times New Roman" w:eastAsia="Times New Roman" w:hAnsi="Times New Roman" w:cs="Times New Roman"/>
                <w:sz w:val="24"/>
                <w:lang w:val="ru-RU"/>
              </w:rPr>
              <w:t>отдельных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частей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фигуры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i/>
                <w:sz w:val="24"/>
                <w:lang w:val="ru-RU"/>
              </w:rPr>
              <w:t>учиться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частей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фигуры,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передача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движения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применять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эти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знания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своих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рисунках.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фигуры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плоскости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листа: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бег,</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Приобретать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опыт</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изображения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фигуры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человека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ходьба,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сидящая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стоящая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фигура.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движении.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Графическое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героев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Получать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представления</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традиционных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одеждах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былин,</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древних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легенд,</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сказок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народов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красоте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разных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сказаний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народов.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культурах.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города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тематическая</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Учиться</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i/>
                <w:sz w:val="24"/>
                <w:lang w:val="ru-RU"/>
              </w:rPr>
              <w:t>передавать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рисунках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характерные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графическая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композиция;</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использование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особенности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архитектурных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построек</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карандаша,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мелков,</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фломастеров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народов</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 культурных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эпох.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(смешанная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техника)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Создать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творческую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композицию:</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изображение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старинного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города,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характерного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отечествен-</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ной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культуры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 культур</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других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народов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Красота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природы</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климатических</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живописное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пейзажей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spacing w:line="246"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«Живопись»</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зон,</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создание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пейзажных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климатических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зон</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(пейзаж</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гор,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пейзаж</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композиций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(горный,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степной,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степной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пустынной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зоны,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пейзаж,</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типичный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среднерусский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ландшафт).</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для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среднерусской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природы).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красоты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человека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Приобретать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i/>
                <w:sz w:val="24"/>
              </w:rPr>
              <w:t>опыт</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народных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традициях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русской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культуры.</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представлений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красоте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опыт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создания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национального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образа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образа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женщины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русском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народном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костюме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его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одежды 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мужского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традиционного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народного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образа.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культурах.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Исследовать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проявление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культурно-исторических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8"/>
        </w:trPr>
        <w:tc>
          <w:tcPr>
            <w:tcW w:w="1908"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Портретные</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изображения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человека</w:t>
            </w:r>
          </w:p>
        </w:tc>
        <w:tc>
          <w:tcPr>
            <w:tcW w:w="5669"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возрастных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особенностей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изображении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10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vMerge w:val="restart"/>
          </w:tcPr>
          <w:p w:rsidR="00F62DBE" w:rsidRPr="00F62DBE" w:rsidRDefault="00F62DBE" w:rsidP="00F62DBE">
            <w:pPr>
              <w:rPr>
                <w:rFonts w:ascii="Times New Roman" w:eastAsia="Times New Roman" w:hAnsi="Times New Roman" w:cs="Times New Roman"/>
                <w:sz w:val="24"/>
              </w:rPr>
            </w:pP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представлению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наблюдению</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человека.</w:t>
            </w:r>
          </w:p>
        </w:tc>
        <w:tc>
          <w:tcPr>
            <w:tcW w:w="3437" w:type="dxa"/>
            <w:vMerge w:val="restart"/>
          </w:tcPr>
          <w:p w:rsidR="00F62DBE" w:rsidRPr="00F62DBE" w:rsidRDefault="00F62DBE" w:rsidP="00F62DBE">
            <w:pPr>
              <w:rPr>
                <w:rFonts w:ascii="Times New Roman" w:eastAsia="Times New Roman" w:hAnsi="Times New Roman" w:cs="Times New Roman"/>
                <w:sz w:val="24"/>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разным</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содержанием: женский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4"/>
                <w:sz w:val="24"/>
              </w:rPr>
              <w:t xml:space="preserve"> </w:t>
            </w:r>
            <w:r w:rsidRPr="00F62DBE">
              <w:rPr>
                <w:rFonts w:ascii="Times New Roman" w:eastAsia="Times New Roman" w:hAnsi="Times New Roman" w:cs="Times New Roman"/>
                <w:sz w:val="24"/>
              </w:rPr>
              <w:t>несколько</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портретных</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изображений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мужской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портрет,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двойной</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портрет</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представлению</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опорой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натуру):</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матери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ребёнка,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портрет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пожилого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женский,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мужской,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двойной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портрет</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матери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человека,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детский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портрет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или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ребёнка,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портрет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пожилого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детский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автопортрет,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портрет</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персонажа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портрет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автопортрет,</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портрет</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персонажа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представлению</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выбранной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представлению</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выбранной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культурной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эпохи).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культурной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эпохи).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i/>
                <w:sz w:val="24"/>
                <w:lang w:val="ru-RU"/>
              </w:rPr>
            </w:pPr>
            <w:r w:rsidRPr="00F62DBE">
              <w:rPr>
                <w:rFonts w:ascii="Times New Roman" w:eastAsia="Times New Roman" w:hAnsi="Times New Roman" w:cs="Times New Roman"/>
                <w:i/>
                <w:sz w:val="24"/>
                <w:lang w:val="ru-RU"/>
              </w:rPr>
              <w:t>Собрать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необходимый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материал</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исследовать</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Тематические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многофигурные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особенности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визуального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образа,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характерного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для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композиции:</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коллективно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созданные</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выбранной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исторической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эпохи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национальной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панно-аппликации</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из</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индивидуальных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рисунков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вырезанных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персонажей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рисунки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характерных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особенностей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темы</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праздников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народов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памятников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материальной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культуры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выбранной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мира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 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качестве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иллюстраций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эпохи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народа.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сказкам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легендам</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i/>
                <w:sz w:val="24"/>
              </w:rPr>
            </w:pPr>
            <w:r w:rsidRPr="00F62DBE">
              <w:rPr>
                <w:rFonts w:ascii="Times New Roman" w:eastAsia="Times New Roman" w:hAnsi="Times New Roman" w:cs="Times New Roman"/>
                <w:i/>
                <w:sz w:val="24"/>
              </w:rPr>
              <w:t>Выполнить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самостоятельно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участвовать</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коллективной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работе</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созданию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тематической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композиции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темы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праздников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народов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(создание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обобщённого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образа</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разных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tcBorders>
          </w:tcPr>
          <w:p w:rsidR="00F62DBE" w:rsidRPr="00F62DBE" w:rsidRDefault="00F62DBE" w:rsidP="00F62DBE">
            <w:pPr>
              <w:rPr>
                <w:rFonts w:ascii="Times New Roman" w:eastAsia="Times New Roman" w:hAnsi="Times New Roman" w:cs="Times New Roman"/>
                <w:sz w:val="18"/>
              </w:rPr>
            </w:pP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национальных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культур)</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Знакомство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скульптурными</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Собрать</w:t>
            </w:r>
            <w:r w:rsidRPr="00F62DBE">
              <w:rPr>
                <w:rFonts w:ascii="Times New Roman" w:eastAsia="Times New Roman" w:hAnsi="Times New Roman" w:cs="Times New Roman"/>
                <w:i/>
                <w:spacing w:val="-2"/>
                <w:sz w:val="24"/>
              </w:rPr>
              <w:t xml:space="preserve"> </w:t>
            </w:r>
            <w:r w:rsidRPr="00F62DBE">
              <w:rPr>
                <w:rFonts w:ascii="Times New Roman" w:eastAsia="Times New Roman" w:hAnsi="Times New Roman" w:cs="Times New Roman"/>
                <w:sz w:val="24"/>
              </w:rPr>
              <w:t>необходимый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материал,</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i/>
                <w:sz w:val="24"/>
              </w:rPr>
              <w:t>исследовать</w:t>
            </w:r>
            <w:r w:rsidRPr="00F62DBE">
              <w:rPr>
                <w:rFonts w:ascii="Times New Roman" w:eastAsia="Times New Roman" w:hAnsi="Times New Roman" w:cs="Times New Roman"/>
                <w:sz w:val="24"/>
              </w:rPr>
              <w:t>,</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«Скульптура»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памятниками</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героям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мемориальными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совершить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виртуальное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путешествие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наиболее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комплексами.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значительным</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мемориальным</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комплексам</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нашей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Создание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эскиза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памятника</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народному</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страны,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также 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региональным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памятникам</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герою.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Работа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пластилином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учётом места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проживания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ребёнка).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глиной.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Выражение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значительности,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i/>
                <w:sz w:val="24"/>
              </w:rPr>
              <w:t>Сделать</w:t>
            </w:r>
            <w:r w:rsidRPr="00F62DBE">
              <w:rPr>
                <w:rFonts w:ascii="Times New Roman" w:eastAsia="Times New Roman" w:hAnsi="Times New Roman" w:cs="Times New Roman"/>
                <w:i/>
                <w:spacing w:val="-3"/>
                <w:sz w:val="24"/>
              </w:rPr>
              <w:t xml:space="preserve"> </w:t>
            </w:r>
            <w:r w:rsidRPr="00F62DBE">
              <w:rPr>
                <w:rFonts w:ascii="Times New Roman" w:eastAsia="Times New Roman" w:hAnsi="Times New Roman" w:cs="Times New Roman"/>
                <w:sz w:val="24"/>
              </w:rPr>
              <w:t>зарисовки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мемориальных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памятников.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трагизма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и победительной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силы</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Создать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пластилина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свой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эскиз</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памятника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выбранному</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герою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i/>
                <w:sz w:val="24"/>
                <w:lang w:val="ru-RU"/>
              </w:rPr>
              <w:t>участвовать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коллективной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разработке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проекта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макета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tcBorders>
          </w:tcPr>
          <w:p w:rsidR="00F62DBE" w:rsidRPr="00F62DBE" w:rsidRDefault="00F62DBE" w:rsidP="00F62DBE">
            <w:pPr>
              <w:rPr>
                <w:rFonts w:ascii="Times New Roman" w:eastAsia="Times New Roman" w:hAnsi="Times New Roman" w:cs="Times New Roman"/>
                <w:sz w:val="18"/>
              </w:rPr>
            </w:pP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мемориального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комплекса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Орнаменты</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народов.</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Исследовать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i/>
                <w:sz w:val="24"/>
                <w:lang w:val="ru-RU"/>
              </w:rPr>
              <w:t>сделать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зарисовки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особенностей,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«Декоративно-</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Подчинённость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орнамента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форме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характерных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орнаментов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народов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прикладное</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назначению</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предмета,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художественной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культурных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эпох.</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8"/>
        </w:trPr>
        <w:tc>
          <w:tcPr>
            <w:tcW w:w="1908" w:type="dxa"/>
            <w:tcBorders>
              <w:top w:val="nil"/>
            </w:tcBorders>
          </w:tcPr>
          <w:p w:rsidR="00F62DBE" w:rsidRPr="00F62DBE" w:rsidRDefault="00F62DBE" w:rsidP="00F62DBE">
            <w:pPr>
              <w:spacing w:line="249" w:lineRule="exact"/>
              <w:ind w:left="149"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искусство»</w:t>
            </w:r>
          </w:p>
        </w:tc>
        <w:tc>
          <w:tcPr>
            <w:tcW w:w="4438"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обработке</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которого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он</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применяется.</w:t>
            </w:r>
          </w:p>
        </w:tc>
        <w:tc>
          <w:tcPr>
            <w:tcW w:w="5669" w:type="dxa"/>
            <w:tcBorders>
              <w:top w:val="nil"/>
            </w:tcBorders>
          </w:tcPr>
          <w:p w:rsidR="00F62DBE" w:rsidRPr="00F62DBE" w:rsidRDefault="00F62DBE" w:rsidP="00F62DBE">
            <w:pPr>
              <w:spacing w:line="249"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Показать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рисунках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традиции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использования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7176"/>
        </w:trPr>
        <w:tc>
          <w:tcPr>
            <w:tcW w:w="1908" w:type="dxa"/>
          </w:tcPr>
          <w:p w:rsidR="00F62DBE" w:rsidRPr="00F62DBE" w:rsidRDefault="00F62DBE" w:rsidP="00F62DBE">
            <w:pPr>
              <w:rPr>
                <w:rFonts w:ascii="Times New Roman" w:eastAsia="Times New Roman" w:hAnsi="Times New Roman" w:cs="Times New Roman"/>
                <w:sz w:val="24"/>
                <w:lang w:val="ru-RU"/>
              </w:rPr>
            </w:pPr>
          </w:p>
        </w:tc>
        <w:tc>
          <w:tcPr>
            <w:tcW w:w="4438" w:type="dxa"/>
          </w:tcPr>
          <w:p w:rsidR="00F62DBE" w:rsidRPr="00F62DBE" w:rsidRDefault="00F62DBE" w:rsidP="00F62DBE">
            <w:pPr>
              <w:ind w:left="108" w:right="67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Особенности символов и изобрази-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тельных мотивов в орнаментах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разных народов. Орнаменты 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архитектуре, на тканях, одежде,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предметах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быта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 др.</w:t>
            </w:r>
          </w:p>
          <w:p w:rsidR="00F62DBE" w:rsidRPr="00F62DBE" w:rsidRDefault="00F62DBE" w:rsidP="00F62DBE">
            <w:pPr>
              <w:ind w:left="108" w:right="40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Мотивы и назначение русских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народных орнаментов. Деревянная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резьба и роспись, украшение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наличников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других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элементов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вышивка,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декор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головных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уборов</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 др.</w:t>
            </w:r>
          </w:p>
          <w:p w:rsidR="00F62DBE" w:rsidRPr="00F62DBE" w:rsidRDefault="00F62DBE" w:rsidP="00F62DBE">
            <w:pPr>
              <w:ind w:left="108" w:right="37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Орнаментальное</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украшение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каменной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архитектуры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памятниках</w:t>
            </w:r>
          </w:p>
          <w:p w:rsidR="00F62DBE" w:rsidRPr="00F62DBE" w:rsidRDefault="00F62DBE" w:rsidP="00F62DBE">
            <w:pPr>
              <w:ind w:left="108" w:right="59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русской культуры, каменная резьба,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роспись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стен, изразцы.</w:t>
            </w:r>
          </w:p>
          <w:p w:rsidR="00F62DBE" w:rsidRPr="00F62DBE" w:rsidRDefault="00F62DBE" w:rsidP="00F62DBE">
            <w:pPr>
              <w:ind w:left="108" w:right="37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Народный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костюм.</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Русский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народный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праздничный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костюм,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символы</w:t>
            </w:r>
          </w:p>
          <w:p w:rsidR="00F62DBE" w:rsidRPr="00F62DBE" w:rsidRDefault="00F62DBE" w:rsidP="00F62DBE">
            <w:pPr>
              <w:ind w:left="108" w:right="36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 обереги в его декоре. Головные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уборы. Особенности мужской одежды</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разных сословий, связь украшения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костюма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мужчины 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родом его</w:t>
            </w:r>
          </w:p>
          <w:p w:rsidR="00F62DBE" w:rsidRPr="00F62DBE" w:rsidRDefault="00F62DBE" w:rsidP="00F62DBE">
            <w:pPr>
              <w:spacing w:before="1"/>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занятий.</w:t>
            </w:r>
          </w:p>
          <w:p w:rsidR="00F62DBE" w:rsidRPr="00F62DBE" w:rsidRDefault="00F62DBE" w:rsidP="00F62DBE">
            <w:pPr>
              <w:ind w:left="108" w:right="122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Женский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мужской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костюмы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традициях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народов.</w:t>
            </w:r>
          </w:p>
          <w:p w:rsidR="00F62DBE" w:rsidRPr="00F62DBE" w:rsidRDefault="00F62DBE" w:rsidP="00F62DBE">
            <w:pPr>
              <w:spacing w:line="270" w:lineRule="atLeast"/>
              <w:ind w:left="108" w:right="64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Своеобразие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одежды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эпох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культур</w:t>
            </w:r>
          </w:p>
        </w:tc>
        <w:tc>
          <w:tcPr>
            <w:tcW w:w="5669" w:type="dxa"/>
          </w:tcPr>
          <w:p w:rsidR="00F62DBE" w:rsidRPr="00F62DBE" w:rsidRDefault="00F62DBE" w:rsidP="00F62DBE">
            <w:pPr>
              <w:ind w:left="108" w:right="21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орнаментов в архитектуре, одежде, оформлении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предметов быта выбранной народной культуры или</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исторической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эпохи.</w:t>
            </w:r>
          </w:p>
          <w:p w:rsidR="00F62DBE" w:rsidRPr="00F62DBE" w:rsidRDefault="00F62DBE" w:rsidP="00F62DBE">
            <w:pPr>
              <w:ind w:left="108" w:right="12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Исследовать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i/>
                <w:sz w:val="24"/>
                <w:lang w:val="ru-RU"/>
              </w:rPr>
              <w:t>показать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практической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творческой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работе орнаменты, характерные для традиций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отечественной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культуры.</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Исследовать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показать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своей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творческой</w:t>
            </w:r>
          </w:p>
          <w:p w:rsidR="00F62DBE" w:rsidRPr="00F62DBE" w:rsidRDefault="00F62DBE" w:rsidP="00F62DBE">
            <w:pPr>
              <w:ind w:left="108" w:right="44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работе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традиционные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мотивы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символы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русской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народной культуры (деревянная резьба и роспись</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 дереву, вышивка, декор головных уборов,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орнаменты,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характерные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предметов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быта).</w:t>
            </w:r>
          </w:p>
          <w:p w:rsidR="00F62DBE" w:rsidRPr="00F62DBE" w:rsidRDefault="00F62DBE" w:rsidP="00F62DBE">
            <w:pPr>
              <w:ind w:left="108" w:right="1060"/>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Создать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русской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красавицы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народном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костюме.</w:t>
            </w:r>
          </w:p>
          <w:p w:rsidR="00F62DBE" w:rsidRPr="00F62DBE" w:rsidRDefault="00F62DBE" w:rsidP="00F62DBE">
            <w:pPr>
              <w:ind w:left="108" w:right="76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Исследовать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показать </w:t>
            </w:r>
            <w:r w:rsidRPr="00F62DBE">
              <w:rPr>
                <w:rFonts w:ascii="Times New Roman" w:eastAsia="Times New Roman" w:hAnsi="Times New Roman" w:cs="Times New Roman"/>
                <w:sz w:val="24"/>
                <w:lang w:val="ru-RU"/>
              </w:rPr>
              <w:t>в изображениях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своеобразие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представлений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красоте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женских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образов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 разных народов.</w:t>
            </w:r>
          </w:p>
          <w:p w:rsidR="00F62DBE" w:rsidRPr="00F62DBE" w:rsidRDefault="00F62DBE" w:rsidP="00F62DBE">
            <w:pPr>
              <w:ind w:left="108" w:right="325"/>
              <w:jc w:val="both"/>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Изобразить </w:t>
            </w:r>
            <w:r w:rsidRPr="00F62DBE">
              <w:rPr>
                <w:rFonts w:ascii="Times New Roman" w:eastAsia="Times New Roman" w:hAnsi="Times New Roman" w:cs="Times New Roman"/>
                <w:sz w:val="24"/>
                <w:lang w:val="ru-RU"/>
              </w:rPr>
              <w:t>особенности мужской одежды разных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сословий, демонстрируя связь украшения костюма</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мужчины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родом его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занятий</w:t>
            </w:r>
          </w:p>
        </w:tc>
        <w:tc>
          <w:tcPr>
            <w:tcW w:w="3437" w:type="dxa"/>
            <w:vMerge w:val="restart"/>
          </w:tcPr>
          <w:p w:rsidR="00F62DBE" w:rsidRPr="00F62DBE" w:rsidRDefault="00F62DBE" w:rsidP="00F62DBE">
            <w:pPr>
              <w:rPr>
                <w:rFonts w:ascii="Times New Roman" w:eastAsia="Times New Roman" w:hAnsi="Times New Roman" w:cs="Times New Roman"/>
                <w:sz w:val="24"/>
                <w:lang w:val="ru-RU"/>
              </w:rPr>
            </w:pPr>
          </w:p>
        </w:tc>
      </w:tr>
      <w:tr w:rsidR="00F62DBE" w:rsidRPr="00F62DBE" w:rsidTr="00EF0B46">
        <w:trPr>
          <w:trHeight w:val="1932"/>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p w:rsidR="00F62DBE" w:rsidRPr="00F62DBE" w:rsidRDefault="00F62DBE" w:rsidP="00F62DBE">
            <w:pPr>
              <w:ind w:left="152" w:right="143"/>
              <w:jc w:val="center"/>
              <w:rPr>
                <w:rFonts w:ascii="Times New Roman" w:eastAsia="Times New Roman" w:hAnsi="Times New Roman" w:cs="Times New Roman"/>
                <w:sz w:val="24"/>
              </w:rPr>
            </w:pPr>
            <w:r w:rsidRPr="00F62DBE">
              <w:rPr>
                <w:rFonts w:ascii="Times New Roman" w:eastAsia="Times New Roman" w:hAnsi="Times New Roman" w:cs="Times New Roman"/>
                <w:sz w:val="24"/>
              </w:rPr>
              <w:t>«Архитектура»</w:t>
            </w:r>
          </w:p>
        </w:tc>
        <w:tc>
          <w:tcPr>
            <w:tcW w:w="4438" w:type="dxa"/>
          </w:tcPr>
          <w:p w:rsidR="00F62DBE" w:rsidRPr="00F62DBE" w:rsidRDefault="00F62DBE" w:rsidP="00F62DBE">
            <w:pPr>
              <w:ind w:left="108" w:right="33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Конструкция традиционных народных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жилищ, их связь с окружающей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природой: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дома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дерева,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глины,</w:t>
            </w:r>
          </w:p>
          <w:p w:rsidR="00F62DBE" w:rsidRPr="00F62DBE" w:rsidRDefault="00F62DBE" w:rsidP="00F62DBE">
            <w:pPr>
              <w:ind w:left="108" w:right="16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камня;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юрта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её</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устройство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(каркасный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традиционных</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жилищ.</w:t>
            </w:r>
          </w:p>
          <w:p w:rsidR="00F62DBE" w:rsidRPr="00F62DBE" w:rsidRDefault="00F62DBE" w:rsidP="00F62DBE">
            <w:pPr>
              <w:spacing w:line="257"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Деревянная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изба,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её</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конструкция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tc>
        <w:tc>
          <w:tcPr>
            <w:tcW w:w="5669" w:type="dxa"/>
          </w:tcPr>
          <w:p w:rsidR="00F62DBE" w:rsidRPr="00F62DBE" w:rsidRDefault="00F62DBE" w:rsidP="00F62DBE">
            <w:pPr>
              <w:ind w:left="108" w:right="38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Провести анализ </w:t>
            </w:r>
            <w:r w:rsidRPr="00F62DBE">
              <w:rPr>
                <w:rFonts w:ascii="Times New Roman" w:eastAsia="Times New Roman" w:hAnsi="Times New Roman" w:cs="Times New Roman"/>
                <w:sz w:val="24"/>
                <w:lang w:val="ru-RU"/>
              </w:rPr>
              <w:t>архитектурных особенностей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традиционных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жилых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построек</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у</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народов.</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lang w:val="ru-RU"/>
              </w:rPr>
              <w:t xml:space="preserve">Понимать </w:t>
            </w:r>
            <w:r w:rsidRPr="00F62DBE">
              <w:rPr>
                <w:rFonts w:ascii="Times New Roman" w:eastAsia="Times New Roman" w:hAnsi="Times New Roman" w:cs="Times New Roman"/>
                <w:sz w:val="24"/>
                <w:lang w:val="ru-RU"/>
              </w:rPr>
              <w:t>связь архитектуры жилого дома с при-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родным строительным материалом, характером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труда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 быта.</w:t>
            </w:r>
          </w:p>
          <w:p w:rsidR="00F62DBE" w:rsidRPr="00F62DBE" w:rsidRDefault="00F62DBE" w:rsidP="00F62DBE">
            <w:pPr>
              <w:spacing w:line="270" w:lineRule="atLeast"/>
              <w:ind w:left="108" w:right="18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Получать представление </w:t>
            </w:r>
            <w:r w:rsidRPr="00F62DBE">
              <w:rPr>
                <w:rFonts w:ascii="Times New Roman" w:eastAsia="Times New Roman" w:hAnsi="Times New Roman" w:cs="Times New Roman"/>
                <w:sz w:val="24"/>
                <w:lang w:val="ru-RU"/>
              </w:rPr>
              <w:t>об устройстве деревянной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также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юрты, иметь представление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9109"/>
        </w:trPr>
        <w:tc>
          <w:tcPr>
            <w:tcW w:w="1908" w:type="dxa"/>
          </w:tcPr>
          <w:p w:rsidR="00F62DBE" w:rsidRPr="00F62DBE" w:rsidRDefault="00F62DBE" w:rsidP="00F62DBE">
            <w:pPr>
              <w:rPr>
                <w:rFonts w:ascii="Times New Roman" w:eastAsia="Times New Roman" w:hAnsi="Times New Roman" w:cs="Times New Roman"/>
                <w:sz w:val="24"/>
                <w:lang w:val="ru-RU"/>
              </w:rPr>
            </w:pPr>
          </w:p>
        </w:tc>
        <w:tc>
          <w:tcPr>
            <w:tcW w:w="4438" w:type="dxa"/>
          </w:tcPr>
          <w:p w:rsidR="00F62DBE" w:rsidRPr="00F62DBE" w:rsidRDefault="00F62DBE" w:rsidP="00F62DBE">
            <w:pPr>
              <w:spacing w:line="27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декор.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Моделирование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w:t>
            </w:r>
          </w:p>
          <w:p w:rsidR="00F62DBE" w:rsidRPr="00F62DBE" w:rsidRDefault="00F62DBE" w:rsidP="00F62DBE">
            <w:pPr>
              <w:ind w:left="108" w:right="16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бумаги или изображение на плоскости в</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технике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аппликации её</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фасада</w:t>
            </w:r>
          </w:p>
          <w:p w:rsidR="00F62DBE" w:rsidRPr="00F62DBE" w:rsidRDefault="00F62DBE" w:rsidP="00F62DBE">
            <w:pPr>
              <w:ind w:left="108" w:right="513"/>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 традиционного декора. Понимание</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тесной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связи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красоты 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пользы,</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функционального</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декоративного</w:t>
            </w:r>
          </w:p>
          <w:p w:rsidR="00F62DBE" w:rsidRPr="00F62DBE" w:rsidRDefault="00F62DBE" w:rsidP="00F62DBE">
            <w:pPr>
              <w:ind w:left="108" w:right="46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 архитектуре традиционного жилого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деревянного</w:t>
            </w:r>
            <w:r w:rsidRPr="00F62DBE">
              <w:rPr>
                <w:rFonts w:ascii="Times New Roman" w:eastAsia="Times New Roman" w:hAnsi="Times New Roman" w:cs="Times New Roman"/>
                <w:spacing w:val="13"/>
                <w:sz w:val="24"/>
                <w:lang w:val="ru-RU"/>
              </w:rPr>
              <w:t xml:space="preserve"> </w:t>
            </w:r>
            <w:r w:rsidRPr="00F62DBE">
              <w:rPr>
                <w:rFonts w:ascii="Times New Roman" w:eastAsia="Times New Roman" w:hAnsi="Times New Roman" w:cs="Times New Roman"/>
                <w:sz w:val="24"/>
                <w:lang w:val="ru-RU"/>
              </w:rPr>
              <w:t>дома.</w:t>
            </w:r>
            <w:r w:rsidRPr="00F62DBE">
              <w:rPr>
                <w:rFonts w:ascii="Times New Roman" w:eastAsia="Times New Roman" w:hAnsi="Times New Roman" w:cs="Times New Roman"/>
                <w:spacing w:val="14"/>
                <w:sz w:val="24"/>
                <w:lang w:val="ru-RU"/>
              </w:rPr>
              <w:t xml:space="preserve"> </w:t>
            </w:r>
            <w:r w:rsidRPr="00F62DBE">
              <w:rPr>
                <w:rFonts w:ascii="Times New Roman" w:eastAsia="Times New Roman" w:hAnsi="Times New Roman" w:cs="Times New Roman"/>
                <w:sz w:val="24"/>
                <w:lang w:val="ru-RU"/>
              </w:rPr>
              <w:t>Разные</w:t>
            </w:r>
            <w:r w:rsidRPr="00F62DBE">
              <w:rPr>
                <w:rFonts w:ascii="Times New Roman" w:eastAsia="Times New Roman" w:hAnsi="Times New Roman" w:cs="Times New Roman"/>
                <w:spacing w:val="12"/>
                <w:sz w:val="24"/>
                <w:lang w:val="ru-RU"/>
              </w:rPr>
              <w:t xml:space="preserve"> </w:t>
            </w:r>
            <w:r w:rsidRPr="00F62DBE">
              <w:rPr>
                <w:rFonts w:ascii="Times New Roman" w:eastAsia="Times New Roman" w:hAnsi="Times New Roman" w:cs="Times New Roman"/>
                <w:sz w:val="24"/>
                <w:lang w:val="ru-RU"/>
              </w:rPr>
              <w:t>виды</w:t>
            </w:r>
            <w:r w:rsidRPr="00F62DBE">
              <w:rPr>
                <w:rFonts w:ascii="Times New Roman" w:eastAsia="Times New Roman" w:hAnsi="Times New Roman" w:cs="Times New Roman"/>
                <w:spacing w:val="14"/>
                <w:sz w:val="24"/>
                <w:lang w:val="ru-RU"/>
              </w:rPr>
              <w:t xml:space="preserve"> </w:t>
            </w:r>
            <w:r w:rsidRPr="00F62DBE">
              <w:rPr>
                <w:rFonts w:ascii="Times New Roman" w:eastAsia="Times New Roman" w:hAnsi="Times New Roman" w:cs="Times New Roman"/>
                <w:sz w:val="24"/>
                <w:lang w:val="ru-RU"/>
              </w:rPr>
              <w:t>изб</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надворных построек.</w:t>
            </w:r>
          </w:p>
          <w:p w:rsidR="00F62DBE" w:rsidRPr="00F62DBE" w:rsidRDefault="00F62DBE" w:rsidP="00F62DBE">
            <w:pPr>
              <w:ind w:left="108" w:right="586"/>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Конструкция и изображение здания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каменного собора: свод, нефы,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закомары,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глава,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купол.</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Роль</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собора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 организации жизни древнего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города,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собор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архитектурная</w:t>
            </w:r>
          </w:p>
          <w:p w:rsidR="00F62DBE" w:rsidRPr="00F62DBE" w:rsidRDefault="00F62DBE" w:rsidP="00F62DBE">
            <w:pPr>
              <w:spacing w:before="1"/>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доминанта.</w:t>
            </w:r>
          </w:p>
          <w:p w:rsidR="00F62DBE" w:rsidRPr="00F62DBE" w:rsidRDefault="00F62DBE" w:rsidP="00F62DBE">
            <w:pPr>
              <w:ind w:left="108" w:right="33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Традиции</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архитектурной</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конструкции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храмовых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построек разных народов.</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типичной</w:t>
            </w:r>
          </w:p>
          <w:p w:rsidR="00F62DBE" w:rsidRPr="00F62DBE" w:rsidRDefault="00F62DBE" w:rsidP="00F62DBE">
            <w:pPr>
              <w:ind w:left="108" w:right="21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конструкции зданий: древнегреческий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храм, готический или романский собор,</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мечеть,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пагода.</w:t>
            </w:r>
          </w:p>
          <w:p w:rsidR="00F62DBE" w:rsidRPr="00F62DBE" w:rsidRDefault="00F62DBE" w:rsidP="00F62DBE">
            <w:pPr>
              <w:spacing w:before="1"/>
              <w:ind w:left="108" w:right="126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Освоение образа и структуры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pacing w:val="-1"/>
                <w:sz w:val="24"/>
                <w:lang w:val="ru-RU"/>
              </w:rPr>
              <w:t>архитектурного</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пространства</w:t>
            </w:r>
          </w:p>
          <w:p w:rsidR="00F62DBE" w:rsidRPr="00F62DBE" w:rsidRDefault="00F62DBE" w:rsidP="00F62DBE">
            <w:pPr>
              <w:ind w:left="108" w:right="551"/>
              <w:jc w:val="both"/>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древнерусского города. Крепостные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стены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башни,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торг,</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посад,</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главный</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собор.</w:t>
            </w:r>
          </w:p>
          <w:p w:rsidR="00F62DBE" w:rsidRPr="00F62DBE" w:rsidRDefault="00F62DBE" w:rsidP="00F62DBE">
            <w:pPr>
              <w:ind w:left="108" w:right="750"/>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Красота и мудрость в организации</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города,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жизнь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городе.</w:t>
            </w:r>
          </w:p>
          <w:p w:rsidR="00F62DBE" w:rsidRPr="00F62DBE" w:rsidRDefault="00F62DBE" w:rsidP="00F62DBE">
            <w:pPr>
              <w:ind w:left="108" w:right="32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Понимание</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значения</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современных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людей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сохранения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культурного</w:t>
            </w:r>
          </w:p>
          <w:p w:rsidR="00F62DBE" w:rsidRPr="00F62DBE" w:rsidRDefault="00F62DBE" w:rsidP="00F62DBE">
            <w:pPr>
              <w:ind w:left="108"/>
              <w:rPr>
                <w:rFonts w:ascii="Times New Roman" w:eastAsia="Times New Roman" w:hAnsi="Times New Roman" w:cs="Times New Roman"/>
                <w:sz w:val="24"/>
              </w:rPr>
            </w:pPr>
            <w:r w:rsidRPr="00F62DBE">
              <w:rPr>
                <w:rFonts w:ascii="Times New Roman" w:eastAsia="Times New Roman" w:hAnsi="Times New Roman" w:cs="Times New Roman"/>
                <w:sz w:val="24"/>
              </w:rPr>
              <w:t>наследия</w:t>
            </w: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жилых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постройках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других народов.</w:t>
            </w:r>
          </w:p>
          <w:p w:rsidR="00F62DBE" w:rsidRPr="00F62DBE" w:rsidRDefault="00F62DBE" w:rsidP="00F62DBE">
            <w:pPr>
              <w:ind w:left="108" w:right="1157"/>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конструктивных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особенностях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переносного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жилища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 юрты.</w:t>
            </w:r>
          </w:p>
          <w:p w:rsidR="00F62DBE" w:rsidRPr="00F62DBE" w:rsidRDefault="00F62DBE" w:rsidP="00F62DBE">
            <w:pPr>
              <w:ind w:left="108" w:right="131"/>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Уметь объяснять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показывать </w:t>
            </w:r>
            <w:r w:rsidRPr="00F62DBE">
              <w:rPr>
                <w:rFonts w:ascii="Times New Roman" w:eastAsia="Times New Roman" w:hAnsi="Times New Roman" w:cs="Times New Roman"/>
                <w:sz w:val="24"/>
                <w:lang w:val="ru-RU"/>
              </w:rPr>
              <w:t>конструкцию избы,</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народную мудрость устройства деревянных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построек,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единство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красоты и пользы 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каждой</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детали.</w:t>
            </w:r>
          </w:p>
          <w:p w:rsidR="00F62DBE" w:rsidRPr="00F62DBE" w:rsidRDefault="00F62DBE" w:rsidP="00F62DBE">
            <w:pPr>
              <w:ind w:left="108" w:right="12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Изобразить </w:t>
            </w:r>
            <w:r w:rsidRPr="00F62DBE">
              <w:rPr>
                <w:rFonts w:ascii="Times New Roman" w:eastAsia="Times New Roman" w:hAnsi="Times New Roman" w:cs="Times New Roman"/>
                <w:sz w:val="24"/>
                <w:lang w:val="ru-RU"/>
              </w:rPr>
              <w:t xml:space="preserve">или </w:t>
            </w:r>
            <w:r w:rsidRPr="00F62DBE">
              <w:rPr>
                <w:rFonts w:ascii="Times New Roman" w:eastAsia="Times New Roman" w:hAnsi="Times New Roman" w:cs="Times New Roman"/>
                <w:i/>
                <w:sz w:val="24"/>
                <w:lang w:val="ru-RU"/>
              </w:rPr>
              <w:t xml:space="preserve">построить </w:t>
            </w:r>
            <w:r w:rsidRPr="00F62DBE">
              <w:rPr>
                <w:rFonts w:ascii="Times New Roman" w:eastAsia="Times New Roman" w:hAnsi="Times New Roman" w:cs="Times New Roman"/>
                <w:sz w:val="24"/>
                <w:lang w:val="ru-RU"/>
              </w:rPr>
              <w:t>из бумаги конструкцию</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других</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деревянных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построек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традиционной</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деревни.</w:t>
            </w:r>
          </w:p>
          <w:p w:rsidR="00F62DBE" w:rsidRPr="00F62DBE" w:rsidRDefault="00F62DBE" w:rsidP="00F62DBE">
            <w:pPr>
              <w:spacing w:before="1"/>
              <w:ind w:left="108" w:right="334"/>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Учиться объяснять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изображать </w:t>
            </w:r>
            <w:r w:rsidRPr="00F62DBE">
              <w:rPr>
                <w:rFonts w:ascii="Times New Roman" w:eastAsia="Times New Roman" w:hAnsi="Times New Roman" w:cs="Times New Roman"/>
                <w:sz w:val="24"/>
                <w:lang w:val="ru-RU"/>
              </w:rPr>
              <w:t>традиционную</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конструкцию здания каменного древнерусского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храма.</w:t>
            </w:r>
          </w:p>
          <w:p w:rsidR="00F62DBE" w:rsidRPr="00F62DBE" w:rsidRDefault="00F62DBE" w:rsidP="00F62DBE">
            <w:pPr>
              <w:ind w:left="108" w:right="919"/>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Приводить примеры </w:t>
            </w:r>
            <w:r w:rsidRPr="00F62DBE">
              <w:rPr>
                <w:rFonts w:ascii="Times New Roman" w:eastAsia="Times New Roman" w:hAnsi="Times New Roman" w:cs="Times New Roman"/>
                <w:sz w:val="24"/>
                <w:lang w:val="ru-RU"/>
              </w:rPr>
              <w:t>наиболее значительных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древнерусских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соборов.</w:t>
            </w:r>
          </w:p>
          <w:p w:rsidR="00F62DBE" w:rsidRPr="00F62DBE" w:rsidRDefault="00F62DBE" w:rsidP="00F62DBE">
            <w:pPr>
              <w:ind w:left="108" w:right="85"/>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Приобретать представление </w:t>
            </w:r>
            <w:r w:rsidRPr="00F62DBE">
              <w:rPr>
                <w:rFonts w:ascii="Times New Roman" w:eastAsia="Times New Roman" w:hAnsi="Times New Roman" w:cs="Times New Roman"/>
                <w:sz w:val="24"/>
                <w:lang w:val="ru-RU"/>
              </w:rPr>
              <w:t>о красоте 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конструктивных особенностях русского деревянного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зодчества.</w:t>
            </w:r>
          </w:p>
          <w:p w:rsidR="00F62DBE" w:rsidRPr="00F62DBE" w:rsidRDefault="00F62DBE" w:rsidP="00F62DBE">
            <w:pPr>
              <w:ind w:left="108" w:right="210"/>
              <w:rPr>
                <w:rFonts w:ascii="Times New Roman" w:eastAsia="Times New Roman" w:hAnsi="Times New Roman" w:cs="Times New Roman"/>
                <w:i/>
                <w:sz w:val="24"/>
                <w:lang w:val="ru-RU"/>
              </w:rPr>
            </w:pPr>
            <w:r w:rsidRPr="00F62DBE">
              <w:rPr>
                <w:rFonts w:ascii="Times New Roman" w:eastAsia="Times New Roman" w:hAnsi="Times New Roman" w:cs="Times New Roman"/>
                <w:i/>
                <w:sz w:val="24"/>
                <w:lang w:val="ru-RU"/>
              </w:rPr>
              <w:t>Называть</w:t>
            </w:r>
            <w:r w:rsidRPr="00F62DBE">
              <w:rPr>
                <w:rFonts w:ascii="Times New Roman" w:eastAsia="Times New Roman" w:hAnsi="Times New Roman" w:cs="Times New Roman"/>
                <w:i/>
                <w:spacing w:val="-5"/>
                <w:sz w:val="24"/>
                <w:lang w:val="ru-RU"/>
              </w:rPr>
              <w:t xml:space="preserve"> </w:t>
            </w:r>
            <w:r w:rsidRPr="00F62DBE">
              <w:rPr>
                <w:rFonts w:ascii="Times New Roman" w:eastAsia="Times New Roman" w:hAnsi="Times New Roman" w:cs="Times New Roman"/>
                <w:sz w:val="24"/>
                <w:lang w:val="ru-RU"/>
              </w:rPr>
              <w:t>конструктивные</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черты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древнегреческого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храма,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уметь его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изобразить.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Приобретать</w:t>
            </w:r>
          </w:p>
          <w:p w:rsidR="00F62DBE" w:rsidRPr="00F62DBE" w:rsidRDefault="00F62DBE" w:rsidP="00F62DBE">
            <w:pPr>
              <w:spacing w:before="1"/>
              <w:ind w:left="108" w:right="45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общее цельное образное представление о древне-</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греческой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культуре.</w:t>
            </w:r>
          </w:p>
          <w:p w:rsidR="00F62DBE" w:rsidRPr="00F62DBE" w:rsidRDefault="00F62DBE" w:rsidP="00F62DBE">
            <w:pPr>
              <w:ind w:left="108" w:right="47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Уметь изобразить </w:t>
            </w:r>
            <w:r w:rsidRPr="00F62DBE">
              <w:rPr>
                <w:rFonts w:ascii="Times New Roman" w:eastAsia="Times New Roman" w:hAnsi="Times New Roman" w:cs="Times New Roman"/>
                <w:sz w:val="24"/>
                <w:lang w:val="ru-RU"/>
              </w:rPr>
              <w:t>характерные черты храмовых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сооружений разных культур: готический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(романский)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собор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европейских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городах,</w:t>
            </w:r>
          </w:p>
          <w:p w:rsidR="00F62DBE" w:rsidRPr="00F62DBE" w:rsidRDefault="00F62DBE" w:rsidP="00F62DBE">
            <w:pPr>
              <w:ind w:left="108" w:right="17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буддийская пагода, мусульманская мечеть.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Получать</w:t>
            </w:r>
            <w:r w:rsidRPr="00F62DBE">
              <w:rPr>
                <w:rFonts w:ascii="Times New Roman" w:eastAsia="Times New Roman" w:hAnsi="Times New Roman" w:cs="Times New Roman"/>
                <w:i/>
                <w:spacing w:val="-5"/>
                <w:sz w:val="24"/>
                <w:lang w:val="ru-RU"/>
              </w:rPr>
              <w:t xml:space="preserve"> </w:t>
            </w:r>
            <w:r w:rsidRPr="00F62DBE">
              <w:rPr>
                <w:rFonts w:ascii="Times New Roman" w:eastAsia="Times New Roman" w:hAnsi="Times New Roman" w:cs="Times New Roman"/>
                <w:i/>
                <w:sz w:val="24"/>
                <w:lang w:val="ru-RU"/>
              </w:rPr>
              <w:t>образное</w:t>
            </w:r>
            <w:r w:rsidRPr="00F62DBE">
              <w:rPr>
                <w:rFonts w:ascii="Times New Roman" w:eastAsia="Times New Roman" w:hAnsi="Times New Roman" w:cs="Times New Roman"/>
                <w:i/>
                <w:spacing w:val="-5"/>
                <w:sz w:val="24"/>
                <w:lang w:val="ru-RU"/>
              </w:rPr>
              <w:t xml:space="preserve"> </w:t>
            </w:r>
            <w:r w:rsidRPr="00F62DBE">
              <w:rPr>
                <w:rFonts w:ascii="Times New Roman" w:eastAsia="Times New Roman" w:hAnsi="Times New Roman" w:cs="Times New Roman"/>
                <w:i/>
                <w:sz w:val="24"/>
                <w:lang w:val="ru-RU"/>
              </w:rPr>
              <w:t>представление</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древнерусском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городе,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архитектурном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устройстве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жизни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людей.</w:t>
            </w:r>
          </w:p>
          <w:p w:rsidR="00F62DBE" w:rsidRPr="00F62DBE" w:rsidRDefault="00F62DBE" w:rsidP="00F62DBE">
            <w:pPr>
              <w:spacing w:line="270" w:lineRule="atLeast"/>
              <w:ind w:left="108" w:right="96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Учиться понимать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объяснять </w:t>
            </w:r>
            <w:r w:rsidRPr="00F62DBE">
              <w:rPr>
                <w:rFonts w:ascii="Times New Roman" w:eastAsia="Times New Roman" w:hAnsi="Times New Roman" w:cs="Times New Roman"/>
                <w:sz w:val="24"/>
                <w:lang w:val="ru-RU"/>
              </w:rPr>
              <w:t>значимость</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сохранения архитектурных памятников 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исторического образа своей культуры для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современных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людей</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9109"/>
        </w:trPr>
        <w:tc>
          <w:tcPr>
            <w:tcW w:w="1908" w:type="dxa"/>
          </w:tcPr>
          <w:p w:rsidR="00F62DBE" w:rsidRPr="00F62DBE" w:rsidRDefault="00F62DBE" w:rsidP="00F62DBE">
            <w:pPr>
              <w:spacing w:line="275" w:lineRule="exact"/>
              <w:ind w:left="152" w:right="142"/>
              <w:jc w:val="center"/>
              <w:rPr>
                <w:rFonts w:ascii="Times New Roman" w:eastAsia="Times New Roman" w:hAnsi="Times New Roman" w:cs="Times New Roman"/>
                <w:sz w:val="24"/>
              </w:rPr>
            </w:pPr>
            <w:r w:rsidRPr="00F62DBE">
              <w:rPr>
                <w:rFonts w:ascii="Times New Roman" w:eastAsia="Times New Roman" w:hAnsi="Times New Roman" w:cs="Times New Roman"/>
                <w:sz w:val="24"/>
              </w:rPr>
              <w:lastRenderedPageBreak/>
              <w:t>Модуль</w:t>
            </w:r>
          </w:p>
          <w:p w:rsidR="00F62DBE" w:rsidRPr="00F62DBE" w:rsidRDefault="00F62DBE" w:rsidP="00F62DBE">
            <w:pPr>
              <w:ind w:left="239" w:right="230" w:hanging="1"/>
              <w:jc w:val="center"/>
              <w:rPr>
                <w:rFonts w:ascii="Times New Roman" w:eastAsia="Times New Roman" w:hAnsi="Times New Roman" w:cs="Times New Roman"/>
                <w:sz w:val="24"/>
              </w:rPr>
            </w:pPr>
            <w:r w:rsidRPr="00F62DBE">
              <w:rPr>
                <w:rFonts w:ascii="Times New Roman" w:eastAsia="Times New Roman" w:hAnsi="Times New Roman" w:cs="Times New Roman"/>
                <w:sz w:val="24"/>
              </w:rPr>
              <w:t>«Восприятие</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произведений</w:t>
            </w:r>
            <w:r w:rsidRPr="00F62DBE">
              <w:rPr>
                <w:rFonts w:ascii="Times New Roman" w:eastAsia="Times New Roman" w:hAnsi="Times New Roman" w:cs="Times New Roman"/>
                <w:spacing w:val="-57"/>
                <w:sz w:val="24"/>
              </w:rPr>
              <w:t xml:space="preserve"> </w:t>
            </w:r>
            <w:r w:rsidRPr="00F62DBE">
              <w:rPr>
                <w:rFonts w:ascii="Times New Roman" w:eastAsia="Times New Roman" w:hAnsi="Times New Roman" w:cs="Times New Roman"/>
                <w:sz w:val="24"/>
              </w:rPr>
              <w:t>искусства»</w:t>
            </w:r>
          </w:p>
        </w:tc>
        <w:tc>
          <w:tcPr>
            <w:tcW w:w="4438" w:type="dxa"/>
          </w:tcPr>
          <w:p w:rsidR="00F62DBE" w:rsidRPr="00F62DBE" w:rsidRDefault="00F62DBE" w:rsidP="00F62DBE">
            <w:pPr>
              <w:spacing w:line="27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Произведения</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М.</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Васнецова,</w:t>
            </w:r>
          </w:p>
          <w:p w:rsidR="00F62DBE" w:rsidRPr="00F62DBE" w:rsidRDefault="00F62DBE" w:rsidP="00F62DBE">
            <w:pPr>
              <w:ind w:left="108" w:right="65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Б.</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Кустодиева,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Васнецова,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Сурикова, К.</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Коровина,</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Венецианова,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Рябушкина,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Билибина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на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темы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истории</w:t>
            </w:r>
          </w:p>
          <w:p w:rsidR="00F62DBE" w:rsidRPr="00F62DBE" w:rsidRDefault="00F62DBE" w:rsidP="00F62DBE">
            <w:pPr>
              <w:ind w:left="108" w:right="71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 традиций русской отечественной</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культуры.</w:t>
            </w:r>
          </w:p>
          <w:p w:rsidR="00F62DBE" w:rsidRPr="00F62DBE" w:rsidRDefault="00F62DBE" w:rsidP="00F62DBE">
            <w:pPr>
              <w:ind w:left="108" w:right="30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Примеры произведений великих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европейских</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художников: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Леонардо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да</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Винчи, Рафаэля, Рембрандта, Пикассо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других по выбору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учителя).</w:t>
            </w:r>
          </w:p>
          <w:p w:rsidR="00F62DBE" w:rsidRPr="00F62DBE" w:rsidRDefault="00F62DBE" w:rsidP="00F62DBE">
            <w:pPr>
              <w:spacing w:before="1"/>
              <w:ind w:left="108" w:right="34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Памятники древнерусского каменного</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зодчества: Московский Кремль,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Новгородский детинец, Псковский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кром,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Казанский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кремль</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 другие</w:t>
            </w:r>
          </w:p>
          <w:p w:rsidR="00F62DBE" w:rsidRPr="00F62DBE" w:rsidRDefault="00F62DBE" w:rsidP="00F62DBE">
            <w:pPr>
              <w:ind w:left="108" w:right="12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 учётом местных архитектурных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комплексов,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числе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монастырских).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Памятники русского деревянного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зодчества.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Архитектурный</w:t>
            </w:r>
          </w:p>
          <w:p w:rsidR="00F62DBE" w:rsidRPr="00F62DBE" w:rsidRDefault="00F62DBE" w:rsidP="00F62DBE">
            <w:pPr>
              <w:spacing w:before="1"/>
              <w:ind w:left="108" w:right="836"/>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комплекс на острове Кижи.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Художественная культура разных</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эпох</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народов.</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Представления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об</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архитектурных,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декоративных</w:t>
            </w:r>
          </w:p>
          <w:p w:rsidR="00F62DBE" w:rsidRPr="00F62DBE" w:rsidRDefault="00F62DBE" w:rsidP="00F62DBE">
            <w:pPr>
              <w:ind w:left="108" w:right="65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изобразительных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произведениях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 культуре Древней Греции, других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культур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Древнего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мира.</w:t>
            </w:r>
          </w:p>
          <w:p w:rsidR="00F62DBE" w:rsidRPr="00F62DBE" w:rsidRDefault="00F62DBE" w:rsidP="00F62DBE">
            <w:pPr>
              <w:ind w:left="108" w:right="50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Архитектурные памятники Западной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Европы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Средних веков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 эпохи</w:t>
            </w:r>
          </w:p>
          <w:p w:rsidR="00F62DBE" w:rsidRPr="00F62DBE" w:rsidRDefault="00F62DBE" w:rsidP="00F62DBE">
            <w:pPr>
              <w:spacing w:line="270" w:lineRule="atLeast"/>
              <w:ind w:left="108" w:right="122"/>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Возрождения. Произведения предметно-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пространственной культуры,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составляющие истоки, основания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национальных культур в современном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мире.</w:t>
            </w:r>
          </w:p>
        </w:tc>
        <w:tc>
          <w:tcPr>
            <w:tcW w:w="5669" w:type="dxa"/>
          </w:tcPr>
          <w:p w:rsidR="00F62DBE" w:rsidRPr="00F62DBE" w:rsidRDefault="00F62DBE" w:rsidP="00F62DBE">
            <w:pPr>
              <w:ind w:left="108" w:right="47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Воспринимать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обсуждать </w:t>
            </w:r>
            <w:r w:rsidRPr="00F62DBE">
              <w:rPr>
                <w:rFonts w:ascii="Times New Roman" w:eastAsia="Times New Roman" w:hAnsi="Times New Roman" w:cs="Times New Roman"/>
                <w:sz w:val="24"/>
                <w:lang w:val="ru-RU"/>
              </w:rPr>
              <w:t>произведения 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темы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истории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традиций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русской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отечественной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культуры: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образ</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русского</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средневекового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города</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произведениях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Васнецова,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Билибина,</w:t>
            </w:r>
          </w:p>
          <w:p w:rsidR="00F62DBE" w:rsidRPr="00F62DBE" w:rsidRDefault="00F62DBE" w:rsidP="00F62DBE">
            <w:pPr>
              <w:ind w:left="108" w:right="509"/>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Рябушкина,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А. Коровина;</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образ</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русского народного праздника в произведениях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 М. Кустодиева; образ традиционной крестьян-</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ской жизни в произведениях Б. М. Кустодиева,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Г.</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Венецианова, 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Сурикова.</w:t>
            </w:r>
          </w:p>
          <w:p w:rsidR="00F62DBE" w:rsidRPr="00F62DBE" w:rsidRDefault="00F62DBE" w:rsidP="00F62DBE">
            <w:pPr>
              <w:ind w:left="108" w:right="574"/>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Получать образные представления </w:t>
            </w:r>
            <w:r w:rsidRPr="00F62DBE">
              <w:rPr>
                <w:rFonts w:ascii="Times New Roman" w:eastAsia="Times New Roman" w:hAnsi="Times New Roman" w:cs="Times New Roman"/>
                <w:sz w:val="24"/>
                <w:lang w:val="ru-RU"/>
              </w:rPr>
              <w:t>о каменном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древнерусском</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зодчестве,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смотреть</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Московский</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Кремль,</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Новгородский</w:t>
            </w:r>
            <w:r w:rsidRPr="00F62DBE">
              <w:rPr>
                <w:rFonts w:ascii="Times New Roman" w:eastAsia="Times New Roman" w:hAnsi="Times New Roman" w:cs="Times New Roman"/>
                <w:spacing w:val="-7"/>
                <w:sz w:val="24"/>
                <w:lang w:val="ru-RU"/>
              </w:rPr>
              <w:t xml:space="preserve"> </w:t>
            </w:r>
            <w:r w:rsidRPr="00F62DBE">
              <w:rPr>
                <w:rFonts w:ascii="Times New Roman" w:eastAsia="Times New Roman" w:hAnsi="Times New Roman" w:cs="Times New Roman"/>
                <w:sz w:val="24"/>
                <w:lang w:val="ru-RU"/>
              </w:rPr>
              <w:t>детинец,</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Псковский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кром,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Казанский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кремль и др.</w:t>
            </w:r>
          </w:p>
          <w:p w:rsidR="00F62DBE" w:rsidRPr="00F62DBE" w:rsidRDefault="00F62DBE" w:rsidP="00F62DBE">
            <w:pPr>
              <w:ind w:left="108" w:right="8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Узнавать, уметь называть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объяснять </w:t>
            </w:r>
            <w:r w:rsidRPr="00F62DBE">
              <w:rPr>
                <w:rFonts w:ascii="Times New Roman" w:eastAsia="Times New Roman" w:hAnsi="Times New Roman" w:cs="Times New Roman"/>
                <w:sz w:val="24"/>
                <w:lang w:val="ru-RU"/>
              </w:rPr>
              <w:t>содержание</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памятника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 Минину</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 Д.</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Пожарскому</w:t>
            </w:r>
          </w:p>
          <w:p w:rsidR="00F62DBE" w:rsidRPr="00F62DBE" w:rsidRDefault="00F62DBE" w:rsidP="00F62DBE">
            <w:pPr>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скульптора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Мартоса.</w:t>
            </w:r>
          </w:p>
          <w:p w:rsidR="00F62DBE" w:rsidRPr="00F62DBE" w:rsidRDefault="00F62DBE" w:rsidP="00F62DBE">
            <w:pPr>
              <w:ind w:left="108" w:right="202"/>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соборы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Московского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Кремля,</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Софийский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собор в Великом Новгороде, храм Покрова на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Нерли.</w:t>
            </w:r>
          </w:p>
          <w:p w:rsidR="00F62DBE" w:rsidRPr="00F62DBE" w:rsidRDefault="00F62DBE" w:rsidP="00F62DBE">
            <w:pPr>
              <w:ind w:left="108" w:right="614"/>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sz w:val="24"/>
                <w:lang w:val="ru-RU"/>
              </w:rPr>
              <w:t>древнегреческий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храм</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Парфенон,</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вид</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древнегреческого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Акрополя.</w:t>
            </w:r>
          </w:p>
          <w:p w:rsidR="00F62DBE" w:rsidRPr="00F62DBE" w:rsidRDefault="00F62DBE" w:rsidP="00F62DBE">
            <w:pPr>
              <w:spacing w:before="1"/>
              <w:ind w:left="108" w:right="82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Узнавать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различать </w:t>
            </w:r>
            <w:r w:rsidRPr="00F62DBE">
              <w:rPr>
                <w:rFonts w:ascii="Times New Roman" w:eastAsia="Times New Roman" w:hAnsi="Times New Roman" w:cs="Times New Roman"/>
                <w:sz w:val="24"/>
                <w:lang w:val="ru-RU"/>
              </w:rPr>
              <w:t>общий вид готических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(романских)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соборов.</w:t>
            </w:r>
          </w:p>
          <w:p w:rsidR="00F62DBE" w:rsidRPr="00F62DBE" w:rsidRDefault="00F62DBE" w:rsidP="00F62DBE">
            <w:pPr>
              <w:ind w:left="108" w:right="50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Получать знания </w:t>
            </w:r>
            <w:r w:rsidRPr="00F62DBE">
              <w:rPr>
                <w:rFonts w:ascii="Times New Roman" w:eastAsia="Times New Roman" w:hAnsi="Times New Roman" w:cs="Times New Roman"/>
                <w:sz w:val="24"/>
                <w:lang w:val="ru-RU"/>
              </w:rPr>
              <w:t>об архитектуре мусульманских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мечетей.</w:t>
            </w:r>
          </w:p>
          <w:p w:rsidR="00F62DBE" w:rsidRPr="00F62DBE" w:rsidRDefault="00F62DBE" w:rsidP="00F62DBE">
            <w:pPr>
              <w:ind w:left="108" w:right="1005"/>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Получать представления </w:t>
            </w:r>
            <w:r w:rsidRPr="00F62DBE">
              <w:rPr>
                <w:rFonts w:ascii="Times New Roman" w:eastAsia="Times New Roman" w:hAnsi="Times New Roman" w:cs="Times New Roman"/>
                <w:sz w:val="24"/>
                <w:lang w:val="ru-RU"/>
              </w:rPr>
              <w:t>об архитектурном</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своеобразии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буддийских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пагод.</w:t>
            </w:r>
          </w:p>
          <w:p w:rsidR="00F62DBE" w:rsidRPr="00F62DBE" w:rsidRDefault="00F62DBE" w:rsidP="00F62DBE">
            <w:pPr>
              <w:ind w:left="108" w:right="602"/>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Уметь рассуждать </w:t>
            </w:r>
            <w:r w:rsidRPr="00F62DBE">
              <w:rPr>
                <w:rFonts w:ascii="Times New Roman" w:eastAsia="Times New Roman" w:hAnsi="Times New Roman" w:cs="Times New Roman"/>
                <w:sz w:val="24"/>
                <w:lang w:val="ru-RU"/>
              </w:rPr>
              <w:t>о разнообразии, красоте 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значимости</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пространственной</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культуры</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народов.</w:t>
            </w:r>
          </w:p>
          <w:p w:rsidR="00F62DBE" w:rsidRPr="00F62DBE" w:rsidRDefault="00F62DBE" w:rsidP="00F62DBE">
            <w:pPr>
              <w:ind w:left="108" w:right="267"/>
              <w:rPr>
                <w:rFonts w:ascii="Times New Roman" w:eastAsia="Times New Roman" w:hAnsi="Times New Roman" w:cs="Times New Roman"/>
                <w:i/>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основные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памятники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наиболее</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значимых</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мемориальных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ансамблей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i/>
                <w:sz w:val="24"/>
                <w:lang w:val="ru-RU"/>
              </w:rPr>
              <w:t>уметь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i/>
                <w:sz w:val="24"/>
                <w:lang w:val="ru-RU"/>
              </w:rPr>
              <w:t>объяснять</w:t>
            </w:r>
          </w:p>
          <w:p w:rsidR="00F62DBE" w:rsidRPr="00F62DBE" w:rsidRDefault="00F62DBE" w:rsidP="00F62DBE">
            <w:pPr>
              <w:spacing w:line="257"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особое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значение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жизни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людей.</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4"/>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275"/>
        </w:trPr>
        <w:tc>
          <w:tcPr>
            <w:tcW w:w="1908" w:type="dxa"/>
            <w:vMerge w:val="restart"/>
          </w:tcPr>
          <w:p w:rsidR="00F62DBE" w:rsidRPr="00F62DBE" w:rsidRDefault="00F62DBE" w:rsidP="00F62DBE">
            <w:pPr>
              <w:rPr>
                <w:rFonts w:ascii="Times New Roman" w:eastAsia="Times New Roman" w:hAnsi="Times New Roman" w:cs="Times New Roman"/>
                <w:sz w:val="24"/>
                <w:lang w:val="ru-RU"/>
              </w:rPr>
            </w:pP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Памятники</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национальным</w:t>
            </w:r>
            <w:r w:rsidRPr="00F62DBE">
              <w:rPr>
                <w:rFonts w:ascii="Times New Roman" w:eastAsia="Times New Roman" w:hAnsi="Times New Roman" w:cs="Times New Roman"/>
                <w:spacing w:val="-6"/>
                <w:sz w:val="24"/>
              </w:rPr>
              <w:t xml:space="preserve"> </w:t>
            </w:r>
            <w:r w:rsidRPr="00F62DBE">
              <w:rPr>
                <w:rFonts w:ascii="Times New Roman" w:eastAsia="Times New Roman" w:hAnsi="Times New Roman" w:cs="Times New Roman"/>
                <w:sz w:val="24"/>
              </w:rPr>
              <w:t>героям.</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Узнавать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правилах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поведения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посещении</w:t>
            </w:r>
          </w:p>
        </w:tc>
        <w:tc>
          <w:tcPr>
            <w:tcW w:w="3437" w:type="dxa"/>
            <w:vMerge w:val="restart"/>
          </w:tcPr>
          <w:p w:rsidR="00F62DBE" w:rsidRPr="00F62DBE" w:rsidRDefault="00F62DBE" w:rsidP="00F62DBE">
            <w:pPr>
              <w:rPr>
                <w:rFonts w:ascii="Times New Roman" w:eastAsia="Times New Roman" w:hAnsi="Times New Roman" w:cs="Times New Roman"/>
                <w:sz w:val="24"/>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Памятник</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К.</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Минину</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Д.</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Пожарскому</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мемориальных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памятников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скульптора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Мартоса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Москве.</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Мемориальные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ансамбли:</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Могила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Неизвестного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Солдата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в</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Москве;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памятник-ансамбль</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героям</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Сталинградской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битвы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«Мамаев</w:t>
            </w:r>
          </w:p>
        </w:tc>
        <w:tc>
          <w:tcPr>
            <w:tcW w:w="5669"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vMerge/>
            <w:tcBorders>
              <w:top w:val="nil"/>
            </w:tcBorders>
          </w:tcPr>
          <w:p w:rsidR="00F62DBE" w:rsidRPr="00F62DBE" w:rsidRDefault="00F62DBE" w:rsidP="00F62DBE">
            <w:pPr>
              <w:rPr>
                <w:rFonts w:ascii="Times New Roman" w:eastAsia="Times New Roman" w:hAnsi="Times New Roman" w:cs="Times New Roman"/>
                <w:sz w:val="2"/>
                <w:szCs w:val="2"/>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курган»</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другие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выбору учителя)</w:t>
            </w:r>
          </w:p>
        </w:tc>
        <w:tc>
          <w:tcPr>
            <w:tcW w:w="5669"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75"/>
        </w:trPr>
        <w:tc>
          <w:tcPr>
            <w:tcW w:w="1908" w:type="dxa"/>
            <w:tcBorders>
              <w:bottom w:val="nil"/>
            </w:tcBorders>
          </w:tcPr>
          <w:p w:rsidR="00F62DBE" w:rsidRPr="00F62DBE" w:rsidRDefault="00F62DBE" w:rsidP="00F62DBE">
            <w:pPr>
              <w:spacing w:line="255" w:lineRule="exact"/>
              <w:ind w:left="551"/>
              <w:rPr>
                <w:rFonts w:ascii="Times New Roman" w:eastAsia="Times New Roman" w:hAnsi="Times New Roman" w:cs="Times New Roman"/>
                <w:sz w:val="24"/>
              </w:rPr>
            </w:pPr>
            <w:r w:rsidRPr="00F62DBE">
              <w:rPr>
                <w:rFonts w:ascii="Times New Roman" w:eastAsia="Times New Roman" w:hAnsi="Times New Roman" w:cs="Times New Roman"/>
                <w:sz w:val="24"/>
              </w:rPr>
              <w:t>Модуль</w:t>
            </w:r>
          </w:p>
        </w:tc>
        <w:tc>
          <w:tcPr>
            <w:tcW w:w="4438"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Изображение</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освоение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программе</w:t>
            </w:r>
          </w:p>
        </w:tc>
        <w:tc>
          <w:tcPr>
            <w:tcW w:w="5669" w:type="dxa"/>
            <w:tcBorders>
              <w:bottom w:val="nil"/>
            </w:tcBorders>
          </w:tcPr>
          <w:p w:rsidR="00F62DBE" w:rsidRPr="00F62DBE" w:rsidRDefault="00F62DBE" w:rsidP="00F62DBE">
            <w:pPr>
              <w:spacing w:line="25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i/>
                <w:sz w:val="24"/>
                <w:lang w:val="ru-RU"/>
              </w:rPr>
              <w:t>правила</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линейной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воздушной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spacing w:line="246" w:lineRule="exact"/>
              <w:ind w:left="525"/>
              <w:rPr>
                <w:rFonts w:ascii="Times New Roman" w:eastAsia="Times New Roman" w:hAnsi="Times New Roman" w:cs="Times New Roman"/>
                <w:sz w:val="24"/>
              </w:rPr>
            </w:pPr>
            <w:r w:rsidRPr="00F62DBE">
              <w:rPr>
                <w:rFonts w:ascii="Times New Roman" w:eastAsia="Times New Roman" w:hAnsi="Times New Roman" w:cs="Times New Roman"/>
                <w:sz w:val="24"/>
              </w:rPr>
              <w:t>«Азбука</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rPr>
              <w:t>Paint</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правил</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линейной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воздушной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перспективы</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помощью</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графических</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изображений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spacing w:line="246" w:lineRule="exact"/>
              <w:ind w:right="433"/>
              <w:jc w:val="right"/>
              <w:rPr>
                <w:rFonts w:ascii="Times New Roman" w:eastAsia="Times New Roman" w:hAnsi="Times New Roman" w:cs="Times New Roman"/>
                <w:sz w:val="24"/>
              </w:rPr>
            </w:pPr>
            <w:r w:rsidRPr="00F62DBE">
              <w:rPr>
                <w:rFonts w:ascii="Times New Roman" w:eastAsia="Times New Roman" w:hAnsi="Times New Roman" w:cs="Times New Roman"/>
                <w:sz w:val="24"/>
              </w:rPr>
              <w:t>цифровой</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перспективы:</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изображение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линии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варьирования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компьютерной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программе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rPr>
              <w:t>Paint</w:t>
            </w:r>
            <w:r w:rsidRPr="00F62DBE">
              <w:rPr>
                <w:rFonts w:ascii="Times New Roman" w:eastAsia="Times New Roman" w:hAnsi="Times New Roman" w:cs="Times New Roman"/>
                <w:sz w:val="24"/>
                <w:lang w:val="ru-RU"/>
              </w:rPr>
              <w:t>.</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spacing w:line="246" w:lineRule="exact"/>
              <w:ind w:right="454"/>
              <w:jc w:val="right"/>
              <w:rPr>
                <w:rFonts w:ascii="Times New Roman" w:eastAsia="Times New Roman" w:hAnsi="Times New Roman" w:cs="Times New Roman"/>
                <w:sz w:val="24"/>
              </w:rPr>
            </w:pPr>
            <w:r w:rsidRPr="00F62DBE">
              <w:rPr>
                <w:rFonts w:ascii="Times New Roman" w:eastAsia="Times New Roman" w:hAnsi="Times New Roman" w:cs="Times New Roman"/>
                <w:sz w:val="24"/>
              </w:rPr>
              <w:t>графики»</w:t>
            </w: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горизонта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точки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схода,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перспективных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знания</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конструкции</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крестьянской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сокращений,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цветовых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тональных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деревянной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её</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разных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видах,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моделируя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изменений.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строение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графическом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редакторе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помощью</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Моделирование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графическом</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инструментов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геометрических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фигур.</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редакторе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помощью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инструментов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Использовать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поисковую</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систему</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для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знакомства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геометрических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фигур</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конструкции</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разными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видами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её</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украшений.</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традиционного</w:t>
            </w:r>
            <w:r w:rsidRPr="00F62DBE">
              <w:rPr>
                <w:rFonts w:ascii="Times New Roman" w:eastAsia="Times New Roman" w:hAnsi="Times New Roman" w:cs="Times New Roman"/>
                <w:spacing w:val="-7"/>
                <w:sz w:val="24"/>
              </w:rPr>
              <w:t xml:space="preserve"> </w:t>
            </w:r>
            <w:r w:rsidRPr="00F62DBE">
              <w:rPr>
                <w:rFonts w:ascii="Times New Roman" w:eastAsia="Times New Roman" w:hAnsi="Times New Roman" w:cs="Times New Roman"/>
                <w:sz w:val="24"/>
              </w:rPr>
              <w:t>крестьянского</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строение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юрты,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моделируя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её</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деревянного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дома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(избы)</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 различных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конструкцию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графическом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редакторе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помощью</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вариантов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его</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устройства.</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инструментов</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геометрических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фигур.</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Моделирование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конструкции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разных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Находить</w:t>
            </w:r>
            <w:r w:rsidRPr="00F62DBE">
              <w:rPr>
                <w:rFonts w:ascii="Times New Roman" w:eastAsia="Times New Roman" w:hAnsi="Times New Roman" w:cs="Times New Roman"/>
                <w:i/>
                <w:spacing w:val="-1"/>
                <w:sz w:val="24"/>
                <w:lang w:val="ru-RU"/>
              </w:rPr>
              <w:t xml:space="preserve"> </w:t>
            </w: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поисковой</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системе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разнообразные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видов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традиционных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жилищ</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модели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юрты,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её</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украшения,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внешний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вид</w:t>
            </w:r>
            <w:r w:rsidRPr="00F62DBE">
              <w:rPr>
                <w:rFonts w:ascii="Times New Roman" w:eastAsia="Times New Roman" w:hAnsi="Times New Roman" w:cs="Times New Roman"/>
                <w:spacing w:val="-5"/>
                <w:sz w:val="24"/>
                <w:lang w:val="ru-RU"/>
              </w:rPr>
              <w:t xml:space="preserve"> </w:t>
            </w:r>
            <w:r w:rsidRPr="00F62DBE">
              <w:rPr>
                <w:rFonts w:ascii="Times New Roman" w:eastAsia="Times New Roman" w:hAnsi="Times New Roman" w:cs="Times New Roman"/>
                <w:sz w:val="24"/>
                <w:lang w:val="ru-RU"/>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народов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(юрта,</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каркасный дом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др.,</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внутренний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уклад</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жилища.</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том числе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учётом</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местных</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4"/>
                <w:sz w:val="24"/>
                <w:lang w:val="ru-RU"/>
              </w:rPr>
              <w:t xml:space="preserve"> </w:t>
            </w:r>
            <w:r w:rsidRPr="00F62DBE">
              <w:rPr>
                <w:rFonts w:ascii="Times New Roman" w:eastAsia="Times New Roman" w:hAnsi="Times New Roman" w:cs="Times New Roman"/>
                <w:i/>
                <w:sz w:val="24"/>
                <w:lang w:val="ru-RU"/>
              </w:rPr>
              <w:t>моделирование</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помощью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инструментов</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традиций).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графического</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редактора,</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копирования</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Моделирование</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графическом</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трансформации</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геометрических</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фигур</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строения</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редакторе</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с</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помощью</w:t>
            </w:r>
            <w:r w:rsidRPr="00F62DBE">
              <w:rPr>
                <w:rFonts w:ascii="Times New Roman" w:eastAsia="Times New Roman" w:hAnsi="Times New Roman" w:cs="Times New Roman"/>
                <w:spacing w:val="-1"/>
                <w:sz w:val="24"/>
              </w:rPr>
              <w:t xml:space="preserve"> </w:t>
            </w:r>
            <w:r w:rsidRPr="00F62DBE">
              <w:rPr>
                <w:rFonts w:ascii="Times New Roman" w:eastAsia="Times New Roman" w:hAnsi="Times New Roman" w:cs="Times New Roman"/>
                <w:sz w:val="24"/>
              </w:rPr>
              <w:t>инструментов</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храмовых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зданий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культур.</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геометрических</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фигур</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конструкций</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2"/>
                <w:sz w:val="24"/>
                <w:lang w:val="ru-RU"/>
              </w:rPr>
              <w:t xml:space="preserve"> </w:t>
            </w:r>
            <w:r w:rsidRPr="00F62DBE">
              <w:rPr>
                <w:rFonts w:ascii="Times New Roman" w:eastAsia="Times New Roman" w:hAnsi="Times New Roman" w:cs="Times New Roman"/>
                <w:sz w:val="24"/>
                <w:lang w:val="ru-RU"/>
              </w:rPr>
              <w:t>строение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фигуры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её</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храмовых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зданий</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разных</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культур:</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пропорции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помощью</w:t>
            </w:r>
            <w:r w:rsidRPr="00F62DBE">
              <w:rPr>
                <w:rFonts w:ascii="Times New Roman" w:eastAsia="Times New Roman" w:hAnsi="Times New Roman" w:cs="Times New Roman"/>
                <w:spacing w:val="-4"/>
                <w:sz w:val="24"/>
                <w:lang w:val="ru-RU"/>
              </w:rPr>
              <w:t xml:space="preserve"> </w:t>
            </w:r>
            <w:r w:rsidRPr="00F62DBE">
              <w:rPr>
                <w:rFonts w:ascii="Times New Roman" w:eastAsia="Times New Roman" w:hAnsi="Times New Roman" w:cs="Times New Roman"/>
                <w:sz w:val="24"/>
                <w:lang w:val="ru-RU"/>
              </w:rPr>
              <w:t>инструментов</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графического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каменный</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православный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собор,</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редактора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(фигура</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строится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из</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готический</w:t>
            </w:r>
            <w:r w:rsidRPr="00F62DBE">
              <w:rPr>
                <w:rFonts w:ascii="Times New Roman" w:eastAsia="Times New Roman" w:hAnsi="Times New Roman" w:cs="Times New Roman"/>
                <w:spacing w:val="-5"/>
                <w:sz w:val="24"/>
              </w:rPr>
              <w:t xml:space="preserve"> </w:t>
            </w:r>
            <w:r w:rsidRPr="00F62DBE">
              <w:rPr>
                <w:rFonts w:ascii="Times New Roman" w:eastAsia="Times New Roman" w:hAnsi="Times New Roman" w:cs="Times New Roman"/>
                <w:sz w:val="24"/>
              </w:rPr>
              <w:t>или</w:t>
            </w:r>
            <w:r w:rsidRPr="00F62DBE">
              <w:rPr>
                <w:rFonts w:ascii="Times New Roman" w:eastAsia="Times New Roman" w:hAnsi="Times New Roman" w:cs="Times New Roman"/>
                <w:spacing w:val="-2"/>
                <w:sz w:val="24"/>
              </w:rPr>
              <w:t xml:space="preserve"> </w:t>
            </w:r>
            <w:r w:rsidRPr="00F62DBE">
              <w:rPr>
                <w:rFonts w:ascii="Times New Roman" w:eastAsia="Times New Roman" w:hAnsi="Times New Roman" w:cs="Times New Roman"/>
                <w:sz w:val="24"/>
              </w:rPr>
              <w:t>романский</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собор,</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геометрических</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фигур</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помощью</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только</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5"/>
        </w:trPr>
        <w:tc>
          <w:tcPr>
            <w:tcW w:w="1908" w:type="dxa"/>
            <w:tcBorders>
              <w:top w:val="nil"/>
              <w:bottom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пагода,</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мечеть.</w:t>
            </w:r>
          </w:p>
        </w:tc>
        <w:tc>
          <w:tcPr>
            <w:tcW w:w="5669" w:type="dxa"/>
            <w:tcBorders>
              <w:top w:val="nil"/>
              <w:bottom w:val="nil"/>
            </w:tcBorders>
          </w:tcPr>
          <w:p w:rsidR="00F62DBE" w:rsidRPr="00F62DBE" w:rsidRDefault="00F62DBE" w:rsidP="00F62DBE">
            <w:pPr>
              <w:spacing w:line="246"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линий,</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исследуются</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пропорции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частей</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способы</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r w:rsidR="00F62DBE" w:rsidRPr="00F62DBE" w:rsidTr="00EF0B46">
        <w:trPr>
          <w:trHeight w:val="266"/>
        </w:trPr>
        <w:tc>
          <w:tcPr>
            <w:tcW w:w="1908" w:type="dxa"/>
            <w:tcBorders>
              <w:top w:val="nil"/>
            </w:tcBorders>
          </w:tcPr>
          <w:p w:rsidR="00F62DBE" w:rsidRPr="00F62DBE" w:rsidRDefault="00F62DBE" w:rsidP="00F62DBE">
            <w:pPr>
              <w:rPr>
                <w:rFonts w:ascii="Times New Roman" w:eastAsia="Times New Roman" w:hAnsi="Times New Roman" w:cs="Times New Roman"/>
                <w:sz w:val="18"/>
                <w:lang w:val="ru-RU"/>
              </w:rPr>
            </w:pPr>
          </w:p>
        </w:tc>
        <w:tc>
          <w:tcPr>
            <w:tcW w:w="4438"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Построение</w:t>
            </w:r>
            <w:r w:rsidRPr="00F62DBE">
              <w:rPr>
                <w:rFonts w:ascii="Times New Roman" w:eastAsia="Times New Roman" w:hAnsi="Times New Roman" w:cs="Times New Roman"/>
                <w:spacing w:val="-4"/>
                <w:sz w:val="24"/>
              </w:rPr>
              <w:t xml:space="preserve"> </w:t>
            </w:r>
            <w:r w:rsidRPr="00F62DBE">
              <w:rPr>
                <w:rFonts w:ascii="Times New Roman" w:eastAsia="Times New Roman" w:hAnsi="Times New Roman" w:cs="Times New Roman"/>
                <w:sz w:val="24"/>
              </w:rPr>
              <w:t>в</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графическом</w:t>
            </w:r>
            <w:r w:rsidRPr="00F62DBE">
              <w:rPr>
                <w:rFonts w:ascii="Times New Roman" w:eastAsia="Times New Roman" w:hAnsi="Times New Roman" w:cs="Times New Roman"/>
                <w:spacing w:val="-3"/>
                <w:sz w:val="24"/>
              </w:rPr>
              <w:t xml:space="preserve"> </w:t>
            </w:r>
            <w:r w:rsidRPr="00F62DBE">
              <w:rPr>
                <w:rFonts w:ascii="Times New Roman" w:eastAsia="Times New Roman" w:hAnsi="Times New Roman" w:cs="Times New Roman"/>
                <w:sz w:val="24"/>
              </w:rPr>
              <w:t>редакторе</w:t>
            </w:r>
          </w:p>
        </w:tc>
        <w:tc>
          <w:tcPr>
            <w:tcW w:w="5669" w:type="dxa"/>
            <w:tcBorders>
              <w:top w:val="nil"/>
            </w:tcBorders>
          </w:tcPr>
          <w:p w:rsidR="00F62DBE" w:rsidRPr="00F62DBE" w:rsidRDefault="00F62DBE" w:rsidP="00F62DBE">
            <w:pPr>
              <w:spacing w:line="247"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движения</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фигуры</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человека</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ходьбе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беге).</w:t>
            </w:r>
          </w:p>
        </w:tc>
        <w:tc>
          <w:tcPr>
            <w:tcW w:w="3437" w:type="dxa"/>
            <w:vMerge/>
            <w:tcBorders>
              <w:top w:val="nil"/>
            </w:tcBorders>
          </w:tcPr>
          <w:p w:rsidR="00F62DBE" w:rsidRPr="00F62DBE" w:rsidRDefault="00F62DBE" w:rsidP="00F62DBE">
            <w:pPr>
              <w:rPr>
                <w:rFonts w:ascii="Times New Roman" w:eastAsia="Times New Roman" w:hAnsi="Times New Roman" w:cs="Times New Roman"/>
                <w:sz w:val="2"/>
                <w:szCs w:val="2"/>
                <w:lang w:val="ru-RU"/>
              </w:rPr>
            </w:pPr>
          </w:p>
        </w:tc>
      </w:tr>
    </w:tbl>
    <w:p w:rsidR="00F62DBE" w:rsidRPr="00F62DBE" w:rsidRDefault="00F62DBE" w:rsidP="00F62DBE">
      <w:pPr>
        <w:widowControl w:val="0"/>
        <w:autoSpaceDE w:val="0"/>
        <w:autoSpaceDN w:val="0"/>
        <w:spacing w:after="0" w:line="240" w:lineRule="auto"/>
        <w:rPr>
          <w:rFonts w:ascii="Times New Roman" w:eastAsia="Times New Roman" w:hAnsi="Times New Roman" w:cs="Times New Roman"/>
          <w:sz w:val="2"/>
          <w:szCs w:val="2"/>
        </w:rPr>
        <w:sectPr w:rsidR="00F62DBE" w:rsidRPr="00F62DBE">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4438"/>
        <w:gridCol w:w="5669"/>
        <w:gridCol w:w="3437"/>
      </w:tblGrid>
      <w:tr w:rsidR="00F62DBE" w:rsidRPr="00F62DBE" w:rsidTr="00EF0B46">
        <w:trPr>
          <w:trHeight w:val="5796"/>
        </w:trPr>
        <w:tc>
          <w:tcPr>
            <w:tcW w:w="1908" w:type="dxa"/>
          </w:tcPr>
          <w:p w:rsidR="00F62DBE" w:rsidRPr="00F62DBE" w:rsidRDefault="00F62DBE" w:rsidP="00F62DBE">
            <w:pPr>
              <w:rPr>
                <w:rFonts w:ascii="Times New Roman" w:eastAsia="Times New Roman" w:hAnsi="Times New Roman" w:cs="Times New Roman"/>
                <w:sz w:val="24"/>
                <w:lang w:val="ru-RU"/>
              </w:rPr>
            </w:pPr>
          </w:p>
        </w:tc>
        <w:tc>
          <w:tcPr>
            <w:tcW w:w="4438" w:type="dxa"/>
          </w:tcPr>
          <w:p w:rsidR="00F62DBE" w:rsidRPr="00F62DBE" w:rsidRDefault="00F62DBE" w:rsidP="00F62DBE">
            <w:pPr>
              <w:ind w:left="108" w:right="55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 помощью геометрических фигур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или на линейной основе пропорций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фигуры человека, изображение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различных фаз движения. Создание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анимации схематического движения</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человека (при соответствующих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технических</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условиях).</w:t>
            </w:r>
          </w:p>
          <w:p w:rsidR="00F62DBE" w:rsidRPr="00F62DBE" w:rsidRDefault="00F62DBE" w:rsidP="00F62DBE">
            <w:pPr>
              <w:ind w:left="108" w:right="217"/>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Анимация простого движения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нарисованной фигурки: загрузить две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фазы движения фигурки в виртуальный</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редактор</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rPr>
              <w:t>GIF</w:t>
            </w:r>
            <w:r w:rsidRPr="00F62DBE">
              <w:rPr>
                <w:rFonts w:ascii="Times New Roman" w:eastAsia="Times New Roman" w:hAnsi="Times New Roman" w:cs="Times New Roman"/>
                <w:sz w:val="24"/>
                <w:lang w:val="ru-RU"/>
              </w:rPr>
              <w:t>-анимации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w:t>
            </w:r>
          </w:p>
          <w:p w:rsidR="00F62DBE" w:rsidRPr="00F62DBE" w:rsidRDefault="00F62DBE" w:rsidP="00F62DBE">
            <w:pPr>
              <w:ind w:left="108" w:right="735"/>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сохранить</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простое</w:t>
            </w:r>
            <w:r w:rsidRPr="00F62DBE">
              <w:rPr>
                <w:rFonts w:ascii="Times New Roman" w:eastAsia="Times New Roman" w:hAnsi="Times New Roman" w:cs="Times New Roman"/>
                <w:spacing w:val="-9"/>
                <w:sz w:val="24"/>
                <w:lang w:val="ru-RU"/>
              </w:rPr>
              <w:t xml:space="preserve"> </w:t>
            </w:r>
            <w:r w:rsidRPr="00F62DBE">
              <w:rPr>
                <w:rFonts w:ascii="Times New Roman" w:eastAsia="Times New Roman" w:hAnsi="Times New Roman" w:cs="Times New Roman"/>
                <w:sz w:val="24"/>
                <w:lang w:val="ru-RU"/>
              </w:rPr>
              <w:t>повторяющееся</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движение</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своего</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рисунка.</w:t>
            </w:r>
          </w:p>
          <w:p w:rsidR="00F62DBE" w:rsidRPr="00F62DBE" w:rsidRDefault="00F62DBE" w:rsidP="00F62DBE">
            <w:pPr>
              <w:ind w:left="108" w:right="43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Создание</w:t>
            </w:r>
            <w:r w:rsidRPr="00F62DBE">
              <w:rPr>
                <w:rFonts w:ascii="Times New Roman" w:eastAsia="Times New Roman" w:hAnsi="Times New Roman" w:cs="Times New Roman"/>
                <w:spacing w:val="-9"/>
                <w:sz w:val="24"/>
                <w:lang w:val="ru-RU"/>
              </w:rPr>
              <w:t xml:space="preserve"> </w:t>
            </w:r>
            <w:r w:rsidRPr="00F62DBE">
              <w:rPr>
                <w:rFonts w:ascii="Times New Roman" w:eastAsia="Times New Roman" w:hAnsi="Times New Roman" w:cs="Times New Roman"/>
                <w:sz w:val="24"/>
                <w:lang w:val="ru-RU"/>
              </w:rPr>
              <w:t>компьютерной</w:t>
            </w:r>
            <w:r w:rsidRPr="00F62DBE">
              <w:rPr>
                <w:rFonts w:ascii="Times New Roman" w:eastAsia="Times New Roman" w:hAnsi="Times New Roman" w:cs="Times New Roman"/>
                <w:spacing w:val="-8"/>
                <w:sz w:val="24"/>
                <w:lang w:val="ru-RU"/>
              </w:rPr>
              <w:t xml:space="preserve"> </w:t>
            </w:r>
            <w:r w:rsidRPr="00F62DBE">
              <w:rPr>
                <w:rFonts w:ascii="Times New Roman" w:eastAsia="Times New Roman" w:hAnsi="Times New Roman" w:cs="Times New Roman"/>
                <w:sz w:val="24"/>
                <w:lang w:val="ru-RU"/>
              </w:rPr>
              <w:t>презентации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 xml:space="preserve">в программе </w:t>
            </w:r>
            <w:r w:rsidRPr="00F62DBE">
              <w:rPr>
                <w:rFonts w:ascii="Times New Roman" w:eastAsia="Times New Roman" w:hAnsi="Times New Roman" w:cs="Times New Roman"/>
                <w:sz w:val="24"/>
              </w:rPr>
              <w:t>Power</w:t>
            </w:r>
            <w:r w:rsidRPr="00F62DBE">
              <w:rPr>
                <w:rFonts w:ascii="Times New Roman" w:eastAsia="Times New Roman" w:hAnsi="Times New Roman" w:cs="Times New Roman"/>
                <w:sz w:val="24"/>
                <w:lang w:val="ru-RU"/>
              </w:rPr>
              <w:t xml:space="preserve"> </w:t>
            </w:r>
            <w:r w:rsidRPr="00F62DBE">
              <w:rPr>
                <w:rFonts w:ascii="Times New Roman" w:eastAsia="Times New Roman" w:hAnsi="Times New Roman" w:cs="Times New Roman"/>
                <w:sz w:val="24"/>
              </w:rPr>
              <w:t>Point</w:t>
            </w:r>
            <w:r w:rsidRPr="00F62DBE">
              <w:rPr>
                <w:rFonts w:ascii="Times New Roman" w:eastAsia="Times New Roman" w:hAnsi="Times New Roman" w:cs="Times New Roman"/>
                <w:sz w:val="24"/>
                <w:lang w:val="ru-RU"/>
              </w:rPr>
              <w:t xml:space="preserve"> на тему</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архитектуры,</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декоративного и</w:t>
            </w:r>
          </w:p>
          <w:p w:rsidR="00F62DBE" w:rsidRPr="00F62DBE" w:rsidRDefault="00F62DBE" w:rsidP="00F62DBE">
            <w:pPr>
              <w:ind w:left="108" w:right="23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изобразительного</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искусства</w:t>
            </w:r>
            <w:r w:rsidRPr="00F62DBE">
              <w:rPr>
                <w:rFonts w:ascii="Times New Roman" w:eastAsia="Times New Roman" w:hAnsi="Times New Roman" w:cs="Times New Roman"/>
                <w:spacing w:val="-6"/>
                <w:sz w:val="24"/>
                <w:lang w:val="ru-RU"/>
              </w:rPr>
              <w:t xml:space="preserve"> </w:t>
            </w:r>
            <w:r w:rsidRPr="00F62DBE">
              <w:rPr>
                <w:rFonts w:ascii="Times New Roman" w:eastAsia="Times New Roman" w:hAnsi="Times New Roman" w:cs="Times New Roman"/>
                <w:sz w:val="24"/>
                <w:lang w:val="ru-RU"/>
              </w:rPr>
              <w:t>выбранной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эпохи</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или</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национальной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культуры.</w:t>
            </w:r>
          </w:p>
          <w:p w:rsidR="00F62DBE" w:rsidRPr="00F62DBE" w:rsidRDefault="00F62DBE" w:rsidP="00F62DBE">
            <w:pPr>
              <w:ind w:left="108" w:right="111"/>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Виртуальные тематические путешествия</w:t>
            </w:r>
            <w:r w:rsidRPr="00F62DBE">
              <w:rPr>
                <w:rFonts w:ascii="Times New Roman" w:eastAsia="Times New Roman" w:hAnsi="Times New Roman" w:cs="Times New Roman"/>
                <w:spacing w:val="-58"/>
                <w:sz w:val="24"/>
                <w:lang w:val="ru-RU"/>
              </w:rPr>
              <w:t xml:space="preserve"> </w:t>
            </w:r>
            <w:r w:rsidRPr="00F62DBE">
              <w:rPr>
                <w:rFonts w:ascii="Times New Roman" w:eastAsia="Times New Roman" w:hAnsi="Times New Roman" w:cs="Times New Roman"/>
                <w:sz w:val="24"/>
                <w:lang w:val="ru-RU"/>
              </w:rPr>
              <w:t>по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художественным</w:t>
            </w:r>
            <w:r w:rsidRPr="00F62DBE">
              <w:rPr>
                <w:rFonts w:ascii="Times New Roman" w:eastAsia="Times New Roman" w:hAnsi="Times New Roman" w:cs="Times New Roman"/>
                <w:spacing w:val="-2"/>
                <w:sz w:val="24"/>
                <w:lang w:val="ru-RU"/>
              </w:rPr>
              <w:t xml:space="preserve"> </w:t>
            </w:r>
            <w:r w:rsidRPr="00F62DBE">
              <w:rPr>
                <w:rFonts w:ascii="Times New Roman" w:eastAsia="Times New Roman" w:hAnsi="Times New Roman" w:cs="Times New Roman"/>
                <w:sz w:val="24"/>
                <w:lang w:val="ru-RU"/>
              </w:rPr>
              <w:t>музеям</w:t>
            </w:r>
          </w:p>
          <w:p w:rsidR="00F62DBE" w:rsidRPr="00F62DBE" w:rsidRDefault="00F62DBE" w:rsidP="00F62DBE">
            <w:pPr>
              <w:spacing w:before="1" w:line="257" w:lineRule="exact"/>
              <w:ind w:left="108"/>
              <w:rPr>
                <w:rFonts w:ascii="Times New Roman" w:eastAsia="Times New Roman" w:hAnsi="Times New Roman" w:cs="Times New Roman"/>
                <w:sz w:val="24"/>
              </w:rPr>
            </w:pPr>
            <w:r w:rsidRPr="00F62DBE">
              <w:rPr>
                <w:rFonts w:ascii="Times New Roman" w:eastAsia="Times New Roman" w:hAnsi="Times New Roman" w:cs="Times New Roman"/>
                <w:sz w:val="24"/>
              </w:rPr>
              <w:t>мира</w:t>
            </w:r>
          </w:p>
        </w:tc>
        <w:tc>
          <w:tcPr>
            <w:tcW w:w="5669" w:type="dxa"/>
          </w:tcPr>
          <w:p w:rsidR="00F62DBE" w:rsidRPr="00F62DBE" w:rsidRDefault="00F62DBE" w:rsidP="00F62DBE">
            <w:pPr>
              <w:spacing w:line="275" w:lineRule="exact"/>
              <w:ind w:left="108"/>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Осваивать</w:t>
            </w:r>
            <w:r w:rsidRPr="00F62DBE">
              <w:rPr>
                <w:rFonts w:ascii="Times New Roman" w:eastAsia="Times New Roman" w:hAnsi="Times New Roman" w:cs="Times New Roman"/>
                <w:i/>
                <w:spacing w:val="-3"/>
                <w:sz w:val="24"/>
                <w:lang w:val="ru-RU"/>
              </w:rPr>
              <w:t xml:space="preserve"> </w:t>
            </w:r>
            <w:r w:rsidRPr="00F62DBE">
              <w:rPr>
                <w:rFonts w:ascii="Times New Roman" w:eastAsia="Times New Roman" w:hAnsi="Times New Roman" w:cs="Times New Roman"/>
                <w:sz w:val="24"/>
                <w:lang w:val="ru-RU"/>
              </w:rPr>
              <w:t>анимацию</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простого</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повторяющегося</w:t>
            </w:r>
          </w:p>
          <w:p w:rsidR="00F62DBE" w:rsidRPr="00F62DBE" w:rsidRDefault="00F62DBE" w:rsidP="00F62DBE">
            <w:pPr>
              <w:ind w:left="108" w:right="134"/>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 xml:space="preserve">движения (в виртуальном редакторе </w:t>
            </w:r>
            <w:r w:rsidRPr="00F62DBE">
              <w:rPr>
                <w:rFonts w:ascii="Times New Roman" w:eastAsia="Times New Roman" w:hAnsi="Times New Roman" w:cs="Times New Roman"/>
                <w:sz w:val="24"/>
              </w:rPr>
              <w:t>GIF</w:t>
            </w:r>
            <w:r w:rsidRPr="00F62DBE">
              <w:rPr>
                <w:rFonts w:ascii="Times New Roman" w:eastAsia="Times New Roman" w:hAnsi="Times New Roman" w:cs="Times New Roman"/>
                <w:sz w:val="24"/>
                <w:lang w:val="ru-RU"/>
              </w:rPr>
              <w:t>-анимации).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i/>
                <w:sz w:val="24"/>
                <w:lang w:val="ru-RU"/>
              </w:rPr>
              <w:t xml:space="preserve">Осваивать </w:t>
            </w:r>
            <w:r w:rsidRPr="00F62DBE">
              <w:rPr>
                <w:rFonts w:ascii="Times New Roman" w:eastAsia="Times New Roman" w:hAnsi="Times New Roman" w:cs="Times New Roman"/>
                <w:sz w:val="24"/>
                <w:lang w:val="ru-RU"/>
              </w:rPr>
              <w:t xml:space="preserve">и </w:t>
            </w:r>
            <w:r w:rsidRPr="00F62DBE">
              <w:rPr>
                <w:rFonts w:ascii="Times New Roman" w:eastAsia="Times New Roman" w:hAnsi="Times New Roman" w:cs="Times New Roman"/>
                <w:i/>
                <w:sz w:val="24"/>
                <w:lang w:val="ru-RU"/>
              </w:rPr>
              <w:t xml:space="preserve">создавать </w:t>
            </w:r>
            <w:r w:rsidRPr="00F62DBE">
              <w:rPr>
                <w:rFonts w:ascii="Times New Roman" w:eastAsia="Times New Roman" w:hAnsi="Times New Roman" w:cs="Times New Roman"/>
                <w:sz w:val="24"/>
                <w:lang w:val="ru-RU"/>
              </w:rPr>
              <w:t>компьютерные презентации</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 xml:space="preserve">в программе </w:t>
            </w:r>
            <w:r w:rsidRPr="00F62DBE">
              <w:rPr>
                <w:rFonts w:ascii="Times New Roman" w:eastAsia="Times New Roman" w:hAnsi="Times New Roman" w:cs="Times New Roman"/>
                <w:sz w:val="24"/>
              </w:rPr>
              <w:t>PowerPoint</w:t>
            </w:r>
            <w:r w:rsidRPr="00F62DBE">
              <w:rPr>
                <w:rFonts w:ascii="Times New Roman" w:eastAsia="Times New Roman" w:hAnsi="Times New Roman" w:cs="Times New Roman"/>
                <w:sz w:val="24"/>
                <w:lang w:val="ru-RU"/>
              </w:rPr>
              <w:t xml:space="preserve"> по темам изучаемого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материала, собирая в поисковых системах нужный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материал</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или используя</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собственные</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фотографии</w:t>
            </w:r>
          </w:p>
          <w:p w:rsidR="00F62DBE" w:rsidRPr="00F62DBE" w:rsidRDefault="00F62DBE" w:rsidP="00F62DBE">
            <w:pPr>
              <w:ind w:left="108" w:right="338"/>
              <w:rPr>
                <w:rFonts w:ascii="Times New Roman" w:eastAsia="Times New Roman" w:hAnsi="Times New Roman" w:cs="Times New Roman"/>
                <w:sz w:val="24"/>
                <w:lang w:val="ru-RU"/>
              </w:rPr>
            </w:pPr>
            <w:r w:rsidRPr="00F62DBE">
              <w:rPr>
                <w:rFonts w:ascii="Times New Roman" w:eastAsia="Times New Roman" w:hAnsi="Times New Roman" w:cs="Times New Roman"/>
                <w:sz w:val="24"/>
                <w:lang w:val="ru-RU"/>
              </w:rPr>
              <w:t>и фотографии своих рисунков, делая шрифтовые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надписи наиболее важных определений, названий,</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положений,</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которые</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надо</w:t>
            </w:r>
            <w:r w:rsidRPr="00F62DBE">
              <w:rPr>
                <w:rFonts w:ascii="Times New Roman" w:eastAsia="Times New Roman" w:hAnsi="Times New Roman" w:cs="Times New Roman"/>
                <w:spacing w:val="-1"/>
                <w:sz w:val="24"/>
                <w:lang w:val="ru-RU"/>
              </w:rPr>
              <w:t xml:space="preserve"> </w:t>
            </w:r>
            <w:r w:rsidRPr="00F62DBE">
              <w:rPr>
                <w:rFonts w:ascii="Times New Roman" w:eastAsia="Times New Roman" w:hAnsi="Times New Roman" w:cs="Times New Roman"/>
                <w:sz w:val="24"/>
                <w:lang w:val="ru-RU"/>
              </w:rPr>
              <w:t>запомнить.</w:t>
            </w:r>
          </w:p>
          <w:p w:rsidR="00F62DBE" w:rsidRPr="00F62DBE" w:rsidRDefault="00F62DBE" w:rsidP="00F62DBE">
            <w:pPr>
              <w:ind w:left="108" w:right="1183"/>
              <w:rPr>
                <w:rFonts w:ascii="Times New Roman" w:eastAsia="Times New Roman" w:hAnsi="Times New Roman" w:cs="Times New Roman"/>
                <w:sz w:val="24"/>
                <w:lang w:val="ru-RU"/>
              </w:rPr>
            </w:pPr>
            <w:r w:rsidRPr="00F62DBE">
              <w:rPr>
                <w:rFonts w:ascii="Times New Roman" w:eastAsia="Times New Roman" w:hAnsi="Times New Roman" w:cs="Times New Roman"/>
                <w:i/>
                <w:sz w:val="24"/>
                <w:lang w:val="ru-RU"/>
              </w:rPr>
              <w:t xml:space="preserve">Собрать </w:t>
            </w:r>
            <w:r w:rsidRPr="00F62DBE">
              <w:rPr>
                <w:rFonts w:ascii="Times New Roman" w:eastAsia="Times New Roman" w:hAnsi="Times New Roman" w:cs="Times New Roman"/>
                <w:sz w:val="24"/>
                <w:lang w:val="ru-RU"/>
              </w:rPr>
              <w:t>свою коллекцию презентаций по</w:t>
            </w:r>
            <w:r w:rsidRPr="00F62DBE">
              <w:rPr>
                <w:rFonts w:ascii="Times New Roman" w:eastAsia="Times New Roman" w:hAnsi="Times New Roman" w:cs="Times New Roman"/>
                <w:spacing w:val="-57"/>
                <w:sz w:val="24"/>
                <w:lang w:val="ru-RU"/>
              </w:rPr>
              <w:t xml:space="preserve"> </w:t>
            </w:r>
            <w:r w:rsidRPr="00F62DBE">
              <w:rPr>
                <w:rFonts w:ascii="Times New Roman" w:eastAsia="Times New Roman" w:hAnsi="Times New Roman" w:cs="Times New Roman"/>
                <w:sz w:val="24"/>
                <w:lang w:val="ru-RU"/>
              </w:rPr>
              <w:t>изучаемым</w:t>
            </w:r>
            <w:r w:rsidRPr="00F62DBE">
              <w:rPr>
                <w:rFonts w:ascii="Times New Roman" w:eastAsia="Times New Roman" w:hAnsi="Times New Roman" w:cs="Times New Roman"/>
                <w:spacing w:val="-3"/>
                <w:sz w:val="24"/>
                <w:lang w:val="ru-RU"/>
              </w:rPr>
              <w:t xml:space="preserve"> </w:t>
            </w:r>
            <w:r w:rsidRPr="00F62DBE">
              <w:rPr>
                <w:rFonts w:ascii="Times New Roman" w:eastAsia="Times New Roman" w:hAnsi="Times New Roman" w:cs="Times New Roman"/>
                <w:sz w:val="24"/>
                <w:lang w:val="ru-RU"/>
              </w:rPr>
              <w:t>темам</w:t>
            </w:r>
          </w:p>
        </w:tc>
        <w:tc>
          <w:tcPr>
            <w:tcW w:w="3437" w:type="dxa"/>
          </w:tcPr>
          <w:p w:rsidR="00F62DBE" w:rsidRPr="00F62DBE" w:rsidRDefault="00F62DBE" w:rsidP="00F62DBE">
            <w:pPr>
              <w:rPr>
                <w:rFonts w:ascii="Times New Roman" w:eastAsia="Times New Roman" w:hAnsi="Times New Roman" w:cs="Times New Roman"/>
                <w:sz w:val="24"/>
                <w:lang w:val="ru-RU"/>
              </w:rPr>
            </w:pPr>
          </w:p>
        </w:tc>
      </w:tr>
    </w:tbl>
    <w:p w:rsidR="00D14ADE" w:rsidRDefault="00D14ADE">
      <w:bookmarkStart w:id="0" w:name="_GoBack"/>
      <w:bookmarkEnd w:id="0"/>
    </w:p>
    <w:sectPr w:rsidR="00D14ADE" w:rsidSect="00F62DBE">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F62DBE">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F62DBE">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461E99D3" wp14:editId="1F0008A0">
              <wp:simplePos x="0" y="0"/>
              <wp:positionH relativeFrom="page">
                <wp:posOffset>6842760</wp:posOffset>
              </wp:positionH>
              <wp:positionV relativeFrom="page">
                <wp:posOffset>10187305</wp:posOffset>
              </wp:positionV>
              <wp:extent cx="219710" cy="165735"/>
              <wp:effectExtent l="3810" t="0" r="0" b="635"/>
              <wp:wrapNone/>
              <wp:docPr id="54" name="Надпись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F62DB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E99D3" id="_x0000_t202" coordsize="21600,21600" o:spt="202" path="m,l,21600r21600,l21600,xe">
              <v:stroke joinstyle="miter"/>
              <v:path gradientshapeok="t" o:connecttype="rect"/>
            </v:shapetype>
            <v:shape id="Надпись 54" o:spid="_x0000_s1026" type="#_x0000_t202" style="position:absolute;margin-left:538.8pt;margin-top:802.15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" filled="f" stroked="f">
              <v:textbox inset="0,0,0,0">
                <w:txbxContent>
                  <w:p w:rsidR="00987341" w:rsidRDefault="00F62DB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F62DBE">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F62DBE">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5F5794DA" wp14:editId="3DF647E9">
              <wp:simplePos x="0" y="0"/>
              <wp:positionH relativeFrom="page">
                <wp:posOffset>9792970</wp:posOffset>
              </wp:positionH>
              <wp:positionV relativeFrom="page">
                <wp:posOffset>6785610</wp:posOffset>
              </wp:positionV>
              <wp:extent cx="219710" cy="165735"/>
              <wp:effectExtent l="1270" t="3810" r="0" b="1905"/>
              <wp:wrapNone/>
              <wp:docPr id="53" name="Надпись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F62DB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794DA" id="_x0000_t202" coordsize="21600,21600" o:spt="202" path="m,l,21600r21600,l21600,xe">
              <v:stroke joinstyle="miter"/>
              <v:path gradientshapeok="t" o:connecttype="rect"/>
            </v:shapetype>
            <v:shape id="Надпись 53" o:spid="_x0000_s1027"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" filled="f" stroked="f">
              <v:textbox inset="0,0,0,0">
                <w:txbxContent>
                  <w:p w:rsidR="00987341" w:rsidRDefault="00F62DBE">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26</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9163F17"/>
    <w:multiLevelType w:val="hybridMultilevel"/>
    <w:tmpl w:val="07B05D44"/>
    <w:lvl w:ilvl="0" w:tplc="95DA6B58">
      <w:numFmt w:val="bullet"/>
      <w:lvlText w:val=""/>
      <w:lvlJc w:val="left"/>
      <w:pPr>
        <w:ind w:left="467" w:hanging="361"/>
      </w:pPr>
      <w:rPr>
        <w:rFonts w:hint="default"/>
        <w:w w:val="99"/>
        <w:lang w:val="ru-RU" w:eastAsia="en-US" w:bidi="ar-SA"/>
      </w:rPr>
    </w:lvl>
    <w:lvl w:ilvl="1" w:tplc="78C48AA8">
      <w:numFmt w:val="bullet"/>
      <w:lvlText w:val=""/>
      <w:lvlJc w:val="left"/>
      <w:pPr>
        <w:ind w:left="580" w:hanging="360"/>
      </w:pPr>
      <w:rPr>
        <w:rFonts w:hint="default"/>
        <w:w w:val="99"/>
        <w:lang w:val="ru-RU" w:eastAsia="en-US" w:bidi="ar-SA"/>
      </w:rPr>
    </w:lvl>
    <w:lvl w:ilvl="2" w:tplc="BCE2E1E4">
      <w:numFmt w:val="bullet"/>
      <w:lvlText w:val=""/>
      <w:lvlJc w:val="left"/>
      <w:pPr>
        <w:ind w:left="904" w:hanging="360"/>
      </w:pPr>
      <w:rPr>
        <w:rFonts w:ascii="Symbol" w:eastAsia="Symbol" w:hAnsi="Symbol" w:cs="Symbol" w:hint="default"/>
        <w:w w:val="100"/>
        <w:sz w:val="24"/>
        <w:szCs w:val="24"/>
        <w:lang w:val="ru-RU" w:eastAsia="en-US" w:bidi="ar-SA"/>
      </w:rPr>
    </w:lvl>
    <w:lvl w:ilvl="3" w:tplc="AD38B5F8">
      <w:numFmt w:val="bullet"/>
      <w:lvlText w:val="•"/>
      <w:lvlJc w:val="left"/>
      <w:pPr>
        <w:ind w:left="960" w:hanging="360"/>
      </w:pPr>
      <w:rPr>
        <w:rFonts w:hint="default"/>
        <w:lang w:val="ru-RU" w:eastAsia="en-US" w:bidi="ar-SA"/>
      </w:rPr>
    </w:lvl>
    <w:lvl w:ilvl="4" w:tplc="81FE76A0">
      <w:numFmt w:val="bullet"/>
      <w:lvlText w:val="•"/>
      <w:lvlJc w:val="left"/>
      <w:pPr>
        <w:ind w:left="2209" w:hanging="360"/>
      </w:pPr>
      <w:rPr>
        <w:rFonts w:hint="default"/>
        <w:lang w:val="ru-RU" w:eastAsia="en-US" w:bidi="ar-SA"/>
      </w:rPr>
    </w:lvl>
    <w:lvl w:ilvl="5" w:tplc="4A4EDFDA">
      <w:numFmt w:val="bullet"/>
      <w:lvlText w:val="•"/>
      <w:lvlJc w:val="left"/>
      <w:pPr>
        <w:ind w:left="3458" w:hanging="360"/>
      </w:pPr>
      <w:rPr>
        <w:rFonts w:hint="default"/>
        <w:lang w:val="ru-RU" w:eastAsia="en-US" w:bidi="ar-SA"/>
      </w:rPr>
    </w:lvl>
    <w:lvl w:ilvl="6" w:tplc="3564BEA6">
      <w:numFmt w:val="bullet"/>
      <w:lvlText w:val="•"/>
      <w:lvlJc w:val="left"/>
      <w:pPr>
        <w:ind w:left="4708" w:hanging="360"/>
      </w:pPr>
      <w:rPr>
        <w:rFonts w:hint="default"/>
        <w:lang w:val="ru-RU" w:eastAsia="en-US" w:bidi="ar-SA"/>
      </w:rPr>
    </w:lvl>
    <w:lvl w:ilvl="7" w:tplc="9FF637F0">
      <w:numFmt w:val="bullet"/>
      <w:lvlText w:val="•"/>
      <w:lvlJc w:val="left"/>
      <w:pPr>
        <w:ind w:left="5957" w:hanging="360"/>
      </w:pPr>
      <w:rPr>
        <w:rFonts w:hint="default"/>
        <w:lang w:val="ru-RU" w:eastAsia="en-US" w:bidi="ar-SA"/>
      </w:rPr>
    </w:lvl>
    <w:lvl w:ilvl="8" w:tplc="4F6C3C00">
      <w:numFmt w:val="bullet"/>
      <w:lvlText w:val="•"/>
      <w:lvlJc w:val="left"/>
      <w:pPr>
        <w:ind w:left="7207" w:hanging="360"/>
      </w:pPr>
      <w:rPr>
        <w:rFonts w:hint="default"/>
        <w:lang w:val="ru-RU" w:eastAsia="en-US" w:bidi="ar-SA"/>
      </w:rPr>
    </w:lvl>
  </w:abstractNum>
  <w:abstractNum w:abstractNumId="11" w15:restartNumberingAfterBreak="0">
    <w:nsid w:val="1C9B0C55"/>
    <w:multiLevelType w:val="hybridMultilevel"/>
    <w:tmpl w:val="7E90D5EE"/>
    <w:lvl w:ilvl="0" w:tplc="B8FAC998">
      <w:start w:val="2"/>
      <w:numFmt w:val="decimal"/>
      <w:lvlText w:val="%1"/>
      <w:lvlJc w:val="left"/>
      <w:pPr>
        <w:ind w:left="508" w:hanging="212"/>
      </w:pPr>
      <w:rPr>
        <w:rFonts w:ascii="Times New Roman" w:eastAsia="Times New Roman" w:hAnsi="Times New Roman" w:cs="Times New Roman" w:hint="default"/>
        <w:w w:val="100"/>
        <w:sz w:val="28"/>
        <w:szCs w:val="28"/>
        <w:lang w:val="ru-RU" w:eastAsia="en-US" w:bidi="ar-SA"/>
      </w:rPr>
    </w:lvl>
    <w:lvl w:ilvl="1" w:tplc="60AC024C">
      <w:numFmt w:val="bullet"/>
      <w:lvlText w:val="•"/>
      <w:lvlJc w:val="left"/>
      <w:pPr>
        <w:ind w:left="1468" w:hanging="212"/>
      </w:pPr>
      <w:rPr>
        <w:rFonts w:hint="default"/>
        <w:lang w:val="ru-RU" w:eastAsia="en-US" w:bidi="ar-SA"/>
      </w:rPr>
    </w:lvl>
    <w:lvl w:ilvl="2" w:tplc="57188910">
      <w:numFmt w:val="bullet"/>
      <w:lvlText w:val="•"/>
      <w:lvlJc w:val="left"/>
      <w:pPr>
        <w:ind w:left="2437" w:hanging="212"/>
      </w:pPr>
      <w:rPr>
        <w:rFonts w:hint="default"/>
        <w:lang w:val="ru-RU" w:eastAsia="en-US" w:bidi="ar-SA"/>
      </w:rPr>
    </w:lvl>
    <w:lvl w:ilvl="3" w:tplc="CE8A0212">
      <w:numFmt w:val="bullet"/>
      <w:lvlText w:val="•"/>
      <w:lvlJc w:val="left"/>
      <w:pPr>
        <w:ind w:left="3405" w:hanging="212"/>
      </w:pPr>
      <w:rPr>
        <w:rFonts w:hint="default"/>
        <w:lang w:val="ru-RU" w:eastAsia="en-US" w:bidi="ar-SA"/>
      </w:rPr>
    </w:lvl>
    <w:lvl w:ilvl="4" w:tplc="DD8CD116">
      <w:numFmt w:val="bullet"/>
      <w:lvlText w:val="•"/>
      <w:lvlJc w:val="left"/>
      <w:pPr>
        <w:ind w:left="4374" w:hanging="212"/>
      </w:pPr>
      <w:rPr>
        <w:rFonts w:hint="default"/>
        <w:lang w:val="ru-RU" w:eastAsia="en-US" w:bidi="ar-SA"/>
      </w:rPr>
    </w:lvl>
    <w:lvl w:ilvl="5" w:tplc="C72C8C4A">
      <w:numFmt w:val="bullet"/>
      <w:lvlText w:val="•"/>
      <w:lvlJc w:val="left"/>
      <w:pPr>
        <w:ind w:left="5343" w:hanging="212"/>
      </w:pPr>
      <w:rPr>
        <w:rFonts w:hint="default"/>
        <w:lang w:val="ru-RU" w:eastAsia="en-US" w:bidi="ar-SA"/>
      </w:rPr>
    </w:lvl>
    <w:lvl w:ilvl="6" w:tplc="8136626E">
      <w:numFmt w:val="bullet"/>
      <w:lvlText w:val="•"/>
      <w:lvlJc w:val="left"/>
      <w:pPr>
        <w:ind w:left="6311" w:hanging="212"/>
      </w:pPr>
      <w:rPr>
        <w:rFonts w:hint="default"/>
        <w:lang w:val="ru-RU" w:eastAsia="en-US" w:bidi="ar-SA"/>
      </w:rPr>
    </w:lvl>
    <w:lvl w:ilvl="7" w:tplc="6E2882B8">
      <w:numFmt w:val="bullet"/>
      <w:lvlText w:val="•"/>
      <w:lvlJc w:val="left"/>
      <w:pPr>
        <w:ind w:left="7280" w:hanging="212"/>
      </w:pPr>
      <w:rPr>
        <w:rFonts w:hint="default"/>
        <w:lang w:val="ru-RU" w:eastAsia="en-US" w:bidi="ar-SA"/>
      </w:rPr>
    </w:lvl>
    <w:lvl w:ilvl="8" w:tplc="470CFC26">
      <w:numFmt w:val="bullet"/>
      <w:lvlText w:val="•"/>
      <w:lvlJc w:val="left"/>
      <w:pPr>
        <w:ind w:left="8249" w:hanging="212"/>
      </w:pPr>
      <w:rPr>
        <w:rFonts w:hint="default"/>
        <w:lang w:val="ru-RU" w:eastAsia="en-US" w:bidi="ar-SA"/>
      </w:rPr>
    </w:lvl>
  </w:abstractNum>
  <w:abstractNum w:abstractNumId="12" w15:restartNumberingAfterBreak="0">
    <w:nsid w:val="22EC00E5"/>
    <w:multiLevelType w:val="hybridMultilevel"/>
    <w:tmpl w:val="DD48C478"/>
    <w:lvl w:ilvl="0" w:tplc="D550DEF8">
      <w:start w:val="1"/>
      <w:numFmt w:val="decimal"/>
      <w:lvlText w:val="%1"/>
      <w:lvlJc w:val="left"/>
      <w:pPr>
        <w:ind w:left="491" w:hanging="195"/>
      </w:pPr>
      <w:rPr>
        <w:rFonts w:ascii="Times New Roman" w:eastAsia="Times New Roman" w:hAnsi="Times New Roman" w:cs="Times New Roman" w:hint="default"/>
        <w:w w:val="99"/>
        <w:sz w:val="26"/>
        <w:szCs w:val="26"/>
        <w:lang w:val="ru-RU" w:eastAsia="en-US" w:bidi="ar-SA"/>
      </w:rPr>
    </w:lvl>
    <w:lvl w:ilvl="1" w:tplc="70700A4A">
      <w:numFmt w:val="bullet"/>
      <w:lvlText w:val="•"/>
      <w:lvlJc w:val="left"/>
      <w:pPr>
        <w:ind w:left="1468" w:hanging="195"/>
      </w:pPr>
      <w:rPr>
        <w:rFonts w:hint="default"/>
        <w:lang w:val="ru-RU" w:eastAsia="en-US" w:bidi="ar-SA"/>
      </w:rPr>
    </w:lvl>
    <w:lvl w:ilvl="2" w:tplc="01BE25BA">
      <w:numFmt w:val="bullet"/>
      <w:lvlText w:val="•"/>
      <w:lvlJc w:val="left"/>
      <w:pPr>
        <w:ind w:left="2437" w:hanging="195"/>
      </w:pPr>
      <w:rPr>
        <w:rFonts w:hint="default"/>
        <w:lang w:val="ru-RU" w:eastAsia="en-US" w:bidi="ar-SA"/>
      </w:rPr>
    </w:lvl>
    <w:lvl w:ilvl="3" w:tplc="B0A41FDE">
      <w:numFmt w:val="bullet"/>
      <w:lvlText w:val="•"/>
      <w:lvlJc w:val="left"/>
      <w:pPr>
        <w:ind w:left="3405" w:hanging="195"/>
      </w:pPr>
      <w:rPr>
        <w:rFonts w:hint="default"/>
        <w:lang w:val="ru-RU" w:eastAsia="en-US" w:bidi="ar-SA"/>
      </w:rPr>
    </w:lvl>
    <w:lvl w:ilvl="4" w:tplc="F2762CA2">
      <w:numFmt w:val="bullet"/>
      <w:lvlText w:val="•"/>
      <w:lvlJc w:val="left"/>
      <w:pPr>
        <w:ind w:left="4374" w:hanging="195"/>
      </w:pPr>
      <w:rPr>
        <w:rFonts w:hint="default"/>
        <w:lang w:val="ru-RU" w:eastAsia="en-US" w:bidi="ar-SA"/>
      </w:rPr>
    </w:lvl>
    <w:lvl w:ilvl="5" w:tplc="B96CE398">
      <w:numFmt w:val="bullet"/>
      <w:lvlText w:val="•"/>
      <w:lvlJc w:val="left"/>
      <w:pPr>
        <w:ind w:left="5343" w:hanging="195"/>
      </w:pPr>
      <w:rPr>
        <w:rFonts w:hint="default"/>
        <w:lang w:val="ru-RU" w:eastAsia="en-US" w:bidi="ar-SA"/>
      </w:rPr>
    </w:lvl>
    <w:lvl w:ilvl="6" w:tplc="D8282624">
      <w:numFmt w:val="bullet"/>
      <w:lvlText w:val="•"/>
      <w:lvlJc w:val="left"/>
      <w:pPr>
        <w:ind w:left="6311" w:hanging="195"/>
      </w:pPr>
      <w:rPr>
        <w:rFonts w:hint="default"/>
        <w:lang w:val="ru-RU" w:eastAsia="en-US" w:bidi="ar-SA"/>
      </w:rPr>
    </w:lvl>
    <w:lvl w:ilvl="7" w:tplc="86C2468E">
      <w:numFmt w:val="bullet"/>
      <w:lvlText w:val="•"/>
      <w:lvlJc w:val="left"/>
      <w:pPr>
        <w:ind w:left="7280" w:hanging="195"/>
      </w:pPr>
      <w:rPr>
        <w:rFonts w:hint="default"/>
        <w:lang w:val="ru-RU" w:eastAsia="en-US" w:bidi="ar-SA"/>
      </w:rPr>
    </w:lvl>
    <w:lvl w:ilvl="8" w:tplc="4764567C">
      <w:numFmt w:val="bullet"/>
      <w:lvlText w:val="•"/>
      <w:lvlJc w:val="left"/>
      <w:pPr>
        <w:ind w:left="8249" w:hanging="195"/>
      </w:pPr>
      <w:rPr>
        <w:rFonts w:hint="default"/>
        <w:lang w:val="ru-RU" w:eastAsia="en-US" w:bidi="ar-SA"/>
      </w:rPr>
    </w:lvl>
  </w:abstractNum>
  <w:abstractNum w:abstractNumId="13"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4" w15:restartNumberingAfterBreak="0">
    <w:nsid w:val="2E1F0649"/>
    <w:multiLevelType w:val="hybridMultilevel"/>
    <w:tmpl w:val="BEB820DC"/>
    <w:lvl w:ilvl="0" w:tplc="107E1294">
      <w:start w:val="1"/>
      <w:numFmt w:val="decimal"/>
      <w:lvlText w:val="%1."/>
      <w:lvlJc w:val="left"/>
      <w:pPr>
        <w:ind w:left="297" w:hanging="260"/>
      </w:pPr>
      <w:rPr>
        <w:rFonts w:ascii="Times New Roman" w:eastAsia="Times New Roman" w:hAnsi="Times New Roman" w:cs="Times New Roman" w:hint="default"/>
        <w:b/>
        <w:bCs/>
        <w:w w:val="99"/>
        <w:sz w:val="26"/>
        <w:szCs w:val="26"/>
        <w:lang w:val="ru-RU" w:eastAsia="en-US" w:bidi="ar-SA"/>
      </w:rPr>
    </w:lvl>
    <w:lvl w:ilvl="1" w:tplc="3B46624A">
      <w:numFmt w:val="bullet"/>
      <w:lvlText w:val="•"/>
      <w:lvlJc w:val="left"/>
      <w:pPr>
        <w:ind w:left="1288" w:hanging="260"/>
      </w:pPr>
      <w:rPr>
        <w:rFonts w:hint="default"/>
        <w:lang w:val="ru-RU" w:eastAsia="en-US" w:bidi="ar-SA"/>
      </w:rPr>
    </w:lvl>
    <w:lvl w:ilvl="2" w:tplc="2B6AC8EC">
      <w:numFmt w:val="bullet"/>
      <w:lvlText w:val="•"/>
      <w:lvlJc w:val="left"/>
      <w:pPr>
        <w:ind w:left="2277" w:hanging="260"/>
      </w:pPr>
      <w:rPr>
        <w:rFonts w:hint="default"/>
        <w:lang w:val="ru-RU" w:eastAsia="en-US" w:bidi="ar-SA"/>
      </w:rPr>
    </w:lvl>
    <w:lvl w:ilvl="3" w:tplc="7D74542E">
      <w:numFmt w:val="bullet"/>
      <w:lvlText w:val="•"/>
      <w:lvlJc w:val="left"/>
      <w:pPr>
        <w:ind w:left="3265" w:hanging="260"/>
      </w:pPr>
      <w:rPr>
        <w:rFonts w:hint="default"/>
        <w:lang w:val="ru-RU" w:eastAsia="en-US" w:bidi="ar-SA"/>
      </w:rPr>
    </w:lvl>
    <w:lvl w:ilvl="4" w:tplc="C43489CA">
      <w:numFmt w:val="bullet"/>
      <w:lvlText w:val="•"/>
      <w:lvlJc w:val="left"/>
      <w:pPr>
        <w:ind w:left="4254" w:hanging="260"/>
      </w:pPr>
      <w:rPr>
        <w:rFonts w:hint="default"/>
        <w:lang w:val="ru-RU" w:eastAsia="en-US" w:bidi="ar-SA"/>
      </w:rPr>
    </w:lvl>
    <w:lvl w:ilvl="5" w:tplc="9DD2F586">
      <w:numFmt w:val="bullet"/>
      <w:lvlText w:val="•"/>
      <w:lvlJc w:val="left"/>
      <w:pPr>
        <w:ind w:left="5243" w:hanging="260"/>
      </w:pPr>
      <w:rPr>
        <w:rFonts w:hint="default"/>
        <w:lang w:val="ru-RU" w:eastAsia="en-US" w:bidi="ar-SA"/>
      </w:rPr>
    </w:lvl>
    <w:lvl w:ilvl="6" w:tplc="C85E3E9E">
      <w:numFmt w:val="bullet"/>
      <w:lvlText w:val="•"/>
      <w:lvlJc w:val="left"/>
      <w:pPr>
        <w:ind w:left="6231" w:hanging="260"/>
      </w:pPr>
      <w:rPr>
        <w:rFonts w:hint="default"/>
        <w:lang w:val="ru-RU" w:eastAsia="en-US" w:bidi="ar-SA"/>
      </w:rPr>
    </w:lvl>
    <w:lvl w:ilvl="7" w:tplc="BF468488">
      <w:numFmt w:val="bullet"/>
      <w:lvlText w:val="•"/>
      <w:lvlJc w:val="left"/>
      <w:pPr>
        <w:ind w:left="7220" w:hanging="260"/>
      </w:pPr>
      <w:rPr>
        <w:rFonts w:hint="default"/>
        <w:lang w:val="ru-RU" w:eastAsia="en-US" w:bidi="ar-SA"/>
      </w:rPr>
    </w:lvl>
    <w:lvl w:ilvl="8" w:tplc="B686AC5E">
      <w:numFmt w:val="bullet"/>
      <w:lvlText w:val="•"/>
      <w:lvlJc w:val="left"/>
      <w:pPr>
        <w:ind w:left="8209" w:hanging="260"/>
      </w:pPr>
      <w:rPr>
        <w:rFonts w:hint="default"/>
        <w:lang w:val="ru-RU" w:eastAsia="en-US" w:bidi="ar-SA"/>
      </w:rPr>
    </w:lvl>
  </w:abstractNum>
  <w:abstractNum w:abstractNumId="15" w15:restartNumberingAfterBreak="0">
    <w:nsid w:val="414816C0"/>
    <w:multiLevelType w:val="hybridMultilevel"/>
    <w:tmpl w:val="0CD0E982"/>
    <w:lvl w:ilvl="0" w:tplc="AD669AC6">
      <w:start w:val="1"/>
      <w:numFmt w:val="decimal"/>
      <w:lvlText w:val="%1"/>
      <w:lvlJc w:val="left"/>
      <w:pPr>
        <w:ind w:left="392" w:hanging="180"/>
      </w:pPr>
      <w:rPr>
        <w:rFonts w:ascii="Times New Roman" w:eastAsia="Times New Roman" w:hAnsi="Times New Roman" w:cs="Times New Roman" w:hint="default"/>
        <w:b/>
        <w:bCs/>
        <w:w w:val="100"/>
        <w:sz w:val="24"/>
        <w:szCs w:val="24"/>
        <w:lang w:val="ru-RU" w:eastAsia="en-US" w:bidi="ar-SA"/>
      </w:rPr>
    </w:lvl>
    <w:lvl w:ilvl="1" w:tplc="22706ECE">
      <w:numFmt w:val="bullet"/>
      <w:lvlText w:val="•"/>
      <w:lvlJc w:val="left"/>
      <w:pPr>
        <w:ind w:left="1927" w:hanging="180"/>
      </w:pPr>
      <w:rPr>
        <w:rFonts w:hint="default"/>
        <w:lang w:val="ru-RU" w:eastAsia="en-US" w:bidi="ar-SA"/>
      </w:rPr>
    </w:lvl>
    <w:lvl w:ilvl="2" w:tplc="3D147B86">
      <w:numFmt w:val="bullet"/>
      <w:lvlText w:val="•"/>
      <w:lvlJc w:val="left"/>
      <w:pPr>
        <w:ind w:left="3455" w:hanging="180"/>
      </w:pPr>
      <w:rPr>
        <w:rFonts w:hint="default"/>
        <w:lang w:val="ru-RU" w:eastAsia="en-US" w:bidi="ar-SA"/>
      </w:rPr>
    </w:lvl>
    <w:lvl w:ilvl="3" w:tplc="3E5CDE2C">
      <w:numFmt w:val="bullet"/>
      <w:lvlText w:val="•"/>
      <w:lvlJc w:val="left"/>
      <w:pPr>
        <w:ind w:left="4983" w:hanging="180"/>
      </w:pPr>
      <w:rPr>
        <w:rFonts w:hint="default"/>
        <w:lang w:val="ru-RU" w:eastAsia="en-US" w:bidi="ar-SA"/>
      </w:rPr>
    </w:lvl>
    <w:lvl w:ilvl="4" w:tplc="BD7A8E72">
      <w:numFmt w:val="bullet"/>
      <w:lvlText w:val="•"/>
      <w:lvlJc w:val="left"/>
      <w:pPr>
        <w:ind w:left="6511" w:hanging="180"/>
      </w:pPr>
      <w:rPr>
        <w:rFonts w:hint="default"/>
        <w:lang w:val="ru-RU" w:eastAsia="en-US" w:bidi="ar-SA"/>
      </w:rPr>
    </w:lvl>
    <w:lvl w:ilvl="5" w:tplc="3B4A0080">
      <w:numFmt w:val="bullet"/>
      <w:lvlText w:val="•"/>
      <w:lvlJc w:val="left"/>
      <w:pPr>
        <w:ind w:left="8039" w:hanging="180"/>
      </w:pPr>
      <w:rPr>
        <w:rFonts w:hint="default"/>
        <w:lang w:val="ru-RU" w:eastAsia="en-US" w:bidi="ar-SA"/>
      </w:rPr>
    </w:lvl>
    <w:lvl w:ilvl="6" w:tplc="7A6AAF20">
      <w:numFmt w:val="bullet"/>
      <w:lvlText w:val="•"/>
      <w:lvlJc w:val="left"/>
      <w:pPr>
        <w:ind w:left="9567" w:hanging="180"/>
      </w:pPr>
      <w:rPr>
        <w:rFonts w:hint="default"/>
        <w:lang w:val="ru-RU" w:eastAsia="en-US" w:bidi="ar-SA"/>
      </w:rPr>
    </w:lvl>
    <w:lvl w:ilvl="7" w:tplc="0550369A">
      <w:numFmt w:val="bullet"/>
      <w:lvlText w:val="•"/>
      <w:lvlJc w:val="left"/>
      <w:pPr>
        <w:ind w:left="11094" w:hanging="180"/>
      </w:pPr>
      <w:rPr>
        <w:rFonts w:hint="default"/>
        <w:lang w:val="ru-RU" w:eastAsia="en-US" w:bidi="ar-SA"/>
      </w:rPr>
    </w:lvl>
    <w:lvl w:ilvl="8" w:tplc="FDE26472">
      <w:numFmt w:val="bullet"/>
      <w:lvlText w:val="•"/>
      <w:lvlJc w:val="left"/>
      <w:pPr>
        <w:ind w:left="12622" w:hanging="180"/>
      </w:pPr>
      <w:rPr>
        <w:rFonts w:hint="default"/>
        <w:lang w:val="ru-RU" w:eastAsia="en-US" w:bidi="ar-SA"/>
      </w:rPr>
    </w:lvl>
  </w:abstractNum>
  <w:abstractNum w:abstractNumId="16"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E4D7D0D"/>
    <w:multiLevelType w:val="hybridMultilevel"/>
    <w:tmpl w:val="5EEC2294"/>
    <w:lvl w:ilvl="0" w:tplc="0010BEC8">
      <w:numFmt w:val="bullet"/>
      <w:lvlText w:val=""/>
      <w:lvlJc w:val="left"/>
      <w:pPr>
        <w:ind w:left="217" w:hanging="428"/>
      </w:pPr>
      <w:rPr>
        <w:rFonts w:hint="default"/>
        <w:w w:val="99"/>
        <w:lang w:val="ru-RU" w:eastAsia="en-US" w:bidi="ar-SA"/>
      </w:rPr>
    </w:lvl>
    <w:lvl w:ilvl="1" w:tplc="7598A788">
      <w:numFmt w:val="bullet"/>
      <w:lvlText w:val=""/>
      <w:lvlJc w:val="left"/>
      <w:pPr>
        <w:ind w:left="297" w:hanging="284"/>
      </w:pPr>
      <w:rPr>
        <w:rFonts w:ascii="Wingdings" w:eastAsia="Wingdings" w:hAnsi="Wingdings" w:cs="Wingdings" w:hint="default"/>
        <w:w w:val="100"/>
        <w:sz w:val="24"/>
        <w:szCs w:val="24"/>
        <w:lang w:val="ru-RU" w:eastAsia="en-US" w:bidi="ar-SA"/>
      </w:rPr>
    </w:lvl>
    <w:lvl w:ilvl="2" w:tplc="821859EA">
      <w:numFmt w:val="bullet"/>
      <w:lvlText w:val=""/>
      <w:lvlJc w:val="left"/>
      <w:pPr>
        <w:ind w:left="1017" w:hanging="360"/>
      </w:pPr>
      <w:rPr>
        <w:rFonts w:ascii="Wingdings" w:eastAsia="Wingdings" w:hAnsi="Wingdings" w:cs="Wingdings" w:hint="default"/>
        <w:w w:val="100"/>
        <w:sz w:val="24"/>
        <w:szCs w:val="24"/>
        <w:lang w:val="ru-RU" w:eastAsia="en-US" w:bidi="ar-SA"/>
      </w:rPr>
    </w:lvl>
    <w:lvl w:ilvl="3" w:tplc="EBB63A66">
      <w:numFmt w:val="bullet"/>
      <w:lvlText w:val="•"/>
      <w:lvlJc w:val="left"/>
      <w:pPr>
        <w:ind w:left="2155" w:hanging="360"/>
      </w:pPr>
      <w:rPr>
        <w:rFonts w:hint="default"/>
        <w:lang w:val="ru-RU" w:eastAsia="en-US" w:bidi="ar-SA"/>
      </w:rPr>
    </w:lvl>
    <w:lvl w:ilvl="4" w:tplc="EBB416AE">
      <w:numFmt w:val="bullet"/>
      <w:lvlText w:val="•"/>
      <w:lvlJc w:val="left"/>
      <w:pPr>
        <w:ind w:left="3291" w:hanging="360"/>
      </w:pPr>
      <w:rPr>
        <w:rFonts w:hint="default"/>
        <w:lang w:val="ru-RU" w:eastAsia="en-US" w:bidi="ar-SA"/>
      </w:rPr>
    </w:lvl>
    <w:lvl w:ilvl="5" w:tplc="81E233FC">
      <w:numFmt w:val="bullet"/>
      <w:lvlText w:val="•"/>
      <w:lvlJc w:val="left"/>
      <w:pPr>
        <w:ind w:left="4427" w:hanging="360"/>
      </w:pPr>
      <w:rPr>
        <w:rFonts w:hint="default"/>
        <w:lang w:val="ru-RU" w:eastAsia="en-US" w:bidi="ar-SA"/>
      </w:rPr>
    </w:lvl>
    <w:lvl w:ilvl="6" w:tplc="997A5644">
      <w:numFmt w:val="bullet"/>
      <w:lvlText w:val="•"/>
      <w:lvlJc w:val="left"/>
      <w:pPr>
        <w:ind w:left="5563" w:hanging="360"/>
      </w:pPr>
      <w:rPr>
        <w:rFonts w:hint="default"/>
        <w:lang w:val="ru-RU" w:eastAsia="en-US" w:bidi="ar-SA"/>
      </w:rPr>
    </w:lvl>
    <w:lvl w:ilvl="7" w:tplc="D65C1DF6">
      <w:numFmt w:val="bullet"/>
      <w:lvlText w:val="•"/>
      <w:lvlJc w:val="left"/>
      <w:pPr>
        <w:ind w:left="6699" w:hanging="360"/>
      </w:pPr>
      <w:rPr>
        <w:rFonts w:hint="default"/>
        <w:lang w:val="ru-RU" w:eastAsia="en-US" w:bidi="ar-SA"/>
      </w:rPr>
    </w:lvl>
    <w:lvl w:ilvl="8" w:tplc="E5BCFF1A">
      <w:numFmt w:val="bullet"/>
      <w:lvlText w:val="•"/>
      <w:lvlJc w:val="left"/>
      <w:pPr>
        <w:ind w:left="7834" w:hanging="360"/>
      </w:pPr>
      <w:rPr>
        <w:rFonts w:hint="default"/>
        <w:lang w:val="ru-RU" w:eastAsia="en-US" w:bidi="ar-SA"/>
      </w:rPr>
    </w:lvl>
  </w:abstractNum>
  <w:abstractNum w:abstractNumId="20" w15:restartNumberingAfterBreak="0">
    <w:nsid w:val="6C402E9F"/>
    <w:multiLevelType w:val="hybridMultilevel"/>
    <w:tmpl w:val="8744E3EC"/>
    <w:lvl w:ilvl="0" w:tplc="53265B6E">
      <w:start w:val="2"/>
      <w:numFmt w:val="decimal"/>
      <w:lvlText w:val="%1"/>
      <w:lvlJc w:val="left"/>
      <w:pPr>
        <w:ind w:left="508" w:hanging="212"/>
      </w:pPr>
      <w:rPr>
        <w:rFonts w:ascii="Times New Roman" w:eastAsia="Times New Roman" w:hAnsi="Times New Roman" w:cs="Times New Roman" w:hint="default"/>
        <w:w w:val="100"/>
        <w:sz w:val="28"/>
        <w:szCs w:val="28"/>
        <w:lang w:val="ru-RU" w:eastAsia="en-US" w:bidi="ar-SA"/>
      </w:rPr>
    </w:lvl>
    <w:lvl w:ilvl="1" w:tplc="00AAC77A">
      <w:numFmt w:val="bullet"/>
      <w:lvlText w:val="•"/>
      <w:lvlJc w:val="left"/>
      <w:pPr>
        <w:ind w:left="1468" w:hanging="212"/>
      </w:pPr>
      <w:rPr>
        <w:rFonts w:hint="default"/>
        <w:lang w:val="ru-RU" w:eastAsia="en-US" w:bidi="ar-SA"/>
      </w:rPr>
    </w:lvl>
    <w:lvl w:ilvl="2" w:tplc="465CC352">
      <w:numFmt w:val="bullet"/>
      <w:lvlText w:val="•"/>
      <w:lvlJc w:val="left"/>
      <w:pPr>
        <w:ind w:left="2437" w:hanging="212"/>
      </w:pPr>
      <w:rPr>
        <w:rFonts w:hint="default"/>
        <w:lang w:val="ru-RU" w:eastAsia="en-US" w:bidi="ar-SA"/>
      </w:rPr>
    </w:lvl>
    <w:lvl w:ilvl="3" w:tplc="B68A684E">
      <w:numFmt w:val="bullet"/>
      <w:lvlText w:val="•"/>
      <w:lvlJc w:val="left"/>
      <w:pPr>
        <w:ind w:left="3405" w:hanging="212"/>
      </w:pPr>
      <w:rPr>
        <w:rFonts w:hint="default"/>
        <w:lang w:val="ru-RU" w:eastAsia="en-US" w:bidi="ar-SA"/>
      </w:rPr>
    </w:lvl>
    <w:lvl w:ilvl="4" w:tplc="148CA9AA">
      <w:numFmt w:val="bullet"/>
      <w:lvlText w:val="•"/>
      <w:lvlJc w:val="left"/>
      <w:pPr>
        <w:ind w:left="4374" w:hanging="212"/>
      </w:pPr>
      <w:rPr>
        <w:rFonts w:hint="default"/>
        <w:lang w:val="ru-RU" w:eastAsia="en-US" w:bidi="ar-SA"/>
      </w:rPr>
    </w:lvl>
    <w:lvl w:ilvl="5" w:tplc="51BAC9F2">
      <w:numFmt w:val="bullet"/>
      <w:lvlText w:val="•"/>
      <w:lvlJc w:val="left"/>
      <w:pPr>
        <w:ind w:left="5343" w:hanging="212"/>
      </w:pPr>
      <w:rPr>
        <w:rFonts w:hint="default"/>
        <w:lang w:val="ru-RU" w:eastAsia="en-US" w:bidi="ar-SA"/>
      </w:rPr>
    </w:lvl>
    <w:lvl w:ilvl="6" w:tplc="FDF8BC64">
      <w:numFmt w:val="bullet"/>
      <w:lvlText w:val="•"/>
      <w:lvlJc w:val="left"/>
      <w:pPr>
        <w:ind w:left="6311" w:hanging="212"/>
      </w:pPr>
      <w:rPr>
        <w:rFonts w:hint="default"/>
        <w:lang w:val="ru-RU" w:eastAsia="en-US" w:bidi="ar-SA"/>
      </w:rPr>
    </w:lvl>
    <w:lvl w:ilvl="7" w:tplc="DC36A924">
      <w:numFmt w:val="bullet"/>
      <w:lvlText w:val="•"/>
      <w:lvlJc w:val="left"/>
      <w:pPr>
        <w:ind w:left="7280" w:hanging="212"/>
      </w:pPr>
      <w:rPr>
        <w:rFonts w:hint="default"/>
        <w:lang w:val="ru-RU" w:eastAsia="en-US" w:bidi="ar-SA"/>
      </w:rPr>
    </w:lvl>
    <w:lvl w:ilvl="8" w:tplc="73E8FA18">
      <w:numFmt w:val="bullet"/>
      <w:lvlText w:val="•"/>
      <w:lvlJc w:val="left"/>
      <w:pPr>
        <w:ind w:left="8249" w:hanging="212"/>
      </w:pPr>
      <w:rPr>
        <w:rFonts w:hint="default"/>
        <w:lang w:val="ru-RU" w:eastAsia="en-US" w:bidi="ar-SA"/>
      </w:rPr>
    </w:lvl>
  </w:abstractNum>
  <w:abstractNum w:abstractNumId="21" w15:restartNumberingAfterBreak="0">
    <w:nsid w:val="79E22098"/>
    <w:multiLevelType w:val="hybridMultilevel"/>
    <w:tmpl w:val="3B00DD8A"/>
    <w:lvl w:ilvl="0" w:tplc="9AECE05E">
      <w:start w:val="1"/>
      <w:numFmt w:val="decimal"/>
      <w:lvlText w:val="%1"/>
      <w:lvlJc w:val="left"/>
      <w:pPr>
        <w:ind w:left="491" w:hanging="195"/>
      </w:pPr>
      <w:rPr>
        <w:rFonts w:ascii="Times New Roman" w:eastAsia="Times New Roman" w:hAnsi="Times New Roman" w:cs="Times New Roman" w:hint="default"/>
        <w:b/>
        <w:bCs/>
        <w:w w:val="99"/>
        <w:sz w:val="26"/>
        <w:szCs w:val="26"/>
        <w:lang w:val="ru-RU" w:eastAsia="en-US" w:bidi="ar-SA"/>
      </w:rPr>
    </w:lvl>
    <w:lvl w:ilvl="1" w:tplc="13FE62B8">
      <w:numFmt w:val="bullet"/>
      <w:lvlText w:val="•"/>
      <w:lvlJc w:val="left"/>
      <w:pPr>
        <w:ind w:left="1468" w:hanging="195"/>
      </w:pPr>
      <w:rPr>
        <w:rFonts w:hint="default"/>
        <w:lang w:val="ru-RU" w:eastAsia="en-US" w:bidi="ar-SA"/>
      </w:rPr>
    </w:lvl>
    <w:lvl w:ilvl="2" w:tplc="A002FA84">
      <w:numFmt w:val="bullet"/>
      <w:lvlText w:val="•"/>
      <w:lvlJc w:val="left"/>
      <w:pPr>
        <w:ind w:left="2437" w:hanging="195"/>
      </w:pPr>
      <w:rPr>
        <w:rFonts w:hint="default"/>
        <w:lang w:val="ru-RU" w:eastAsia="en-US" w:bidi="ar-SA"/>
      </w:rPr>
    </w:lvl>
    <w:lvl w:ilvl="3" w:tplc="60BA1EDC">
      <w:numFmt w:val="bullet"/>
      <w:lvlText w:val="•"/>
      <w:lvlJc w:val="left"/>
      <w:pPr>
        <w:ind w:left="3405" w:hanging="195"/>
      </w:pPr>
      <w:rPr>
        <w:rFonts w:hint="default"/>
        <w:lang w:val="ru-RU" w:eastAsia="en-US" w:bidi="ar-SA"/>
      </w:rPr>
    </w:lvl>
    <w:lvl w:ilvl="4" w:tplc="66E012FC">
      <w:numFmt w:val="bullet"/>
      <w:lvlText w:val="•"/>
      <w:lvlJc w:val="left"/>
      <w:pPr>
        <w:ind w:left="4374" w:hanging="195"/>
      </w:pPr>
      <w:rPr>
        <w:rFonts w:hint="default"/>
        <w:lang w:val="ru-RU" w:eastAsia="en-US" w:bidi="ar-SA"/>
      </w:rPr>
    </w:lvl>
    <w:lvl w:ilvl="5" w:tplc="90FC8726">
      <w:numFmt w:val="bullet"/>
      <w:lvlText w:val="•"/>
      <w:lvlJc w:val="left"/>
      <w:pPr>
        <w:ind w:left="5343" w:hanging="195"/>
      </w:pPr>
      <w:rPr>
        <w:rFonts w:hint="default"/>
        <w:lang w:val="ru-RU" w:eastAsia="en-US" w:bidi="ar-SA"/>
      </w:rPr>
    </w:lvl>
    <w:lvl w:ilvl="6" w:tplc="329ACBDE">
      <w:numFmt w:val="bullet"/>
      <w:lvlText w:val="•"/>
      <w:lvlJc w:val="left"/>
      <w:pPr>
        <w:ind w:left="6311" w:hanging="195"/>
      </w:pPr>
      <w:rPr>
        <w:rFonts w:hint="default"/>
        <w:lang w:val="ru-RU" w:eastAsia="en-US" w:bidi="ar-SA"/>
      </w:rPr>
    </w:lvl>
    <w:lvl w:ilvl="7" w:tplc="97868C94">
      <w:numFmt w:val="bullet"/>
      <w:lvlText w:val="•"/>
      <w:lvlJc w:val="left"/>
      <w:pPr>
        <w:ind w:left="7280" w:hanging="195"/>
      </w:pPr>
      <w:rPr>
        <w:rFonts w:hint="default"/>
        <w:lang w:val="ru-RU" w:eastAsia="en-US" w:bidi="ar-SA"/>
      </w:rPr>
    </w:lvl>
    <w:lvl w:ilvl="8" w:tplc="6A56C28C">
      <w:numFmt w:val="bullet"/>
      <w:lvlText w:val="•"/>
      <w:lvlJc w:val="left"/>
      <w:pPr>
        <w:ind w:left="8249" w:hanging="195"/>
      </w:pPr>
      <w:rPr>
        <w:rFonts w:hint="default"/>
        <w:lang w:val="ru-RU" w:eastAsia="en-US" w:bidi="ar-SA"/>
      </w:rPr>
    </w:lvl>
  </w:abstractNum>
  <w:num w:numId="1">
    <w:abstractNumId w:val="17"/>
  </w:num>
  <w:num w:numId="2">
    <w:abstractNumId w:val="0"/>
  </w:num>
  <w:num w:numId="3">
    <w:abstractNumId w:val="16"/>
  </w:num>
  <w:num w:numId="4">
    <w:abstractNumId w:val="18"/>
  </w:num>
  <w:num w:numId="5">
    <w:abstractNumId w:val="9"/>
  </w:num>
  <w:num w:numId="6">
    <w:abstractNumId w:val="13"/>
  </w:num>
  <w:num w:numId="7">
    <w:abstractNumId w:val="15"/>
  </w:num>
  <w:num w:numId="8">
    <w:abstractNumId w:val="21"/>
  </w:num>
  <w:num w:numId="9">
    <w:abstractNumId w:val="10"/>
  </w:num>
  <w:num w:numId="10">
    <w:abstractNumId w:val="14"/>
  </w:num>
  <w:num w:numId="11">
    <w:abstractNumId w:val="12"/>
  </w:num>
  <w:num w:numId="12">
    <w:abstractNumId w:val="11"/>
  </w:num>
  <w:num w:numId="13">
    <w:abstractNumId w:val="20"/>
  </w:num>
  <w:num w:numId="14">
    <w:abstractNumId w:val="19"/>
  </w:num>
  <w:num w:numId="15">
    <w:abstractNumId w:val="6"/>
  </w:num>
  <w:num w:numId="16">
    <w:abstractNumId w:val="4"/>
  </w:num>
  <w:num w:numId="17">
    <w:abstractNumId w:val="3"/>
  </w:num>
  <w:num w:numId="18">
    <w:abstractNumId w:val="5"/>
  </w:num>
  <w:num w:numId="19">
    <w:abstractNumId w:val="2"/>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DBE"/>
    <w:rsid w:val="00075079"/>
    <w:rsid w:val="004642C5"/>
    <w:rsid w:val="00D14ADE"/>
    <w:rsid w:val="00F62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DBA45"/>
  <w15:chartTrackingRefBased/>
  <w15:docId w15:val="{FBA72CD8-41A9-463A-BE27-B51E0A22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F62DBE"/>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F62DB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F62DB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F62DBE"/>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F62DBE"/>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F62DBE"/>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F62DBE"/>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F62DBE"/>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F62DBE"/>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F62DBE"/>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F62DB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F62DBE"/>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F62DBE"/>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F62DBE"/>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F62DBE"/>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F62DBE"/>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F62DBE"/>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F62DBE"/>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F62DBE"/>
  </w:style>
  <w:style w:type="character" w:customStyle="1" w:styleId="12">
    <w:name w:val="Заголовок 1 Знак"/>
    <w:basedOn w:val="a0"/>
    <w:link w:val="11"/>
    <w:uiPriority w:val="1"/>
    <w:rsid w:val="00F62DBE"/>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F62DBE"/>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F62DBE"/>
    <w:rPr>
      <w:rFonts w:ascii="Cambria" w:eastAsia="Times New Roman" w:hAnsi="Cambria" w:cs="Times New Roman"/>
      <w:color w:val="243F60"/>
    </w:rPr>
  </w:style>
  <w:style w:type="character" w:customStyle="1" w:styleId="60">
    <w:name w:val="Заголовок 6 Знак"/>
    <w:basedOn w:val="a0"/>
    <w:link w:val="6"/>
    <w:uiPriority w:val="9"/>
    <w:semiHidden/>
    <w:rsid w:val="00F62DBE"/>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F62DBE"/>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F62DBE"/>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F62DBE"/>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62DBE"/>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F62DBE"/>
    <w:rPr>
      <w:rFonts w:ascii="Times New Roman" w:eastAsia="Times New Roman" w:hAnsi="Times New Roman" w:cs="Times New Roman"/>
      <w:sz w:val="18"/>
      <w:szCs w:val="18"/>
    </w:rPr>
  </w:style>
  <w:style w:type="paragraph" w:styleId="a5">
    <w:name w:val="Title"/>
    <w:basedOn w:val="a"/>
    <w:link w:val="a6"/>
    <w:uiPriority w:val="10"/>
    <w:qFormat/>
    <w:rsid w:val="00F62DBE"/>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F62DBE"/>
    <w:rPr>
      <w:rFonts w:ascii="Times New Roman" w:eastAsia="Times New Roman" w:hAnsi="Times New Roman" w:cs="Times New Roman"/>
      <w:b/>
      <w:bCs/>
      <w:sz w:val="27"/>
      <w:szCs w:val="27"/>
    </w:rPr>
  </w:style>
  <w:style w:type="paragraph" w:styleId="a7">
    <w:name w:val="List Paragraph"/>
    <w:basedOn w:val="a"/>
    <w:uiPriority w:val="99"/>
    <w:qFormat/>
    <w:rsid w:val="00F62DBE"/>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F62DBE"/>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F62DBE"/>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F62DBE"/>
    <w:rPr>
      <w:rFonts w:ascii="Times New Roman" w:eastAsia="Times New Roman" w:hAnsi="Times New Roman" w:cs="Times New Roman"/>
    </w:rPr>
  </w:style>
  <w:style w:type="paragraph" w:styleId="aa">
    <w:name w:val="footer"/>
    <w:basedOn w:val="a"/>
    <w:link w:val="ab"/>
    <w:uiPriority w:val="99"/>
    <w:unhideWhenUsed/>
    <w:rsid w:val="00F62DBE"/>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F62DBE"/>
    <w:rPr>
      <w:rFonts w:ascii="Times New Roman" w:eastAsia="Times New Roman" w:hAnsi="Times New Roman" w:cs="Times New Roman"/>
    </w:rPr>
  </w:style>
  <w:style w:type="table" w:customStyle="1" w:styleId="14">
    <w:name w:val="Сетка таблицы1"/>
    <w:basedOn w:val="a1"/>
    <w:next w:val="ac"/>
    <w:uiPriority w:val="59"/>
    <w:rsid w:val="00F62DBE"/>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F62DBE"/>
  </w:style>
  <w:style w:type="paragraph" w:customStyle="1" w:styleId="body">
    <w:name w:val="body"/>
    <w:basedOn w:val="a"/>
    <w:uiPriority w:val="99"/>
    <w:rsid w:val="00F62DBE"/>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F62DBE"/>
    <w:rPr>
      <w:i/>
      <w:iCs/>
    </w:rPr>
  </w:style>
  <w:style w:type="paragraph" w:customStyle="1" w:styleId="p11">
    <w:name w:val="p11"/>
    <w:basedOn w:val="a"/>
    <w:uiPriority w:val="99"/>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F62DBE"/>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F62DBE"/>
    <w:rPr>
      <w:rFonts w:ascii="Calibri" w:eastAsia="Calibri" w:hAnsi="Calibri" w:cs="Times New Roman"/>
      <w:sz w:val="20"/>
      <w:szCs w:val="20"/>
    </w:rPr>
  </w:style>
  <w:style w:type="character" w:styleId="af0">
    <w:name w:val="footnote reference"/>
    <w:basedOn w:val="a0"/>
    <w:uiPriority w:val="99"/>
    <w:unhideWhenUsed/>
    <w:rsid w:val="00F62DBE"/>
    <w:rPr>
      <w:vertAlign w:val="superscript"/>
    </w:rPr>
  </w:style>
  <w:style w:type="paragraph" w:styleId="af1">
    <w:name w:val="Balloon Text"/>
    <w:basedOn w:val="a"/>
    <w:link w:val="af2"/>
    <w:uiPriority w:val="99"/>
    <w:semiHidden/>
    <w:unhideWhenUsed/>
    <w:rsid w:val="00F62DBE"/>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F62DBE"/>
    <w:rPr>
      <w:rFonts w:ascii="Tahoma" w:eastAsia="Times New Roman" w:hAnsi="Tahoma" w:cs="Tahoma"/>
      <w:sz w:val="16"/>
      <w:szCs w:val="16"/>
    </w:rPr>
  </w:style>
  <w:style w:type="table" w:customStyle="1" w:styleId="TableGrid">
    <w:name w:val="TableGrid"/>
    <w:rsid w:val="00F62DBE"/>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F62DBE"/>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F62DBE"/>
    <w:rPr>
      <w:rFonts w:ascii="Calibri" w:eastAsia="Calibri" w:hAnsi="Calibri" w:cs="Times New Roman"/>
    </w:rPr>
  </w:style>
  <w:style w:type="paragraph" w:customStyle="1" w:styleId="ConsPlusNormal">
    <w:name w:val="ConsPlusNormal"/>
    <w:rsid w:val="00F62DB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F62DBE"/>
    <w:rPr>
      <w:rFonts w:ascii="Times New Roman" w:hAnsi="Times New Roman"/>
      <w:b/>
      <w:bCs/>
    </w:rPr>
  </w:style>
  <w:style w:type="character" w:customStyle="1" w:styleId="CharAttribute501">
    <w:name w:val="CharAttribute501"/>
    <w:uiPriority w:val="99"/>
    <w:rsid w:val="00F62DBE"/>
    <w:rPr>
      <w:rFonts w:ascii="Times New Roman" w:eastAsia="Times New Roman"/>
      <w:i/>
      <w:sz w:val="28"/>
      <w:u w:val="single"/>
    </w:rPr>
  </w:style>
  <w:style w:type="paragraph" w:customStyle="1" w:styleId="af5">
    <w:name w:val="Основной"/>
    <w:basedOn w:val="a"/>
    <w:link w:val="af6"/>
    <w:rsid w:val="00F62DB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F62DBE"/>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F62DBE"/>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F62DBE"/>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F62DBE"/>
    <w:rPr>
      <w:color w:val="0000FF"/>
      <w:u w:val="single"/>
    </w:rPr>
  </w:style>
  <w:style w:type="paragraph" w:customStyle="1" w:styleId="af7">
    <w:name w:val="А_основной"/>
    <w:basedOn w:val="a"/>
    <w:link w:val="af8"/>
    <w:uiPriority w:val="99"/>
    <w:qFormat/>
    <w:rsid w:val="00F62DBE"/>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F62DBE"/>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F62DBE"/>
  </w:style>
  <w:style w:type="paragraph" w:styleId="22">
    <w:name w:val="toc 2"/>
    <w:basedOn w:val="a"/>
    <w:next w:val="a"/>
    <w:autoRedefine/>
    <w:uiPriority w:val="1"/>
    <w:unhideWhenUsed/>
    <w:qFormat/>
    <w:rsid w:val="00F62DBE"/>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F62DBE"/>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F62DBE"/>
    <w:rPr>
      <w:rFonts w:ascii="Times New Roman" w:hAnsi="Times New Roman"/>
      <w:sz w:val="24"/>
      <w:u w:val="none"/>
      <w:effect w:val="none"/>
    </w:rPr>
  </w:style>
  <w:style w:type="paragraph" w:customStyle="1" w:styleId="NoParagraphStyle">
    <w:name w:val="[No Paragraph Style]"/>
    <w:rsid w:val="00F62DBE"/>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F62DBE"/>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F62DBE"/>
    <w:pPr>
      <w:numPr>
        <w:numId w:val="5"/>
      </w:numPr>
      <w:ind w:left="567" w:hanging="340"/>
    </w:pPr>
  </w:style>
  <w:style w:type="paragraph" w:customStyle="1" w:styleId="table-head">
    <w:name w:val="table-head"/>
    <w:basedOn w:val="a"/>
    <w:uiPriority w:val="99"/>
    <w:rsid w:val="00F62DBE"/>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F62DBE"/>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F62DBE"/>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F62D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F62DBE"/>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F62DBE"/>
  </w:style>
  <w:style w:type="paragraph" w:customStyle="1" w:styleId="c4">
    <w:name w:val="c4"/>
    <w:basedOn w:val="a"/>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F62DBE"/>
  </w:style>
  <w:style w:type="paragraph" w:customStyle="1" w:styleId="c1">
    <w:name w:val="c1"/>
    <w:basedOn w:val="a"/>
    <w:uiPriority w:val="99"/>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F62D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F62DBE"/>
  </w:style>
  <w:style w:type="table" w:customStyle="1" w:styleId="TableNormal1">
    <w:name w:val="Table Normal1"/>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F62DBE"/>
  </w:style>
  <w:style w:type="table" w:customStyle="1" w:styleId="TableNormal2">
    <w:name w:val="Table Normal2"/>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F62DBE"/>
    <w:rPr>
      <w:i/>
      <w:iCs/>
    </w:rPr>
  </w:style>
  <w:style w:type="character" w:styleId="afa">
    <w:name w:val="Strong"/>
    <w:basedOn w:val="a0"/>
    <w:uiPriority w:val="22"/>
    <w:qFormat/>
    <w:rsid w:val="00F62DBE"/>
    <w:rPr>
      <w:b/>
      <w:bCs/>
    </w:rPr>
  </w:style>
  <w:style w:type="paragraph" w:customStyle="1" w:styleId="msonormal0">
    <w:name w:val="msonormal"/>
    <w:basedOn w:val="a"/>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62DBE"/>
  </w:style>
  <w:style w:type="paragraph" w:customStyle="1" w:styleId="18">
    <w:name w:val="Подзаголовок1"/>
    <w:basedOn w:val="a"/>
    <w:next w:val="a"/>
    <w:uiPriority w:val="11"/>
    <w:qFormat/>
    <w:rsid w:val="00F62DBE"/>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F62DBE"/>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F62DBE"/>
    <w:pPr>
      <w:spacing w:after="120" w:line="480" w:lineRule="auto"/>
    </w:pPr>
    <w:rPr>
      <w:rFonts w:eastAsia="Times New Roman"/>
    </w:rPr>
  </w:style>
  <w:style w:type="character" w:customStyle="1" w:styleId="25">
    <w:name w:val="Основной текст 2 Знак"/>
    <w:basedOn w:val="a0"/>
    <w:link w:val="212"/>
    <w:uiPriority w:val="99"/>
    <w:rsid w:val="00F62DBE"/>
    <w:rPr>
      <w:rFonts w:eastAsia="Times New Roman"/>
    </w:rPr>
  </w:style>
  <w:style w:type="paragraph" w:customStyle="1" w:styleId="311">
    <w:name w:val="Основной текст 31"/>
    <w:basedOn w:val="a"/>
    <w:next w:val="34"/>
    <w:link w:val="35"/>
    <w:uiPriority w:val="99"/>
    <w:unhideWhenUsed/>
    <w:rsid w:val="00F62DBE"/>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F62DBE"/>
    <w:rPr>
      <w:rFonts w:eastAsia="Times New Roman"/>
      <w:sz w:val="16"/>
      <w:szCs w:val="16"/>
    </w:rPr>
  </w:style>
  <w:style w:type="paragraph" w:customStyle="1" w:styleId="19">
    <w:name w:val="Список1"/>
    <w:basedOn w:val="a"/>
    <w:next w:val="afd"/>
    <w:uiPriority w:val="99"/>
    <w:unhideWhenUsed/>
    <w:rsid w:val="00F62DBE"/>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F62DBE"/>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F62DBE"/>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F62DBE"/>
    <w:pPr>
      <w:numPr>
        <w:numId w:val="15"/>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F62DBE"/>
    <w:pPr>
      <w:numPr>
        <w:numId w:val="16"/>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F62DBE"/>
    <w:pPr>
      <w:numPr>
        <w:numId w:val="17"/>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F62DBE"/>
    <w:pPr>
      <w:numPr>
        <w:numId w:val="18"/>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F62DBE"/>
    <w:pPr>
      <w:numPr>
        <w:numId w:val="19"/>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F62DBE"/>
    <w:pPr>
      <w:numPr>
        <w:numId w:val="20"/>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F62DBE"/>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F62DBE"/>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F62DBE"/>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F62DBE"/>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F62DBE"/>
    <w:rPr>
      <w:rFonts w:ascii="Courier" w:eastAsia="Times New Roman" w:hAnsi="Courier"/>
      <w:sz w:val="20"/>
      <w:szCs w:val="20"/>
    </w:rPr>
  </w:style>
  <w:style w:type="paragraph" w:customStyle="1" w:styleId="215">
    <w:name w:val="Цитата 21"/>
    <w:basedOn w:val="a"/>
    <w:next w:val="a"/>
    <w:uiPriority w:val="29"/>
    <w:qFormat/>
    <w:rsid w:val="00F62DBE"/>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F62DBE"/>
    <w:rPr>
      <w:rFonts w:eastAsia="Times New Roman"/>
      <w:i/>
      <w:iCs/>
      <w:color w:val="000000"/>
    </w:rPr>
  </w:style>
  <w:style w:type="paragraph" w:customStyle="1" w:styleId="1c">
    <w:name w:val="Название объекта1"/>
    <w:basedOn w:val="a"/>
    <w:next w:val="a"/>
    <w:uiPriority w:val="35"/>
    <w:semiHidden/>
    <w:unhideWhenUsed/>
    <w:qFormat/>
    <w:rsid w:val="00F62DBE"/>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F62DBE"/>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F62DBE"/>
    <w:rPr>
      <w:rFonts w:eastAsia="Times New Roman"/>
      <w:b/>
      <w:bCs/>
      <w:i/>
      <w:iCs/>
      <w:color w:val="4F81BD"/>
    </w:rPr>
  </w:style>
  <w:style w:type="character" w:customStyle="1" w:styleId="1e">
    <w:name w:val="Слабое выделение1"/>
    <w:basedOn w:val="a0"/>
    <w:uiPriority w:val="19"/>
    <w:qFormat/>
    <w:rsid w:val="00F62DBE"/>
    <w:rPr>
      <w:i/>
      <w:iCs/>
      <w:color w:val="808080"/>
    </w:rPr>
  </w:style>
  <w:style w:type="character" w:customStyle="1" w:styleId="1f">
    <w:name w:val="Сильное выделение1"/>
    <w:basedOn w:val="a0"/>
    <w:uiPriority w:val="21"/>
    <w:qFormat/>
    <w:rsid w:val="00F62DBE"/>
    <w:rPr>
      <w:b/>
      <w:bCs/>
      <w:i/>
      <w:iCs/>
      <w:color w:val="4F81BD"/>
    </w:rPr>
  </w:style>
  <w:style w:type="character" w:customStyle="1" w:styleId="1f0">
    <w:name w:val="Слабая ссылка1"/>
    <w:basedOn w:val="a0"/>
    <w:uiPriority w:val="31"/>
    <w:qFormat/>
    <w:rsid w:val="00F62DBE"/>
    <w:rPr>
      <w:smallCaps/>
      <w:color w:val="C0504D"/>
      <w:u w:val="single"/>
    </w:rPr>
  </w:style>
  <w:style w:type="character" w:customStyle="1" w:styleId="1f1">
    <w:name w:val="Сильная ссылка1"/>
    <w:basedOn w:val="a0"/>
    <w:uiPriority w:val="32"/>
    <w:qFormat/>
    <w:rsid w:val="00F62DBE"/>
    <w:rPr>
      <w:b/>
      <w:bCs/>
      <w:smallCaps/>
      <w:color w:val="C0504D"/>
      <w:spacing w:val="5"/>
      <w:u w:val="single"/>
    </w:rPr>
  </w:style>
  <w:style w:type="character" w:styleId="aff5">
    <w:name w:val="Book Title"/>
    <w:basedOn w:val="a0"/>
    <w:uiPriority w:val="33"/>
    <w:qFormat/>
    <w:rsid w:val="00F62DBE"/>
    <w:rPr>
      <w:b/>
      <w:bCs/>
      <w:smallCaps/>
      <w:spacing w:val="5"/>
    </w:rPr>
  </w:style>
  <w:style w:type="table" w:customStyle="1" w:styleId="1f2">
    <w:name w:val="Светлая заливка1"/>
    <w:basedOn w:val="a1"/>
    <w:next w:val="aff6"/>
    <w:uiPriority w:val="60"/>
    <w:rsid w:val="00F62DBE"/>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F62DBE"/>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F62DBE"/>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F62DBE"/>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F62DBE"/>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F62DBE"/>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F62DBE"/>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F62DBE"/>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F62DBE"/>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F62DBE"/>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F62DBE"/>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F62DBE"/>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F62DBE"/>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F62DBE"/>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F62DBE"/>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F62DBE"/>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F62DBE"/>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F62DBE"/>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F62DBE"/>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F62DBE"/>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F62DBE"/>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F62DBE"/>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F62DBE"/>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F62DBE"/>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F62DBE"/>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F62DBE"/>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F62DBE"/>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F62DBE"/>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F62DBE"/>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F62DBE"/>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F62DBE"/>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F62DBE"/>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F62DBE"/>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F62DBE"/>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F62DBE"/>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F62DBE"/>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F62DBE"/>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F62DBE"/>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F62DBE"/>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F62DBE"/>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F62DBE"/>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F62DBE"/>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F62DBE"/>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F62DBE"/>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F62DBE"/>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F62DBE"/>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F62DBE"/>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F62DBE"/>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F62DBE"/>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F62DBE"/>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F62DBE"/>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F62DBE"/>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F62DBE"/>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F62DBE"/>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F62DBE"/>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F62DBE"/>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F62DBE"/>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F62DBE"/>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F62DBE"/>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F62DBE"/>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F62DBE"/>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F62DBE"/>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F62DBE"/>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F62DBE"/>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F62DBE"/>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F62DBE"/>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F62DBE"/>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F62DBE"/>
    <w:rPr>
      <w:sz w:val="16"/>
      <w:szCs w:val="16"/>
    </w:rPr>
  </w:style>
  <w:style w:type="paragraph" w:customStyle="1" w:styleId="1fc">
    <w:name w:val="Текст примечания1"/>
    <w:basedOn w:val="a"/>
    <w:next w:val="affe"/>
    <w:link w:val="afff"/>
    <w:uiPriority w:val="99"/>
    <w:unhideWhenUsed/>
    <w:rsid w:val="00F62DBE"/>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F62DBE"/>
    <w:rPr>
      <w:rFonts w:eastAsia="Times New Roman"/>
      <w:sz w:val="20"/>
      <w:szCs w:val="20"/>
    </w:rPr>
  </w:style>
  <w:style w:type="paragraph" w:customStyle="1" w:styleId="1fd">
    <w:name w:val="Тема примечания1"/>
    <w:basedOn w:val="affe"/>
    <w:next w:val="affe"/>
    <w:uiPriority w:val="99"/>
    <w:semiHidden/>
    <w:unhideWhenUsed/>
    <w:rsid w:val="00F62DBE"/>
    <w:pPr>
      <w:spacing w:after="200"/>
    </w:pPr>
    <w:rPr>
      <w:rFonts w:eastAsia="Times New Roman"/>
      <w:b/>
      <w:bCs/>
      <w:lang w:val="en-US"/>
    </w:rPr>
  </w:style>
  <w:style w:type="character" w:customStyle="1" w:styleId="afff0">
    <w:name w:val="Тема примечания Знак"/>
    <w:basedOn w:val="afff"/>
    <w:link w:val="afff1"/>
    <w:uiPriority w:val="99"/>
    <w:semiHidden/>
    <w:rsid w:val="00F62DBE"/>
    <w:rPr>
      <w:rFonts w:eastAsia="Times New Roman"/>
      <w:b/>
      <w:bCs/>
      <w:sz w:val="20"/>
      <w:szCs w:val="20"/>
    </w:rPr>
  </w:style>
  <w:style w:type="numbering" w:customStyle="1" w:styleId="42">
    <w:name w:val="Нет списка4"/>
    <w:next w:val="a2"/>
    <w:uiPriority w:val="99"/>
    <w:semiHidden/>
    <w:unhideWhenUsed/>
    <w:rsid w:val="00F62DBE"/>
  </w:style>
  <w:style w:type="table" w:customStyle="1" w:styleId="TableNormal3">
    <w:name w:val="Table Normal3"/>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F62DBE"/>
  </w:style>
  <w:style w:type="character" w:styleId="afff2">
    <w:name w:val="FollowedHyperlink"/>
    <w:basedOn w:val="a0"/>
    <w:uiPriority w:val="99"/>
    <w:semiHidden/>
    <w:unhideWhenUsed/>
    <w:rsid w:val="00F62DBE"/>
    <w:rPr>
      <w:color w:val="800080"/>
      <w:u w:val="single"/>
    </w:rPr>
  </w:style>
  <w:style w:type="character" w:customStyle="1" w:styleId="afff3">
    <w:name w:val="Нет"/>
    <w:rsid w:val="00F62DBE"/>
  </w:style>
  <w:style w:type="numbering" w:customStyle="1" w:styleId="1110">
    <w:name w:val="Нет списка111"/>
    <w:next w:val="a2"/>
    <w:uiPriority w:val="99"/>
    <w:semiHidden/>
    <w:unhideWhenUsed/>
    <w:rsid w:val="00F62DBE"/>
  </w:style>
  <w:style w:type="numbering" w:customStyle="1" w:styleId="1111">
    <w:name w:val="Нет списка1111"/>
    <w:next w:val="a2"/>
    <w:uiPriority w:val="99"/>
    <w:semiHidden/>
    <w:unhideWhenUsed/>
    <w:rsid w:val="00F62DBE"/>
  </w:style>
  <w:style w:type="character" w:customStyle="1" w:styleId="FontStyle19">
    <w:name w:val="Font Style19"/>
    <w:rsid w:val="00F62DBE"/>
    <w:rPr>
      <w:rFonts w:ascii="Times New Roman" w:hAnsi="Times New Roman" w:cs="Times New Roman"/>
      <w:sz w:val="22"/>
      <w:szCs w:val="22"/>
    </w:rPr>
  </w:style>
  <w:style w:type="character" w:customStyle="1" w:styleId="c12">
    <w:name w:val="c12"/>
    <w:basedOn w:val="a0"/>
    <w:uiPriority w:val="99"/>
    <w:rsid w:val="00F62DBE"/>
  </w:style>
  <w:style w:type="character" w:customStyle="1" w:styleId="FontStyle25">
    <w:name w:val="Font Style25"/>
    <w:uiPriority w:val="99"/>
    <w:rsid w:val="00F62DBE"/>
    <w:rPr>
      <w:rFonts w:ascii="Franklin Gothic Demi" w:hAnsi="Franklin Gothic Demi" w:cs="Franklin Gothic Demi"/>
      <w:b/>
      <w:bCs/>
      <w:sz w:val="30"/>
      <w:szCs w:val="30"/>
    </w:rPr>
  </w:style>
  <w:style w:type="character" w:customStyle="1" w:styleId="FontStyle22">
    <w:name w:val="Font Style22"/>
    <w:uiPriority w:val="99"/>
    <w:rsid w:val="00F62DBE"/>
    <w:rPr>
      <w:rFonts w:ascii="Times New Roman" w:hAnsi="Times New Roman" w:cs="Times New Roman"/>
      <w:b/>
      <w:bCs/>
      <w:sz w:val="22"/>
      <w:szCs w:val="22"/>
    </w:rPr>
  </w:style>
  <w:style w:type="paragraph" w:customStyle="1" w:styleId="1fe">
    <w:name w:val="Заголовок1"/>
    <w:basedOn w:val="a"/>
    <w:next w:val="a3"/>
    <w:rsid w:val="00F62DBE"/>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F62DBE"/>
    <w:rPr>
      <w:rFonts w:ascii="Times New Roman" w:eastAsia="Times New Roman" w:hAnsi="Times New Roman" w:cs="Times New Roman"/>
      <w:sz w:val="24"/>
      <w:szCs w:val="24"/>
    </w:rPr>
  </w:style>
  <w:style w:type="paragraph" w:customStyle="1" w:styleId="Caption1">
    <w:name w:val="Caption1"/>
    <w:basedOn w:val="a"/>
    <w:uiPriority w:val="99"/>
    <w:rsid w:val="00F62DBE"/>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F62DBE"/>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F62DBE"/>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F62DBE"/>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F62DBE"/>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F62DBE"/>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F62DBE"/>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F62DBE"/>
    <w:rPr>
      <w:rFonts w:ascii="Times New Roman" w:hAnsi="Times New Roman"/>
      <w:i/>
      <w:iCs/>
      <w:sz w:val="27"/>
      <w:szCs w:val="27"/>
      <w:shd w:val="clear" w:color="auto" w:fill="FFFFFF"/>
    </w:rPr>
  </w:style>
  <w:style w:type="character" w:customStyle="1" w:styleId="45">
    <w:name w:val="Основной текст (4) + Не курсив"/>
    <w:uiPriority w:val="99"/>
    <w:rsid w:val="00F62DBE"/>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F62DBE"/>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F62DBE"/>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F62DBE"/>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F62DBE"/>
  </w:style>
  <w:style w:type="paragraph" w:customStyle="1" w:styleId="u-2-msonormal">
    <w:name w:val="u-2-msonormal"/>
    <w:basedOn w:val="a"/>
    <w:uiPriority w:val="99"/>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F62DBE"/>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F62D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F62DBE"/>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F62DBE"/>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F62DBE"/>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F62D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F62DBE"/>
    <w:rPr>
      <w:rFonts w:ascii="Times New Roman" w:hAnsi="Times New Roman" w:cs="Times New Roman"/>
      <w:sz w:val="16"/>
      <w:szCs w:val="16"/>
    </w:rPr>
  </w:style>
  <w:style w:type="character" w:customStyle="1" w:styleId="FontStyle52">
    <w:name w:val="Font Style52"/>
    <w:basedOn w:val="a0"/>
    <w:uiPriority w:val="99"/>
    <w:rsid w:val="00F62DBE"/>
    <w:rPr>
      <w:rFonts w:ascii="Times New Roman" w:hAnsi="Times New Roman" w:cs="Times New Roman"/>
      <w:b/>
      <w:bCs/>
      <w:sz w:val="16"/>
      <w:szCs w:val="16"/>
    </w:rPr>
  </w:style>
  <w:style w:type="character" w:customStyle="1" w:styleId="FontStyle43">
    <w:name w:val="Font Style43"/>
    <w:basedOn w:val="a0"/>
    <w:uiPriority w:val="99"/>
    <w:rsid w:val="00F62DBE"/>
    <w:rPr>
      <w:rFonts w:ascii="Times New Roman" w:hAnsi="Times New Roman" w:cs="Times New Roman"/>
      <w:i/>
      <w:iCs/>
      <w:sz w:val="16"/>
      <w:szCs w:val="16"/>
    </w:rPr>
  </w:style>
  <w:style w:type="character" w:customStyle="1" w:styleId="FontStyle56">
    <w:name w:val="Font Style56"/>
    <w:basedOn w:val="a0"/>
    <w:uiPriority w:val="99"/>
    <w:rsid w:val="00F62DBE"/>
    <w:rPr>
      <w:rFonts w:ascii="Times New Roman" w:hAnsi="Times New Roman" w:cs="Times New Roman"/>
      <w:b/>
      <w:bCs/>
      <w:sz w:val="18"/>
      <w:szCs w:val="18"/>
    </w:rPr>
  </w:style>
  <w:style w:type="paragraph" w:customStyle="1" w:styleId="Style9">
    <w:name w:val="Style9"/>
    <w:basedOn w:val="a"/>
    <w:uiPriority w:val="99"/>
    <w:rsid w:val="00F62DBE"/>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F62DB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F62DBE"/>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F62D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F62DBE"/>
    <w:rPr>
      <w:rFonts w:ascii="Times New Roman" w:hAnsi="Times New Roman" w:cs="Times New Roman"/>
      <w:spacing w:val="-10"/>
      <w:sz w:val="20"/>
      <w:szCs w:val="20"/>
    </w:rPr>
  </w:style>
  <w:style w:type="paragraph" w:customStyle="1" w:styleId="Style21">
    <w:name w:val="Style21"/>
    <w:basedOn w:val="a"/>
    <w:uiPriority w:val="99"/>
    <w:rsid w:val="00F62DBE"/>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F62DBE"/>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F62DBE"/>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F62DBE"/>
    <w:rPr>
      <w:rFonts w:ascii="Times New Roman" w:hAnsi="Times New Roman" w:cs="Times New Roman"/>
      <w:b/>
      <w:bCs/>
      <w:i/>
      <w:iCs/>
      <w:sz w:val="18"/>
      <w:szCs w:val="18"/>
    </w:rPr>
  </w:style>
  <w:style w:type="paragraph" w:customStyle="1" w:styleId="Style20">
    <w:name w:val="Style20"/>
    <w:basedOn w:val="a"/>
    <w:uiPriority w:val="99"/>
    <w:rsid w:val="00F62DB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F62DBE"/>
    <w:rPr>
      <w:rFonts w:ascii="Microsoft Sans Serif" w:hAnsi="Microsoft Sans Serif" w:cs="Microsoft Sans Serif"/>
      <w:b/>
      <w:bCs/>
      <w:sz w:val="14"/>
      <w:szCs w:val="14"/>
    </w:rPr>
  </w:style>
  <w:style w:type="character" w:customStyle="1" w:styleId="FontStyle58">
    <w:name w:val="Font Style58"/>
    <w:basedOn w:val="a0"/>
    <w:uiPriority w:val="99"/>
    <w:rsid w:val="00F62DBE"/>
    <w:rPr>
      <w:rFonts w:ascii="Constantia" w:hAnsi="Constantia" w:cs="Constantia"/>
      <w:b/>
      <w:bCs/>
      <w:smallCaps/>
      <w:spacing w:val="20"/>
      <w:sz w:val="8"/>
      <w:szCs w:val="8"/>
    </w:rPr>
  </w:style>
  <w:style w:type="paragraph" w:customStyle="1" w:styleId="Style34">
    <w:name w:val="Style34"/>
    <w:basedOn w:val="a"/>
    <w:uiPriority w:val="99"/>
    <w:rsid w:val="00F62DBE"/>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F62DB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F62D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F62DBE"/>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F62DBE"/>
    <w:rPr>
      <w:rFonts w:ascii="Times New Roman" w:hAnsi="Times New Roman" w:cs="Times New Roman"/>
      <w:sz w:val="16"/>
      <w:szCs w:val="16"/>
    </w:rPr>
  </w:style>
  <w:style w:type="character" w:customStyle="1" w:styleId="FontStyle71">
    <w:name w:val="Font Style71"/>
    <w:basedOn w:val="a0"/>
    <w:uiPriority w:val="99"/>
    <w:rsid w:val="00F62DBE"/>
    <w:rPr>
      <w:rFonts w:ascii="Times New Roman" w:hAnsi="Times New Roman" w:cs="Times New Roman"/>
      <w:b/>
      <w:bCs/>
      <w:sz w:val="16"/>
      <w:szCs w:val="16"/>
    </w:rPr>
  </w:style>
  <w:style w:type="character" w:customStyle="1" w:styleId="FontStyle36">
    <w:name w:val="Font Style36"/>
    <w:basedOn w:val="a0"/>
    <w:uiPriority w:val="99"/>
    <w:rsid w:val="00F62DBE"/>
    <w:rPr>
      <w:rFonts w:ascii="Bookman Old Style" w:hAnsi="Bookman Old Style" w:cs="Bookman Old Style"/>
      <w:i/>
      <w:iCs/>
      <w:sz w:val="14"/>
      <w:szCs w:val="14"/>
    </w:rPr>
  </w:style>
  <w:style w:type="character" w:customStyle="1" w:styleId="FontStyle41">
    <w:name w:val="Font Style41"/>
    <w:basedOn w:val="a0"/>
    <w:uiPriority w:val="99"/>
    <w:rsid w:val="00F62DBE"/>
    <w:rPr>
      <w:rFonts w:ascii="Bookman Old Style" w:hAnsi="Bookman Old Style" w:cs="Bookman Old Style"/>
      <w:i/>
      <w:iCs/>
      <w:spacing w:val="-10"/>
      <w:sz w:val="16"/>
      <w:szCs w:val="16"/>
    </w:rPr>
  </w:style>
  <w:style w:type="paragraph" w:customStyle="1" w:styleId="Style8">
    <w:name w:val="Style8"/>
    <w:basedOn w:val="a"/>
    <w:uiPriority w:val="99"/>
    <w:rsid w:val="00F62DBE"/>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F62DBE"/>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F62DBE"/>
    <w:rPr>
      <w:rFonts w:ascii="Bookman Old Style" w:hAnsi="Bookman Old Style" w:cs="Bookman Old Style"/>
      <w:sz w:val="16"/>
      <w:szCs w:val="16"/>
    </w:rPr>
  </w:style>
  <w:style w:type="paragraph" w:customStyle="1" w:styleId="Style18">
    <w:name w:val="Style18"/>
    <w:basedOn w:val="a"/>
    <w:uiPriority w:val="99"/>
    <w:rsid w:val="00F62DBE"/>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F62DBE"/>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F62DBE"/>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F62DBE"/>
    <w:rPr>
      <w:rFonts w:ascii="Bookman Old Style" w:hAnsi="Bookman Old Style" w:cs="Bookman Old Style"/>
      <w:b/>
      <w:bCs/>
      <w:sz w:val="14"/>
      <w:szCs w:val="14"/>
    </w:rPr>
  </w:style>
  <w:style w:type="character" w:customStyle="1" w:styleId="FontStyle51">
    <w:name w:val="Font Style51"/>
    <w:basedOn w:val="a0"/>
    <w:rsid w:val="00F62DBE"/>
    <w:rPr>
      <w:rFonts w:ascii="Bookman Old Style" w:hAnsi="Bookman Old Style" w:cs="Bookman Old Style"/>
      <w:i/>
      <w:iCs/>
      <w:sz w:val="14"/>
      <w:szCs w:val="14"/>
    </w:rPr>
  </w:style>
  <w:style w:type="paragraph" w:customStyle="1" w:styleId="Style26">
    <w:name w:val="Style26"/>
    <w:basedOn w:val="a"/>
    <w:uiPriority w:val="99"/>
    <w:rsid w:val="00F62DBE"/>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F62DBE"/>
    <w:rPr>
      <w:rFonts w:ascii="Bookman Old Style" w:hAnsi="Bookman Old Style" w:cs="Bookman Old Style"/>
      <w:smallCaps/>
      <w:spacing w:val="20"/>
      <w:sz w:val="10"/>
      <w:szCs w:val="10"/>
    </w:rPr>
  </w:style>
  <w:style w:type="paragraph" w:customStyle="1" w:styleId="Style22">
    <w:name w:val="Style22"/>
    <w:basedOn w:val="a"/>
    <w:uiPriority w:val="99"/>
    <w:rsid w:val="00F62DBE"/>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F62DBE"/>
    <w:rPr>
      <w:rFonts w:ascii="Bookman Old Style" w:hAnsi="Bookman Old Style" w:cs="Bookman Old Style"/>
      <w:b/>
      <w:bCs/>
      <w:i/>
      <w:iCs/>
      <w:sz w:val="14"/>
      <w:szCs w:val="14"/>
    </w:rPr>
  </w:style>
  <w:style w:type="paragraph" w:customStyle="1" w:styleId="Style12">
    <w:name w:val="Style12"/>
    <w:basedOn w:val="a"/>
    <w:uiPriority w:val="99"/>
    <w:rsid w:val="00F62DBE"/>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F62DBE"/>
    <w:rPr>
      <w:rFonts w:ascii="Bookman Old Style" w:hAnsi="Bookman Old Style" w:cs="Bookman Old Style"/>
      <w:sz w:val="16"/>
      <w:szCs w:val="16"/>
    </w:rPr>
  </w:style>
  <w:style w:type="character" w:customStyle="1" w:styleId="FontStyle63">
    <w:name w:val="Font Style63"/>
    <w:basedOn w:val="a0"/>
    <w:uiPriority w:val="99"/>
    <w:rsid w:val="00F62DBE"/>
    <w:rPr>
      <w:rFonts w:ascii="Bookman Old Style" w:hAnsi="Bookman Old Style" w:cs="Bookman Old Style"/>
      <w:b/>
      <w:bCs/>
      <w:spacing w:val="-20"/>
      <w:sz w:val="16"/>
      <w:szCs w:val="16"/>
    </w:rPr>
  </w:style>
  <w:style w:type="character" w:customStyle="1" w:styleId="FontStyle64">
    <w:name w:val="Font Style64"/>
    <w:basedOn w:val="a0"/>
    <w:uiPriority w:val="99"/>
    <w:rsid w:val="00F62DBE"/>
    <w:rPr>
      <w:rFonts w:ascii="Arial Black" w:hAnsi="Arial Black" w:cs="Arial Black"/>
      <w:smallCaps/>
      <w:sz w:val="14"/>
      <w:szCs w:val="14"/>
    </w:rPr>
  </w:style>
  <w:style w:type="character" w:customStyle="1" w:styleId="FontStyle38">
    <w:name w:val="Font Style38"/>
    <w:basedOn w:val="a0"/>
    <w:uiPriority w:val="99"/>
    <w:rsid w:val="00F62DBE"/>
    <w:rPr>
      <w:rFonts w:ascii="Arial Black" w:hAnsi="Arial Black" w:cs="Arial Black"/>
      <w:sz w:val="12"/>
      <w:szCs w:val="12"/>
    </w:rPr>
  </w:style>
  <w:style w:type="character" w:customStyle="1" w:styleId="FontStyle49">
    <w:name w:val="Font Style49"/>
    <w:rsid w:val="00F62DBE"/>
    <w:rPr>
      <w:rFonts w:ascii="Arial Black" w:hAnsi="Arial Black" w:cs="Arial Black"/>
      <w:sz w:val="12"/>
      <w:szCs w:val="12"/>
    </w:rPr>
  </w:style>
  <w:style w:type="character" w:customStyle="1" w:styleId="115">
    <w:name w:val="Заголовок 1 Знак1"/>
    <w:basedOn w:val="a0"/>
    <w:uiPriority w:val="9"/>
    <w:rsid w:val="00F62DBE"/>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F62DBE"/>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F62DBE"/>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F62DBE"/>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F62DBE"/>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F62DBE"/>
    <w:rPr>
      <w:rFonts w:ascii="Times New Roman" w:eastAsia="Times New Roman" w:hAnsi="Times New Roman" w:cs="Times New Roman"/>
    </w:rPr>
  </w:style>
  <w:style w:type="character" w:customStyle="1" w:styleId="2f3">
    <w:name w:val="Нижний колонтитул Знак2"/>
    <w:basedOn w:val="a0"/>
    <w:uiPriority w:val="99"/>
    <w:rsid w:val="00F62DBE"/>
    <w:rPr>
      <w:rFonts w:ascii="Times New Roman" w:eastAsia="Times New Roman" w:hAnsi="Times New Roman" w:cs="Times New Roman"/>
    </w:rPr>
  </w:style>
  <w:style w:type="character" w:customStyle="1" w:styleId="afff6">
    <w:name w:val="пж"/>
    <w:rsid w:val="00F62DBE"/>
    <w:rPr>
      <w:b/>
      <w:bCs/>
      <w:i w:val="0"/>
      <w:iCs w:val="0"/>
      <w:color w:val="000000"/>
      <w14:textOutline w14:w="0" w14:cap="rnd" w14:cmpd="sng" w14:algn="ctr">
        <w14:noFill/>
        <w14:prstDash w14:val="solid"/>
        <w14:bevel/>
      </w14:textOutline>
    </w:rPr>
  </w:style>
  <w:style w:type="character" w:customStyle="1" w:styleId="afff7">
    <w:name w:val="курсив"/>
    <w:rsid w:val="00F62DBE"/>
    <w:rPr>
      <w:b w:val="0"/>
      <w:bCs w:val="0"/>
      <w:i/>
      <w:iCs/>
    </w:rPr>
  </w:style>
  <w:style w:type="character" w:customStyle="1" w:styleId="afff8">
    <w:name w:val="пж курсив"/>
    <w:rsid w:val="00F62DBE"/>
    <w:rPr>
      <w:b/>
      <w:bCs/>
      <w:i/>
      <w:iCs/>
    </w:rPr>
  </w:style>
  <w:style w:type="character" w:customStyle="1" w:styleId="afff9">
    <w:name w:val="Символ сноски"/>
    <w:rsid w:val="00F62DBE"/>
  </w:style>
  <w:style w:type="character" w:customStyle="1" w:styleId="afffa">
    <w:name w:val="трекинг сноски"/>
    <w:rsid w:val="00F62DBE"/>
  </w:style>
  <w:style w:type="character" w:customStyle="1" w:styleId="afffb">
    <w:name w:val="трекинг"/>
    <w:rsid w:val="00F62DBE"/>
  </w:style>
  <w:style w:type="character" w:styleId="afffc">
    <w:name w:val="endnote reference"/>
    <w:rsid w:val="00F62DBE"/>
    <w:rPr>
      <w:vertAlign w:val="superscript"/>
    </w:rPr>
  </w:style>
  <w:style w:type="character" w:customStyle="1" w:styleId="afffd">
    <w:name w:val="Символы концевой сноски"/>
    <w:rsid w:val="00F62DBE"/>
  </w:style>
  <w:style w:type="paragraph" w:customStyle="1" w:styleId="1ff6">
    <w:name w:val="Название1"/>
    <w:basedOn w:val="a"/>
    <w:uiPriority w:val="10"/>
    <w:qFormat/>
    <w:rsid w:val="00F62DB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F62DB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F62DBE"/>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F62DBE"/>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F62DBE"/>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F62DBE"/>
    <w:pPr>
      <w:ind w:left="340" w:firstLine="0"/>
    </w:pPr>
  </w:style>
  <w:style w:type="paragraph" w:customStyle="1" w:styleId="2f4">
    <w:name w:val="заголовок 2"/>
    <w:basedOn w:val="afffe"/>
    <w:link w:val="2f5"/>
    <w:rsid w:val="00F62DBE"/>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F62DBE"/>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F62DBE"/>
    <w:pPr>
      <w:tabs>
        <w:tab w:val="left" w:pos="510"/>
      </w:tabs>
      <w:spacing w:line="194" w:lineRule="atLeast"/>
      <w:ind w:left="340" w:firstLine="0"/>
    </w:pPr>
  </w:style>
  <w:style w:type="paragraph" w:customStyle="1" w:styleId="affff4">
    <w:name w:val="сноски"/>
    <w:basedOn w:val="afffe"/>
    <w:uiPriority w:val="99"/>
    <w:rsid w:val="00F62DBE"/>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F62DBE"/>
    <w:pPr>
      <w:spacing w:before="283" w:after="170" w:line="302" w:lineRule="atLeast"/>
      <w:jc w:val="center"/>
    </w:pPr>
    <w:rPr>
      <w:b/>
      <w:bCs/>
      <w:sz w:val="25"/>
      <w:szCs w:val="25"/>
      <w:lang w:val="ru-RU"/>
    </w:rPr>
  </w:style>
  <w:style w:type="paragraph" w:customStyle="1" w:styleId="affff5">
    <w:name w:val="[основной абзац]"/>
    <w:basedOn w:val="afffe"/>
    <w:rsid w:val="00F62DBE"/>
  </w:style>
  <w:style w:type="paragraph" w:customStyle="1" w:styleId="affff6">
    <w:name w:val="доп текст таблица"/>
    <w:basedOn w:val="afffe"/>
    <w:uiPriority w:val="99"/>
    <w:rsid w:val="00F62DBE"/>
    <w:pPr>
      <w:spacing w:line="213" w:lineRule="atLeast"/>
      <w:ind w:left="113" w:right="113"/>
      <w:jc w:val="both"/>
    </w:pPr>
    <w:rPr>
      <w:sz w:val="19"/>
      <w:szCs w:val="19"/>
      <w:lang w:val="ru-RU"/>
    </w:rPr>
  </w:style>
  <w:style w:type="paragraph" w:customStyle="1" w:styleId="affff7">
    <w:name w:val="Содержимое таблицы"/>
    <w:basedOn w:val="a"/>
    <w:rsid w:val="00F62DB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F62DBE"/>
    <w:pPr>
      <w:jc w:val="center"/>
    </w:pPr>
    <w:rPr>
      <w:b/>
      <w:bCs/>
    </w:rPr>
  </w:style>
  <w:style w:type="paragraph" w:customStyle="1" w:styleId="52">
    <w:name w:val="заголовок 5"/>
    <w:basedOn w:val="afffe"/>
    <w:uiPriority w:val="99"/>
    <w:rsid w:val="00F62DBE"/>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F62DBE"/>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F62DBE"/>
    <w:pPr>
      <w:spacing w:before="283"/>
    </w:pPr>
    <w:rPr>
      <w:spacing w:val="-4"/>
    </w:rPr>
  </w:style>
  <w:style w:type="paragraph" w:customStyle="1" w:styleId="affff9">
    <w:name w:val="галка мелкий кегель"/>
    <w:basedOn w:val="affff3"/>
    <w:uiPriority w:val="99"/>
    <w:rsid w:val="00F62DBE"/>
    <w:pPr>
      <w:ind w:left="737"/>
    </w:pPr>
  </w:style>
  <w:style w:type="paragraph" w:customStyle="1" w:styleId="PreformattedText">
    <w:name w:val="Preformatted Text"/>
    <w:basedOn w:val="a"/>
    <w:rsid w:val="00F62DBE"/>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F62DBE"/>
  </w:style>
  <w:style w:type="character" w:customStyle="1" w:styleId="Snoska">
    <w:name w:val="Snoska"/>
    <w:rsid w:val="00F62DBE"/>
    <w:rPr>
      <w:rFonts w:ascii="SchoolBookCSanPin" w:eastAsia="SchoolBookCSanPin" w:hAnsi="SchoolBookCSanPin" w:cs="SchoolBookCSanPin"/>
      <w:sz w:val="17"/>
      <w:szCs w:val="17"/>
      <w:lang w:val="ru-RU"/>
    </w:rPr>
  </w:style>
  <w:style w:type="character" w:customStyle="1" w:styleId="TABLZAG">
    <w:name w:val="TABL_ZAG"/>
    <w:rsid w:val="00F62DBE"/>
  </w:style>
  <w:style w:type="paragraph" w:customStyle="1" w:styleId="03">
    <w:name w:val="Стиль03"/>
    <w:basedOn w:val="a5"/>
    <w:link w:val="030"/>
    <w:qFormat/>
    <w:rsid w:val="00F62DBE"/>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F62DBE"/>
    <w:pPr>
      <w:spacing w:after="0" w:line="360" w:lineRule="auto"/>
    </w:pPr>
    <w:rPr>
      <w:rFonts w:ascii="Calibri" w:hAnsi="Calibri" w:cs="Calibri"/>
      <w:color w:val="auto"/>
      <w:sz w:val="32"/>
      <w:szCs w:val="32"/>
    </w:rPr>
  </w:style>
  <w:style w:type="character" w:customStyle="1" w:styleId="030">
    <w:name w:val="Стиль03 Знак"/>
    <w:link w:val="03"/>
    <w:rsid w:val="00F62DBE"/>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F62DBE"/>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F62DBE"/>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F62DBE"/>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F62DBE"/>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F62DBE"/>
    <w:pPr>
      <w:spacing w:before="0" w:after="0" w:line="360" w:lineRule="auto"/>
    </w:pPr>
    <w:rPr>
      <w:rFonts w:ascii="Calibri" w:hAnsi="Calibri" w:cs="Calibri"/>
      <w:color w:val="auto"/>
      <w:sz w:val="28"/>
      <w:szCs w:val="28"/>
    </w:rPr>
  </w:style>
  <w:style w:type="character" w:customStyle="1" w:styleId="2f5">
    <w:name w:val="заголовок 2 Знак"/>
    <w:link w:val="2f4"/>
    <w:rsid w:val="00F62DBE"/>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F62DBE"/>
    <w:rPr>
      <w:rFonts w:ascii="Calibri" w:eastAsia="FreeSetC" w:hAnsi="Calibri" w:cs="Calibri"/>
      <w:b/>
      <w:bCs/>
      <w:color w:val="595959"/>
      <w:kern w:val="1"/>
      <w:sz w:val="28"/>
      <w:szCs w:val="28"/>
      <w:lang w:eastAsia="hi-IN" w:bidi="hi-IN"/>
    </w:rPr>
  </w:style>
  <w:style w:type="character" w:customStyle="1" w:styleId="3d">
    <w:name w:val="Стиль3 Знак"/>
    <w:link w:val="3c"/>
    <w:rsid w:val="00F62DBE"/>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F62DBE"/>
    <w:rPr>
      <w:color w:val="800080"/>
      <w:u w:val="single"/>
    </w:rPr>
  </w:style>
  <w:style w:type="paragraph" w:customStyle="1" w:styleId="218">
    <w:name w:val="Заголовок 21"/>
    <w:basedOn w:val="a"/>
    <w:uiPriority w:val="9"/>
    <w:qFormat/>
    <w:rsid w:val="00F62DBE"/>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F62DBE"/>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F62DBE"/>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F62DBE"/>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F62DBE"/>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F62DBE"/>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F62DBE"/>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F62DBE"/>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F62DBE"/>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F62DBE"/>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F62DBE"/>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F62DBE"/>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F62DBE"/>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F62DBE"/>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F62DBE"/>
    <w:pPr>
      <w:spacing w:line="213" w:lineRule="atLeast"/>
      <w:ind w:left="113" w:right="113"/>
      <w:jc w:val="both"/>
      <w:textAlignment w:val="auto"/>
    </w:pPr>
    <w:rPr>
      <w:kern w:val="2"/>
      <w:sz w:val="19"/>
      <w:szCs w:val="19"/>
      <w:lang w:val="ru-RU"/>
    </w:rPr>
  </w:style>
  <w:style w:type="character" w:customStyle="1" w:styleId="Hyperlink0">
    <w:name w:val="Hyperlink.0"/>
    <w:basedOn w:val="a0"/>
    <w:rsid w:val="00F62DBE"/>
    <w:rPr>
      <w:color w:val="0070C0"/>
      <w:u w:val="single" w:color="0070C0"/>
      <w:lang w:val="en-US"/>
    </w:rPr>
  </w:style>
  <w:style w:type="character" w:customStyle="1" w:styleId="FontStyle46">
    <w:name w:val="Font Style46"/>
    <w:uiPriority w:val="99"/>
    <w:rsid w:val="00F62DBE"/>
    <w:rPr>
      <w:rFonts w:ascii="Times New Roman" w:hAnsi="Times New Roman" w:cs="Times New Roman" w:hint="default"/>
      <w:color w:val="000000"/>
      <w:sz w:val="22"/>
      <w:szCs w:val="22"/>
    </w:rPr>
  </w:style>
  <w:style w:type="character" w:customStyle="1" w:styleId="snoskazifra">
    <w:name w:val="snoska zifra"/>
    <w:rsid w:val="00F62DBE"/>
    <w:rPr>
      <w:position w:val="1"/>
      <w:sz w:val="22"/>
      <w:szCs w:val="22"/>
    </w:rPr>
  </w:style>
  <w:style w:type="character" w:customStyle="1" w:styleId="affffb">
    <w:name w:val="ч"/>
    <w:rsid w:val="00F62DBE"/>
    <w:rPr>
      <w:caps w:val="0"/>
      <w:smallCaps w:val="0"/>
    </w:rPr>
  </w:style>
  <w:style w:type="paragraph" w:customStyle="1" w:styleId="315">
    <w:name w:val="Заголовок 31"/>
    <w:basedOn w:val="a"/>
    <w:next w:val="a"/>
    <w:uiPriority w:val="9"/>
    <w:qFormat/>
    <w:rsid w:val="00F62DBE"/>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F62DBE"/>
    <w:rPr>
      <w:sz w:val="28"/>
      <w:shd w:val="clear" w:color="auto" w:fill="FFFFFF"/>
    </w:rPr>
  </w:style>
  <w:style w:type="paragraph" w:customStyle="1" w:styleId="2f9">
    <w:name w:val="Основной текст (2)"/>
    <w:basedOn w:val="a"/>
    <w:link w:val="2f8"/>
    <w:uiPriority w:val="99"/>
    <w:rsid w:val="00F62DBE"/>
    <w:pPr>
      <w:widowControl w:val="0"/>
      <w:shd w:val="clear" w:color="auto" w:fill="FFFFFF"/>
      <w:spacing w:after="240" w:line="322" w:lineRule="exact"/>
    </w:pPr>
    <w:rPr>
      <w:sz w:val="28"/>
    </w:rPr>
  </w:style>
  <w:style w:type="character" w:customStyle="1" w:styleId="snippet-info">
    <w:name w:val="snippet-info"/>
    <w:basedOn w:val="a0"/>
    <w:rsid w:val="00F62DBE"/>
  </w:style>
  <w:style w:type="character" w:customStyle="1" w:styleId="fontstyle01">
    <w:name w:val="fontstyle01"/>
    <w:basedOn w:val="a0"/>
    <w:rsid w:val="00F62DBE"/>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F62DBE"/>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F62DBE"/>
    <w:rPr>
      <w:rFonts w:ascii="Cambria" w:eastAsia="Times New Roman" w:hAnsi="Cambria" w:cs="Times New Roman" w:hint="default"/>
      <w:b/>
      <w:bCs/>
      <w:color w:val="4F81BD"/>
    </w:rPr>
  </w:style>
  <w:style w:type="character" w:customStyle="1" w:styleId="1ffd">
    <w:name w:val="Название Знак1"/>
    <w:basedOn w:val="a0"/>
    <w:uiPriority w:val="10"/>
    <w:rsid w:val="00F62DBE"/>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F62DBE"/>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F62DBE"/>
    <w:rPr>
      <w:i/>
      <w:iCs/>
      <w:color w:val="000000"/>
    </w:rPr>
  </w:style>
  <w:style w:type="character" w:customStyle="1" w:styleId="410">
    <w:name w:val="Заголовок 4 Знак1"/>
    <w:basedOn w:val="a0"/>
    <w:uiPriority w:val="9"/>
    <w:semiHidden/>
    <w:rsid w:val="00F62DBE"/>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F62DBE"/>
    <w:rPr>
      <w:rFonts w:ascii="Cambria" w:eastAsia="Times New Roman" w:hAnsi="Cambria" w:cs="Times New Roman" w:hint="default"/>
      <w:color w:val="243F60"/>
    </w:rPr>
  </w:style>
  <w:style w:type="character" w:customStyle="1" w:styleId="610">
    <w:name w:val="Заголовок 6 Знак1"/>
    <w:basedOn w:val="a0"/>
    <w:uiPriority w:val="9"/>
    <w:semiHidden/>
    <w:rsid w:val="00F62DBE"/>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F62DBE"/>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F62DBE"/>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F62DBE"/>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F62DBE"/>
    <w:rPr>
      <w:b/>
      <w:bCs/>
      <w:i/>
      <w:iCs/>
      <w:color w:val="4F81BD"/>
    </w:rPr>
  </w:style>
  <w:style w:type="table" w:customStyle="1" w:styleId="116">
    <w:name w:val="Светлая заливка11"/>
    <w:basedOn w:val="a1"/>
    <w:uiPriority w:val="60"/>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F62DBE"/>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F62DBE"/>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F62DBE"/>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F62DBE"/>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F62DBE"/>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F62DBE"/>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F62DBE"/>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F62DBE"/>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F62DBE"/>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F62DBE"/>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F62DBE"/>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F62DBE"/>
  </w:style>
  <w:style w:type="table" w:customStyle="1" w:styleId="TableNormal4">
    <w:name w:val="Table Normal4"/>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F62DBE"/>
  </w:style>
  <w:style w:type="table" w:customStyle="1" w:styleId="TableNormal5">
    <w:name w:val="Table Normal5"/>
    <w:uiPriority w:val="2"/>
    <w:semiHidden/>
    <w:unhideWhenUsed/>
    <w:qFormat/>
    <w:rsid w:val="00F62D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F62DBE"/>
  </w:style>
  <w:style w:type="table" w:customStyle="1" w:styleId="11d">
    <w:name w:val="Сетка таблицы11"/>
    <w:basedOn w:val="a1"/>
    <w:next w:val="ac"/>
    <w:uiPriority w:val="99"/>
    <w:rsid w:val="00F62DBE"/>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F62DBE"/>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F62DBE"/>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F62DBE"/>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F62DBE"/>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F62DBE"/>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F62DBE"/>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F62DBE"/>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F62DBE"/>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F62DBE"/>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F62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F62DBE"/>
    <w:rPr>
      <w:color w:val="0563C1" w:themeColor="hyperlink"/>
      <w:u w:val="single"/>
    </w:rPr>
  </w:style>
  <w:style w:type="paragraph" w:styleId="afc">
    <w:name w:val="Subtitle"/>
    <w:basedOn w:val="a"/>
    <w:next w:val="a"/>
    <w:link w:val="afb"/>
    <w:uiPriority w:val="11"/>
    <w:qFormat/>
    <w:rsid w:val="00F62DBE"/>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F62DBE"/>
    <w:rPr>
      <w:rFonts w:eastAsiaTheme="minorEastAsia"/>
      <w:color w:val="5A5A5A" w:themeColor="text1" w:themeTint="A5"/>
      <w:spacing w:val="15"/>
    </w:rPr>
  </w:style>
  <w:style w:type="paragraph" w:styleId="24">
    <w:name w:val="Body Text 2"/>
    <w:basedOn w:val="a"/>
    <w:link w:val="21b"/>
    <w:uiPriority w:val="99"/>
    <w:semiHidden/>
    <w:unhideWhenUsed/>
    <w:rsid w:val="00F62DBE"/>
    <w:pPr>
      <w:spacing w:after="120" w:line="480" w:lineRule="auto"/>
    </w:pPr>
  </w:style>
  <w:style w:type="character" w:customStyle="1" w:styleId="21b">
    <w:name w:val="Основной текст 2 Знак1"/>
    <w:basedOn w:val="a0"/>
    <w:link w:val="24"/>
    <w:uiPriority w:val="99"/>
    <w:semiHidden/>
    <w:rsid w:val="00F62DBE"/>
  </w:style>
  <w:style w:type="paragraph" w:styleId="34">
    <w:name w:val="Body Text 3"/>
    <w:basedOn w:val="a"/>
    <w:link w:val="317"/>
    <w:uiPriority w:val="99"/>
    <w:semiHidden/>
    <w:unhideWhenUsed/>
    <w:rsid w:val="00F62DBE"/>
    <w:pPr>
      <w:spacing w:after="120"/>
    </w:pPr>
    <w:rPr>
      <w:sz w:val="16"/>
      <w:szCs w:val="16"/>
    </w:rPr>
  </w:style>
  <w:style w:type="character" w:customStyle="1" w:styleId="317">
    <w:name w:val="Основной текст 3 Знак1"/>
    <w:basedOn w:val="a0"/>
    <w:link w:val="34"/>
    <w:uiPriority w:val="99"/>
    <w:semiHidden/>
    <w:rsid w:val="00F62DBE"/>
    <w:rPr>
      <w:sz w:val="16"/>
      <w:szCs w:val="16"/>
    </w:rPr>
  </w:style>
  <w:style w:type="paragraph" w:styleId="afd">
    <w:name w:val="List"/>
    <w:basedOn w:val="a"/>
    <w:uiPriority w:val="99"/>
    <w:semiHidden/>
    <w:unhideWhenUsed/>
    <w:rsid w:val="00F62DBE"/>
    <w:pPr>
      <w:ind w:left="283" w:hanging="283"/>
      <w:contextualSpacing/>
    </w:pPr>
  </w:style>
  <w:style w:type="paragraph" w:styleId="26">
    <w:name w:val="List 2"/>
    <w:basedOn w:val="a"/>
    <w:uiPriority w:val="99"/>
    <w:semiHidden/>
    <w:unhideWhenUsed/>
    <w:rsid w:val="00F62DBE"/>
    <w:pPr>
      <w:ind w:left="566" w:hanging="283"/>
      <w:contextualSpacing/>
    </w:pPr>
  </w:style>
  <w:style w:type="paragraph" w:styleId="36">
    <w:name w:val="List 3"/>
    <w:basedOn w:val="a"/>
    <w:uiPriority w:val="99"/>
    <w:semiHidden/>
    <w:unhideWhenUsed/>
    <w:rsid w:val="00F62DBE"/>
    <w:pPr>
      <w:ind w:left="849" w:hanging="283"/>
      <w:contextualSpacing/>
    </w:pPr>
  </w:style>
  <w:style w:type="paragraph" w:styleId="afe">
    <w:name w:val="List Bullet"/>
    <w:basedOn w:val="a"/>
    <w:uiPriority w:val="99"/>
    <w:semiHidden/>
    <w:unhideWhenUsed/>
    <w:rsid w:val="00F62DBE"/>
    <w:pPr>
      <w:numPr>
        <w:numId w:val="1"/>
      </w:numPr>
      <w:contextualSpacing/>
    </w:pPr>
  </w:style>
  <w:style w:type="paragraph" w:styleId="27">
    <w:name w:val="List Bullet 2"/>
    <w:basedOn w:val="a"/>
    <w:uiPriority w:val="99"/>
    <w:semiHidden/>
    <w:unhideWhenUsed/>
    <w:rsid w:val="00F62DBE"/>
    <w:pPr>
      <w:numPr>
        <w:numId w:val="2"/>
      </w:numPr>
      <w:contextualSpacing/>
    </w:pPr>
  </w:style>
  <w:style w:type="paragraph" w:styleId="37">
    <w:name w:val="List Bullet 3"/>
    <w:basedOn w:val="a"/>
    <w:uiPriority w:val="99"/>
    <w:semiHidden/>
    <w:unhideWhenUsed/>
    <w:rsid w:val="00F62DBE"/>
    <w:pPr>
      <w:numPr>
        <w:numId w:val="3"/>
      </w:numPr>
      <w:contextualSpacing/>
    </w:pPr>
  </w:style>
  <w:style w:type="paragraph" w:styleId="aff">
    <w:name w:val="List Number"/>
    <w:basedOn w:val="a"/>
    <w:uiPriority w:val="99"/>
    <w:semiHidden/>
    <w:unhideWhenUsed/>
    <w:rsid w:val="00F62DBE"/>
    <w:pPr>
      <w:numPr>
        <w:numId w:val="4"/>
      </w:numPr>
      <w:contextualSpacing/>
    </w:pPr>
  </w:style>
  <w:style w:type="paragraph" w:styleId="28">
    <w:name w:val="List Number 2"/>
    <w:basedOn w:val="a"/>
    <w:uiPriority w:val="99"/>
    <w:semiHidden/>
    <w:unhideWhenUsed/>
    <w:rsid w:val="00F62DBE"/>
    <w:pPr>
      <w:numPr>
        <w:numId w:val="5"/>
      </w:numPr>
      <w:contextualSpacing/>
    </w:pPr>
  </w:style>
  <w:style w:type="paragraph" w:styleId="38">
    <w:name w:val="List Number 3"/>
    <w:basedOn w:val="a"/>
    <w:uiPriority w:val="99"/>
    <w:semiHidden/>
    <w:unhideWhenUsed/>
    <w:rsid w:val="00F62DBE"/>
    <w:pPr>
      <w:numPr>
        <w:numId w:val="6"/>
      </w:numPr>
      <w:contextualSpacing/>
    </w:pPr>
  </w:style>
  <w:style w:type="paragraph" w:styleId="aff0">
    <w:name w:val="List Continue"/>
    <w:basedOn w:val="a"/>
    <w:uiPriority w:val="99"/>
    <w:semiHidden/>
    <w:unhideWhenUsed/>
    <w:rsid w:val="00F62DBE"/>
    <w:pPr>
      <w:spacing w:after="120"/>
      <w:ind w:left="283"/>
      <w:contextualSpacing/>
    </w:pPr>
  </w:style>
  <w:style w:type="paragraph" w:styleId="29">
    <w:name w:val="List Continue 2"/>
    <w:basedOn w:val="a"/>
    <w:uiPriority w:val="99"/>
    <w:semiHidden/>
    <w:unhideWhenUsed/>
    <w:rsid w:val="00F62DBE"/>
    <w:pPr>
      <w:spacing w:after="120"/>
      <w:ind w:left="566"/>
      <w:contextualSpacing/>
    </w:pPr>
  </w:style>
  <w:style w:type="paragraph" w:styleId="39">
    <w:name w:val="List Continue 3"/>
    <w:basedOn w:val="a"/>
    <w:uiPriority w:val="99"/>
    <w:semiHidden/>
    <w:unhideWhenUsed/>
    <w:rsid w:val="00F62DBE"/>
    <w:pPr>
      <w:spacing w:after="120"/>
      <w:ind w:left="849"/>
      <w:contextualSpacing/>
    </w:pPr>
  </w:style>
  <w:style w:type="paragraph" w:styleId="aff1">
    <w:name w:val="macro"/>
    <w:link w:val="1fff0"/>
    <w:uiPriority w:val="99"/>
    <w:semiHidden/>
    <w:unhideWhenUsed/>
    <w:rsid w:val="00F62DB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F62DBE"/>
    <w:rPr>
      <w:rFonts w:ascii="Consolas" w:hAnsi="Consolas"/>
      <w:sz w:val="20"/>
      <w:szCs w:val="20"/>
    </w:rPr>
  </w:style>
  <w:style w:type="paragraph" w:styleId="2b">
    <w:name w:val="Quote"/>
    <w:basedOn w:val="a"/>
    <w:next w:val="a"/>
    <w:link w:val="2a"/>
    <w:uiPriority w:val="29"/>
    <w:qFormat/>
    <w:rsid w:val="00F62DBE"/>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F62DBE"/>
    <w:rPr>
      <w:i/>
      <w:iCs/>
      <w:color w:val="404040" w:themeColor="text1" w:themeTint="BF"/>
    </w:rPr>
  </w:style>
  <w:style w:type="paragraph" w:styleId="aff4">
    <w:name w:val="Intense Quote"/>
    <w:basedOn w:val="a"/>
    <w:next w:val="a"/>
    <w:link w:val="aff3"/>
    <w:uiPriority w:val="30"/>
    <w:qFormat/>
    <w:rsid w:val="00F62DBE"/>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F62DBE"/>
    <w:rPr>
      <w:i/>
      <w:iCs/>
      <w:color w:val="5B9BD5" w:themeColor="accent1"/>
    </w:rPr>
  </w:style>
  <w:style w:type="character" w:styleId="afffff">
    <w:name w:val="Subtle Emphasis"/>
    <w:basedOn w:val="a0"/>
    <w:uiPriority w:val="19"/>
    <w:qFormat/>
    <w:rsid w:val="00F62DBE"/>
    <w:rPr>
      <w:i/>
      <w:iCs/>
      <w:color w:val="404040" w:themeColor="text1" w:themeTint="BF"/>
    </w:rPr>
  </w:style>
  <w:style w:type="character" w:styleId="afffff0">
    <w:name w:val="Intense Emphasis"/>
    <w:basedOn w:val="a0"/>
    <w:uiPriority w:val="21"/>
    <w:qFormat/>
    <w:rsid w:val="00F62DBE"/>
    <w:rPr>
      <w:i/>
      <w:iCs/>
      <w:color w:val="5B9BD5" w:themeColor="accent1"/>
    </w:rPr>
  </w:style>
  <w:style w:type="character" w:styleId="afffff1">
    <w:name w:val="Subtle Reference"/>
    <w:basedOn w:val="a0"/>
    <w:uiPriority w:val="31"/>
    <w:qFormat/>
    <w:rsid w:val="00F62DBE"/>
    <w:rPr>
      <w:smallCaps/>
      <w:color w:val="5A5A5A" w:themeColor="text1" w:themeTint="A5"/>
    </w:rPr>
  </w:style>
  <w:style w:type="character" w:styleId="afffff2">
    <w:name w:val="Intense Reference"/>
    <w:basedOn w:val="a0"/>
    <w:uiPriority w:val="32"/>
    <w:qFormat/>
    <w:rsid w:val="00F62DBE"/>
    <w:rPr>
      <w:b/>
      <w:bCs/>
      <w:smallCaps/>
      <w:color w:val="5B9BD5" w:themeColor="accent1"/>
      <w:spacing w:val="5"/>
    </w:rPr>
  </w:style>
  <w:style w:type="table" w:styleId="aff6">
    <w:name w:val="Light Shading"/>
    <w:basedOn w:val="a1"/>
    <w:uiPriority w:val="60"/>
    <w:semiHidden/>
    <w:unhideWhenUsed/>
    <w:rsid w:val="00F62DB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F62DB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F62DBE"/>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F62DBE"/>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F62DBE"/>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F62DBE"/>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F62DBE"/>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F62DB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F62DBE"/>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F62DBE"/>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F62DBE"/>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F62DBE"/>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F62DBE"/>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F62DB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F62DB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F62DBE"/>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F62DBE"/>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F62DBE"/>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F62DBE"/>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F62DBE"/>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F62DB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F62DB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F62DB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F62DBE"/>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F62DBE"/>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F62DBE"/>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F62DB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F62DB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F62DB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F62DBE"/>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F62DB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F62DB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F62DBE"/>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F62DBE"/>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F62DBE"/>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F62DB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F62DB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F62DB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F62DB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F62DBE"/>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F62DBE"/>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F62DBE"/>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F62DB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F62DBE"/>
    <w:pPr>
      <w:spacing w:line="240" w:lineRule="auto"/>
    </w:pPr>
    <w:rPr>
      <w:sz w:val="20"/>
      <w:szCs w:val="20"/>
    </w:rPr>
  </w:style>
  <w:style w:type="character" w:customStyle="1" w:styleId="1fff1">
    <w:name w:val="Текст примечания Знак1"/>
    <w:basedOn w:val="a0"/>
    <w:link w:val="affe"/>
    <w:uiPriority w:val="99"/>
    <w:semiHidden/>
    <w:rsid w:val="00F62DBE"/>
    <w:rPr>
      <w:sz w:val="20"/>
      <w:szCs w:val="20"/>
    </w:rPr>
  </w:style>
  <w:style w:type="paragraph" w:styleId="afff1">
    <w:name w:val="annotation subject"/>
    <w:basedOn w:val="affe"/>
    <w:next w:val="affe"/>
    <w:link w:val="afff0"/>
    <w:uiPriority w:val="99"/>
    <w:semiHidden/>
    <w:unhideWhenUsed/>
    <w:rsid w:val="00F62DBE"/>
    <w:rPr>
      <w:rFonts w:eastAsia="Times New Roman"/>
      <w:b/>
      <w:bCs/>
    </w:rPr>
  </w:style>
  <w:style w:type="character" w:customStyle="1" w:styleId="1fff2">
    <w:name w:val="Тема примечания Знак1"/>
    <w:basedOn w:val="1fff1"/>
    <w:link w:val="afff1"/>
    <w:uiPriority w:val="99"/>
    <w:semiHidden/>
    <w:rsid w:val="00F62D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smetod.ru/" TargetMode="External"/><Relationship Id="rId12" Type="http://schemas.openxmlformats.org/officeDocument/2006/relationships/hyperlink" Target="https://mosmeto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https://mosmetod.ru/" TargetMode="External"/><Relationship Id="rId5" Type="http://schemas.openxmlformats.org/officeDocument/2006/relationships/footer" Target="footer1.xml"/><Relationship Id="rId10" Type="http://schemas.openxmlformats.org/officeDocument/2006/relationships/hyperlink" Target="https://mosmetod.ru/" TargetMode="External"/><Relationship Id="rId4" Type="http://schemas.openxmlformats.org/officeDocument/2006/relationships/webSettings" Target="webSettings.xml"/><Relationship Id="rId9" Type="http://schemas.openxmlformats.org/officeDocument/2006/relationships/footer" Target="footer4.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18052</Words>
  <Characters>102902</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2023-03-30T22:49:00Z</dcterms:created>
  <dcterms:modified xsi:type="dcterms:W3CDTF">2023-03-30T22:50:00Z</dcterms:modified>
</cp:coreProperties>
</file>